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UI/images/ColumnBreakIcon.jpg" ContentType="image/.jpg"/>
  <Override PartName="/customUI/images/BackPageIcon.jpg" ContentType="image/.jpg"/>
  <Override PartName="/customUI/images/SectionDividerIconRemove.jpg" ContentType="image/.jpg"/>
  <Override PartName="/customUI/images/CoverPageIcon.jpg" ContentType="image/.jpg"/>
  <Override PartName="/customUI/images/BackPageIconRemove.jpg" ContentType="image/.jpg"/>
  <Override PartName="/customUI/images/BoldItalics.jpg" ContentType="image/.jpg"/>
  <Override PartName="/customUI/images/AlphaList2.jpg" ContentType="image/.jpg"/>
  <Override PartName="/customUI/images/SectionDividerIcon.jpg" ContentType="image/.jpg"/>
  <Override PartName="/customUI/images/HighlightBoxIcon.jpg" ContentType="image/.jpg"/>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06/relationships/ui/userCustomization" Target="userCustomization/customUI.xml"/><Relationship Id="rId1" Type="http://schemas.openxmlformats.org/officeDocument/2006/relationships/officeDocument" Target="word/document.xml"/><Relationship Id="rId5" Type="http://schemas.openxmlformats.org/officeDocument/2006/relationships/custom-properties" Target="docProps/custom.xml"/><Relationship Id="Rf4df23637e9c402b" Type="http://schemas.microsoft.com/office/2006/relationships/ui/extensibility" Target="customUI/customUI.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83A42D" w14:textId="77777777" w:rsidR="005A2A5D" w:rsidRDefault="00AD391C" w:rsidP="002C296E">
      <w:pPr>
        <w:pStyle w:val="BodyText"/>
      </w:pPr>
      <w:r>
        <w:rPr>
          <w:noProof/>
          <w:lang w:eastAsia="en-AU"/>
        </w:rPr>
        <mc:AlternateContent>
          <mc:Choice Requires="wps">
            <w:drawing>
              <wp:anchor distT="0" distB="0" distL="114300" distR="114300" simplePos="0" relativeHeight="251660800" behindDoc="0" locked="1" layoutInCell="1" allowOverlap="1" wp14:anchorId="48D5F7AC" wp14:editId="538B4E6F">
                <wp:simplePos x="0" y="0"/>
                <wp:positionH relativeFrom="page">
                  <wp:posOffset>363855</wp:posOffset>
                </wp:positionH>
                <wp:positionV relativeFrom="page">
                  <wp:posOffset>2354580</wp:posOffset>
                </wp:positionV>
                <wp:extent cx="3182400" cy="4755600"/>
                <wp:effectExtent l="0" t="0" r="0" b="6985"/>
                <wp:wrapNone/>
                <wp:docPr id="43" name="OverlayLeft" descr="Cover Image" title="Cov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3840A0" id="OverlayLeft" o:spid="_x0000_s1026" alt="Title: Cover Image - Description: Cover Image" style="position:absolute;margin-left:28.65pt;margin-top:185.4pt;width:250.6pt;height:374.4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B3272F" w:themeColor="text2"/>
          <w:lang w:eastAsia="en-AU"/>
        </w:rPr>
        <mc:AlternateContent>
          <mc:Choice Requires="wps">
            <w:drawing>
              <wp:anchor distT="0" distB="0" distL="114300" distR="114300" simplePos="0" relativeHeight="251658752" behindDoc="0" locked="1" layoutInCell="1" allowOverlap="1" wp14:anchorId="224CE712" wp14:editId="7B4962D8">
                <wp:simplePos x="0" y="0"/>
                <wp:positionH relativeFrom="page">
                  <wp:posOffset>3540125</wp:posOffset>
                </wp:positionH>
                <wp:positionV relativeFrom="page">
                  <wp:posOffset>2353945</wp:posOffset>
                </wp:positionV>
                <wp:extent cx="3119755" cy="4755515"/>
                <wp:effectExtent l="0" t="0" r="4445"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19755" cy="4755515"/>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tx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3F5A8A" id="OverlayRight" o:spid="_x0000_s1026" style="position:absolute;margin-left:278.75pt;margin-top:185.35pt;width:245.65pt;height:374.4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" path="m3536,l,7483r5762,l5762,,3536,xe" fillcolor="#b3272f [3215]" stroked="f">
                <v:fill opacity="19532f"/>
                <v:path arrowok="t" o:connecttype="custom" o:connectlocs="1914518,0;0,4755515;3119755,4755515;3119755,0;1914518,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61824" behindDoc="0" locked="1" layoutInCell="1" allowOverlap="1" wp14:anchorId="4961F958" wp14:editId="4EA78EFE">
                <wp:simplePos x="0" y="0"/>
                <wp:positionH relativeFrom="page">
                  <wp:posOffset>3543300</wp:posOffset>
                </wp:positionH>
                <wp:positionV relativeFrom="page">
                  <wp:posOffset>7107555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09900D" id="TriangleBottom" o:spid="_x0000_s1026" style="position:absolute;margin-left:279pt;margin-top:559.65pt;width:148.8pt;height:157.0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J1AIAAN0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" path="m1745,3697l,,3496,,1745,3697xe" fillcolor="#e1a9ac [3208]"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7728" behindDoc="0" locked="1" layoutInCell="1" allowOverlap="1" wp14:anchorId="0D2580F1" wp14:editId="72D048C8">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AA624A" id="TriangleTop" o:spid="_x0000_s1026" style="position:absolute;margin-left:28.35pt;margin-top:28.35pt;width:148.8pt;height:157.0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" path="m1745,3697l,,3496,,1745,3697xe" fillcolor="#b3272f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4656" behindDoc="0" locked="1" layoutInCell="1" allowOverlap="1" wp14:anchorId="3B851971" wp14:editId="7C2DD665">
                <wp:simplePos x="0" y="0"/>
                <wp:positionH relativeFrom="page">
                  <wp:posOffset>0</wp:posOffset>
                </wp:positionH>
                <wp:positionV relativeFrom="page">
                  <wp:align>bottom</wp:align>
                </wp:positionV>
                <wp:extent cx="3848400" cy="6372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63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FE673A" w14:textId="77777777" w:rsidR="00415172" w:rsidRPr="009F69FA" w:rsidRDefault="00415172" w:rsidP="00330302">
                            <w:pPr>
                              <w:pStyle w:val="xWeb"/>
                            </w:pPr>
                            <w:r w:rsidRPr="009F69FA">
                              <w:t>www.de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851971" id="_x0000_t202" coordsize="21600,21600" o:spt="202" path="m,l,21600r21600,l21600,xe">
                <v:stroke joinstyle="miter"/>
                <v:path gradientshapeok="t" o:connecttype="rect"/>
              </v:shapetype>
              <v:shape id="WebAddress" o:spid="_x0000_s1026" type="#_x0000_t202" style="position:absolute;margin-left:0;margin-top:0;width:303pt;height:50.15pt;z-index:251654656;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" filled="f" stroked="f" strokeweight=".5pt">
                <v:textbox inset="20mm">
                  <w:txbxContent>
                    <w:p w14:paraId="40FE673A" w14:textId="77777777" w:rsidR="00415172" w:rsidRPr="009F69FA" w:rsidRDefault="00415172" w:rsidP="00330302">
                      <w:pPr>
                        <w:pStyle w:val="xWeb"/>
                      </w:pPr>
                      <w:r w:rsidRPr="009F69FA">
                        <w:t>www.de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52608" behindDoc="0" locked="1" layoutInCell="1" allowOverlap="1" wp14:anchorId="0586D270" wp14:editId="2043BBFA">
                <wp:simplePos x="0" y="0"/>
                <wp:positionH relativeFrom="page">
                  <wp:align>left</wp:align>
                </wp:positionH>
                <wp:positionV relativeFrom="page">
                  <wp:posOffset>8567420</wp:posOffset>
                </wp:positionV>
                <wp:extent cx="5554800" cy="370800"/>
                <wp:effectExtent l="0" t="0" r="0" b="0"/>
                <wp:wrapNone/>
                <wp:docPr id="1" name="CoverStatus" hidden="1"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1DCAC4" w14:textId="77777777" w:rsidR="00415172" w:rsidRPr="00271B90" w:rsidRDefault="00415172"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86D270" id="CoverStatus" o:spid="_x0000_s1027" type="#_x0000_t202" alt="Title: Watermark Document Status" style="position:absolute;margin-left:0;margin-top:674.6pt;width:437.4pt;height:29.2pt;z-index:251652608;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" filled="f" stroked="f" strokeweight=".5pt">
                <v:textbox inset="20mm,0,1mm,0">
                  <w:txbxContent>
                    <w:p w14:paraId="561DCAC4" w14:textId="77777777" w:rsidR="00415172" w:rsidRPr="00271B90" w:rsidRDefault="00415172"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53632" behindDoc="1" locked="1" layoutInCell="1" allowOverlap="1" wp14:anchorId="618F1C84" wp14:editId="4A45E4B8">
                <wp:simplePos x="0" y="0"/>
                <wp:positionH relativeFrom="page">
                  <wp:posOffset>358140</wp:posOffset>
                </wp:positionH>
                <wp:positionV relativeFrom="page">
                  <wp:posOffset>9100185</wp:posOffset>
                </wp:positionV>
                <wp:extent cx="6560820" cy="4318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560820" cy="4318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523BCF" w14:textId="77777777" w:rsidR="00415172" w:rsidRPr="00E81E6A" w:rsidRDefault="00415172" w:rsidP="002940DF">
                            <w:pPr>
                              <w:pStyle w:val="TitleBarText"/>
                              <w:spacing w:line="320" w:lineRule="exact"/>
                            </w:pPr>
                            <w:r>
                              <w:rPr>
                                <w:rFonts w:eastAsia="Calibri"/>
                              </w:rPr>
                              <w:t>January-March 2017</w:t>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8F1C84" id="CoverProjectBar" o:spid="_x0000_s1028" type="#_x0000_t202" alt="Title: Decorative Cover Shape" style="position:absolute;margin-left:28.2pt;margin-top:716.55pt;width:516.6pt;height:34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" fillcolor="#b3272f [3202]" stroked="f" strokeweight=".5pt">
                <v:textbox inset="10mm,0,10mm,0">
                  <w:txbxContent>
                    <w:p w14:paraId="10523BCF" w14:textId="77777777" w:rsidR="00415172" w:rsidRPr="00E81E6A" w:rsidRDefault="00415172" w:rsidP="002940DF">
                      <w:pPr>
                        <w:pStyle w:val="TitleBarText"/>
                        <w:spacing w:line="320" w:lineRule="exact"/>
                      </w:pPr>
                      <w:r>
                        <w:rPr>
                          <w:rFonts w:eastAsia="Calibri"/>
                        </w:rPr>
                        <w:t>January-March 2017</w:t>
                      </w:r>
                    </w:p>
                  </w:txbxContent>
                </v:textbox>
                <w10:wrap anchorx="page" anchory="page"/>
                <w10:anchorlock/>
              </v:shape>
            </w:pict>
          </mc:Fallback>
        </mc:AlternateContent>
      </w:r>
      <w:r w:rsidR="00A56B1E" w:rsidRPr="00D55628">
        <w:rPr>
          <w:noProof/>
          <w:lang w:eastAsia="en-AU"/>
        </w:rPr>
        <mc:AlternateContent>
          <mc:Choice Requires="wps">
            <w:drawing>
              <wp:anchor distT="0" distB="0" distL="114300" distR="114300" simplePos="0" relativeHeight="251651584" behindDoc="1" locked="1" layoutInCell="1" allowOverlap="1" wp14:anchorId="76644ED7" wp14:editId="013192CF">
                <wp:simplePos x="0" y="0"/>
                <wp:positionH relativeFrom="page">
                  <wp:posOffset>358140</wp:posOffset>
                </wp:positionH>
                <wp:positionV relativeFrom="page">
                  <wp:posOffset>2353945</wp:posOffset>
                </wp:positionV>
                <wp:extent cx="6301740" cy="4751705"/>
                <wp:effectExtent l="0" t="0" r="381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301740" cy="4751705"/>
                        </a:xfrm>
                        <a:prstGeom prst="rect">
                          <a:avLst/>
                        </a:prstGeom>
                        <a:blipFill dpi="0" rotWithShape="1">
                          <a:blip r:embed="rId14" cstate="print">
                            <a:extLst>
                              <a:ext uri="{28A0092B-C50C-407E-A947-70E740481C1C}">
                                <a14:useLocalDpi xmlns:a14="http://schemas.microsoft.com/office/drawing/2010/main" val="0"/>
                              </a:ext>
                            </a:extLst>
                          </a:blip>
                          <a:srcRect/>
                          <a:stretch>
                            <a:fillRect l="-11158" r="-11152" b="6"/>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0A206F" id="PicSingle" o:spid="_x0000_s1026" alt="Title: Cover Image - Description: Cover Image" style="position:absolute;margin-left:28.2pt;margin-top:185.35pt;width:496.2pt;height:374.1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" stroked="f" strokeweight="2pt">
                <v:fill r:id="rId15" o:title="Cover Image" recolor="t" rotate="t" type="frame"/>
                <w10:wrap anchorx="page" anchory="page"/>
                <w10:anchorlock/>
              </v:rect>
            </w:pict>
          </mc:Fallback>
        </mc:AlternateContent>
      </w:r>
      <w:bookmarkStart w:id="0" w:name="_GoBack"/>
      <w:r w:rsidR="005A2A5D" w:rsidRPr="00D55628">
        <w:rPr>
          <w:noProof/>
          <w:lang w:eastAsia="en-AU"/>
        </w:rPr>
        <mc:AlternateContent>
          <mc:Choice Requires="wps">
            <w:drawing>
              <wp:anchor distT="0" distB="0" distL="114300" distR="114300" simplePos="0" relativeHeight="251650560" behindDoc="1" locked="1" layoutInCell="1" allowOverlap="1" wp14:anchorId="65D9B6AF" wp14:editId="6C424D36">
                <wp:simplePos x="0" y="0"/>
                <wp:positionH relativeFrom="page">
                  <wp:posOffset>358140</wp:posOffset>
                </wp:positionH>
                <wp:positionV relativeFrom="page">
                  <wp:posOffset>358140</wp:posOffset>
                </wp:positionV>
                <wp:extent cx="6560820" cy="8743950"/>
                <wp:effectExtent l="0" t="0" r="0" b="0"/>
                <wp:wrapNone/>
                <wp:docPr id="4" name="CoverRectangle"/>
                <wp:cNvGraphicFramePr/>
                <a:graphic xmlns:a="http://schemas.openxmlformats.org/drawingml/2006/main">
                  <a:graphicData uri="http://schemas.microsoft.com/office/word/2010/wordprocessingShape">
                    <wps:wsp>
                      <wps:cNvSpPr/>
                      <wps:spPr>
                        <a:xfrm>
                          <a:off x="0" y="0"/>
                          <a:ext cx="6560820" cy="87439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BAA0F" id="CoverRectangle" o:spid="_x0000_s1026" style="position:absolute;margin-left:28.2pt;margin-top:28.2pt;width:516.6pt;height:688.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" fillcolor="#00b2a9 [3204]" stroked="f" strokeweight="2pt">
                <w10:wrap anchorx="page" anchory="page"/>
                <w10:anchorlock/>
              </v:rect>
            </w:pict>
          </mc:Fallback>
        </mc:AlternateContent>
      </w:r>
      <w:bookmarkEnd w:id="0"/>
    </w:p>
    <w:p w14:paraId="1C3E57A6" w14:textId="77777777" w:rsidR="00D73B6C" w:rsidRDefault="00D73B6C"/>
    <w:tbl>
      <w:tblPr>
        <w:tblStyle w:val="TableAsPlaceholder"/>
        <w:tblpPr w:leftFromText="181" w:rightFromText="181" w:vertAnchor="page" w:horzAnchor="margin" w:tblpXSpec="right" w:tblpY="681"/>
        <w:tblOverlap w:val="never"/>
        <w:tblW w:w="7369" w:type="dxa"/>
        <w:tblLayout w:type="fixed"/>
        <w:tblLook w:val="0600" w:firstRow="0" w:lastRow="0" w:firstColumn="0" w:lastColumn="0" w:noHBand="1" w:noVBand="1"/>
      </w:tblPr>
      <w:tblGrid>
        <w:gridCol w:w="7369"/>
      </w:tblGrid>
      <w:tr w:rsidR="00D73B6C" w14:paraId="5891F41B" w14:textId="77777777" w:rsidTr="004D09B3">
        <w:trPr>
          <w:trHeight w:hRule="exact" w:val="2948"/>
        </w:trPr>
        <w:tc>
          <w:tcPr>
            <w:tcW w:w="7369" w:type="dxa"/>
            <w:vAlign w:val="center"/>
          </w:tcPr>
          <w:p w14:paraId="1EB5342D" w14:textId="77777777" w:rsidR="00CB1FB7" w:rsidRDefault="007936C5" w:rsidP="004D09B3">
            <w:pPr>
              <w:pStyle w:val="Title"/>
            </w:pPr>
            <w:r>
              <w:t>Vicmap</w:t>
            </w:r>
            <w:r w:rsidR="008B060F">
              <w:t xml:space="preserve">™ </w:t>
            </w:r>
            <w:r w:rsidR="003B104B">
              <w:t>Bulletin</w:t>
            </w:r>
            <w:r w:rsidR="00965E43">
              <w:t xml:space="preserve"> </w:t>
            </w:r>
          </w:p>
          <w:p w14:paraId="289F7705" w14:textId="77777777" w:rsidR="008B060F" w:rsidRPr="009015AD" w:rsidRDefault="008B060F" w:rsidP="007936C5">
            <w:pPr>
              <w:jc w:val="right"/>
              <w:rPr>
                <w:rFonts w:cstheme="minorHAnsi"/>
                <w:color w:val="FFFFFF"/>
                <w:sz w:val="32"/>
                <w:szCs w:val="32"/>
              </w:rPr>
            </w:pPr>
          </w:p>
          <w:p w14:paraId="08A5B809" w14:textId="77777777" w:rsidR="00512DFB" w:rsidRPr="00CB1FB7" w:rsidRDefault="00512DFB" w:rsidP="004D09B3">
            <w:pPr>
              <w:pStyle w:val="Subtitle"/>
            </w:pPr>
          </w:p>
        </w:tc>
      </w:tr>
    </w:tbl>
    <w:p w14:paraId="724E8A8B" w14:textId="77777777" w:rsidR="00D73B6C" w:rsidRDefault="00D73B6C"/>
    <w:p w14:paraId="4A25F56D" w14:textId="77777777" w:rsidR="00D73B6C" w:rsidRPr="00D55628" w:rsidRDefault="008F0B33">
      <w:r w:rsidRPr="00D55628">
        <w:rPr>
          <w:noProof/>
        </w:rPr>
        <mc:AlternateContent>
          <mc:Choice Requires="wps">
            <w:drawing>
              <wp:anchor distT="0" distB="0" distL="114300" distR="114300" simplePos="0" relativeHeight="251656704" behindDoc="0" locked="0" layoutInCell="1" allowOverlap="1" wp14:anchorId="4698FCAA" wp14:editId="7621DCE5">
                <wp:simplePos x="0" y="0"/>
                <wp:positionH relativeFrom="page">
                  <wp:align>left</wp:align>
                </wp:positionH>
                <wp:positionV relativeFrom="page">
                  <wp:align>bottom</wp:align>
                </wp:positionV>
                <wp:extent cx="4714875" cy="98679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4875" cy="9867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415172" w:rsidRPr="00AB780B" w14:paraId="66678654" w14:textId="77777777" w:rsidTr="00AA4BE4">
                              <w:trPr>
                                <w:trHeight w:hRule="exact" w:val="964"/>
                                <w:tblCellSpacing w:w="71" w:type="dxa"/>
                              </w:trPr>
                              <w:tc>
                                <w:tcPr>
                                  <w:tcW w:w="1204" w:type="dxa"/>
                                  <w:vAlign w:val="bottom"/>
                                </w:tcPr>
                                <w:p w14:paraId="02442BDA" w14:textId="77777777" w:rsidR="00415172" w:rsidRPr="00D55628" w:rsidRDefault="00415172" w:rsidP="00D55628">
                                  <w:r w:rsidRPr="00D55628">
                                    <w:rPr>
                                      <w:noProof/>
                                    </w:rPr>
                                    <w:drawing>
                                      <wp:inline distT="0" distB="0" distL="0" distR="0" wp14:anchorId="0122ABDE" wp14:editId="2A281268">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0C52FAAD" w14:textId="77777777" w:rsidR="00415172" w:rsidRPr="00D55628" w:rsidRDefault="00415172" w:rsidP="00D55628">
                                  <w:r w:rsidRPr="00D55628">
                                    <w:rPr>
                                      <w:noProof/>
                                    </w:rPr>
                                    <w:drawing>
                                      <wp:inline distT="0" distB="0" distL="0" distR="0" wp14:anchorId="5E56E072" wp14:editId="45ED5163">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7">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2C99404A" w14:textId="77777777" w:rsidR="00415172" w:rsidRDefault="00415172"/>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8FCAA" id="CoverCoBranded" o:spid="_x0000_s1029" type="#_x0000_t202" alt="Title: CoBranding Logos" style="position:absolute;margin-left:0;margin-top:0;width:371.25pt;height:77.7pt;z-index:25165670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415172" w:rsidRPr="00AB780B" w14:paraId="66678654" w14:textId="77777777" w:rsidTr="00AA4BE4">
                        <w:trPr>
                          <w:trHeight w:hRule="exact" w:val="964"/>
                          <w:tblCellSpacing w:w="71" w:type="dxa"/>
                        </w:trPr>
                        <w:tc>
                          <w:tcPr>
                            <w:tcW w:w="1204" w:type="dxa"/>
                            <w:vAlign w:val="bottom"/>
                          </w:tcPr>
                          <w:p w14:paraId="02442BDA" w14:textId="77777777" w:rsidR="00415172" w:rsidRPr="00D55628" w:rsidRDefault="00415172" w:rsidP="00D55628">
                            <w:r w:rsidRPr="00D55628">
                              <w:rPr>
                                <w:noProof/>
                              </w:rPr>
                              <w:drawing>
                                <wp:inline distT="0" distB="0" distL="0" distR="0" wp14:anchorId="0122ABDE" wp14:editId="2A281268">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0C52FAAD" w14:textId="77777777" w:rsidR="00415172" w:rsidRPr="00D55628" w:rsidRDefault="00415172" w:rsidP="00D55628">
                            <w:r w:rsidRPr="00D55628">
                              <w:rPr>
                                <w:noProof/>
                              </w:rPr>
                              <w:drawing>
                                <wp:inline distT="0" distB="0" distL="0" distR="0" wp14:anchorId="5E56E072" wp14:editId="45ED5163">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7">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2C99404A" w14:textId="77777777" w:rsidR="00415172" w:rsidRDefault="00415172"/>
                  </w:txbxContent>
                </v:textbox>
                <w10:wrap anchorx="page" anchory="page"/>
              </v:shape>
            </w:pict>
          </mc:Fallback>
        </mc:AlternateContent>
      </w:r>
    </w:p>
    <w:p w14:paraId="2D45250D" w14:textId="77777777" w:rsidR="00D73B6C" w:rsidRPr="00D55628" w:rsidRDefault="00D73B6C">
      <w:pPr>
        <w:sectPr w:rsidR="00D73B6C" w:rsidRPr="00D55628" w:rsidSect="005E59CF">
          <w:headerReference w:type="default" r:id="rId18"/>
          <w:footerReference w:type="even" r:id="rId19"/>
          <w:footerReference w:type="default" r:id="rId20"/>
          <w:footerReference w:type="first" r:id="rId21"/>
          <w:pgSz w:w="11907" w:h="16840" w:code="9"/>
          <w:pgMar w:top="2268" w:right="1134" w:bottom="1134" w:left="1134" w:header="284" w:footer="284" w:gutter="0"/>
          <w:cols w:space="708"/>
          <w:titlePg/>
          <w:docGrid w:linePitch="360"/>
        </w:sectPr>
      </w:pPr>
    </w:p>
    <w:p w14:paraId="50AB1E04" w14:textId="77777777" w:rsidR="003C4209" w:rsidRPr="00D55628" w:rsidRDefault="003C4209" w:rsidP="00D55628">
      <w:pPr>
        <w:pStyle w:val="xDisclaimerText"/>
      </w:pPr>
    </w:p>
    <w:p w14:paraId="4FAB656E" w14:textId="77777777" w:rsidR="004561E6" w:rsidRPr="00D55628" w:rsidRDefault="00AB780B" w:rsidP="00D55628">
      <w:pPr>
        <w:pStyle w:val="SmallHeading"/>
      </w:pPr>
      <w:r w:rsidRPr="00D55628">
        <w:rPr>
          <w:noProof/>
        </w:rPr>
        <mc:AlternateContent>
          <mc:Choice Requires="wps">
            <w:drawing>
              <wp:anchor distT="0" distB="0" distL="114300" distR="114300" simplePos="0" relativeHeight="251655680" behindDoc="0" locked="0" layoutInCell="1" allowOverlap="1" wp14:anchorId="0C2446EA" wp14:editId="66C12D16">
                <wp:simplePos x="0" y="0"/>
                <wp:positionH relativeFrom="page">
                  <wp:align>left</wp:align>
                </wp:positionH>
                <wp:positionV relativeFrom="page">
                  <wp:align>top</wp:align>
                </wp:positionV>
                <wp:extent cx="7562850" cy="1609725"/>
                <wp:effectExtent l="0" t="0" r="0" b="0"/>
                <wp:wrapTopAndBottom/>
                <wp:docPr id="36" name="InsideCoverCoBrand" hidden="1" title="Co-Branding Logos"/>
                <wp:cNvGraphicFramePr/>
                <a:graphic xmlns:a="http://schemas.openxmlformats.org/drawingml/2006/main">
                  <a:graphicData uri="http://schemas.microsoft.com/office/word/2010/wordprocessingShape">
                    <wps:wsp>
                      <wps:cNvSpPr txBox="1"/>
                      <wps:spPr>
                        <a:xfrm>
                          <a:off x="0" y="0"/>
                          <a:ext cx="7562850" cy="160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814"/>
                              <w:gridCol w:w="1814"/>
                              <w:gridCol w:w="1814"/>
                              <w:gridCol w:w="1814"/>
                            </w:tblGrid>
                            <w:tr w:rsidR="00415172" w:rsidRPr="00AB780B" w14:paraId="39E703FE" w14:textId="77777777" w:rsidTr="00DC7231">
                              <w:trPr>
                                <w:trHeight w:hRule="exact" w:val="1247"/>
                                <w:tblCellSpacing w:w="71" w:type="dxa"/>
                              </w:trPr>
                              <w:tc>
                                <w:tcPr>
                                  <w:tcW w:w="1601" w:type="dxa"/>
                                  <w:vAlign w:val="center"/>
                                </w:tcPr>
                                <w:p w14:paraId="672B109B" w14:textId="77777777" w:rsidR="00415172" w:rsidRPr="00D55628" w:rsidRDefault="00415172" w:rsidP="00D55628">
                                  <w:r w:rsidRPr="00D55628">
                                    <w:rPr>
                                      <w:noProof/>
                                    </w:rPr>
                                    <w:drawing>
                                      <wp:inline distT="0" distB="0" distL="0" distR="0" wp14:anchorId="3C582E90" wp14:editId="1DFF1DDC">
                                        <wp:extent cx="1016635" cy="520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A28E57E" w14:textId="77777777" w:rsidR="00415172" w:rsidRPr="00D55628" w:rsidRDefault="00415172" w:rsidP="00D55628">
                                  <w:r w:rsidRPr="00D55628">
                                    <w:rPr>
                                      <w:noProof/>
                                    </w:rPr>
                                    <w:drawing>
                                      <wp:inline distT="0" distB="0" distL="0" distR="0" wp14:anchorId="5F2948B4" wp14:editId="4DD6FBAE">
                                        <wp:extent cx="1016635" cy="5200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0DF91527" w14:textId="77777777" w:rsidR="00415172" w:rsidRPr="00D55628" w:rsidRDefault="00415172" w:rsidP="00D55628">
                                  <w:r w:rsidRPr="00D55628">
                                    <w:rPr>
                                      <w:noProof/>
                                    </w:rPr>
                                    <w:drawing>
                                      <wp:inline distT="0" distB="0" distL="0" distR="0" wp14:anchorId="4B821754" wp14:editId="58C5D88A">
                                        <wp:extent cx="1016635" cy="5200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27AD2EBE" w14:textId="77777777" w:rsidR="00415172" w:rsidRPr="00D55628" w:rsidRDefault="00415172" w:rsidP="00D55628">
                                  <w:r w:rsidRPr="00D55628">
                                    <w:rPr>
                                      <w:noProof/>
                                    </w:rPr>
                                    <w:drawing>
                                      <wp:inline distT="0" distB="0" distL="0" distR="0" wp14:anchorId="39111CF8" wp14:editId="60913314">
                                        <wp:extent cx="1016635" cy="5200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bl>
                          <w:p w14:paraId="6E91005C" w14:textId="77777777" w:rsidR="00415172" w:rsidRPr="00D55628" w:rsidRDefault="00415172" w:rsidP="00D55628">
                            <w:pPr>
                              <w:pStyle w:val="xDisclaimerText"/>
                            </w:pPr>
                          </w:p>
                        </w:txbxContent>
                      </wps:txbx>
                      <wps:bodyPr rot="0" spcFirstLastPara="0" vertOverflow="overflow" horzOverflow="overflow" vert="horz" wrap="square" lIns="720000" tIns="612000" rIns="9144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C2446EA" id="InsideCoverCoBrand" o:spid="_x0000_s1030" type="#_x0000_t202" alt="Title: Co-Branding Logos" style="position:absolute;margin-left:0;margin-top:0;width:595.5pt;height:126.75pt;z-index:251655680;visibility:hidden;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" filled="f" stroked="f" strokeweight=".5pt">
                <v:textbox style="mso-fit-shape-to-text:t" inset="20mm,17mm,,0">
                  <w:txbxContent>
                    <w:tbl>
                      <w:tblPr>
                        <w:tblStyle w:val="LogoPlaceholder"/>
                        <w:tblOverlap w:val="never"/>
                        <w:tblW w:w="0" w:type="auto"/>
                        <w:tblCellSpacing w:w="71" w:type="dxa"/>
                        <w:tblLayout w:type="fixed"/>
                        <w:tblLook w:val="04A0" w:firstRow="1" w:lastRow="0" w:firstColumn="1" w:lastColumn="0" w:noHBand="0" w:noVBand="1"/>
                      </w:tblPr>
                      <w:tblGrid>
                        <w:gridCol w:w="1814"/>
                        <w:gridCol w:w="1814"/>
                        <w:gridCol w:w="1814"/>
                        <w:gridCol w:w="1814"/>
                      </w:tblGrid>
                      <w:tr w:rsidR="00415172" w:rsidRPr="00AB780B" w14:paraId="39E703FE" w14:textId="77777777" w:rsidTr="00DC7231">
                        <w:trPr>
                          <w:trHeight w:hRule="exact" w:val="1247"/>
                          <w:tblCellSpacing w:w="71" w:type="dxa"/>
                        </w:trPr>
                        <w:tc>
                          <w:tcPr>
                            <w:tcW w:w="1601" w:type="dxa"/>
                            <w:vAlign w:val="center"/>
                          </w:tcPr>
                          <w:p w14:paraId="672B109B" w14:textId="77777777" w:rsidR="00415172" w:rsidRPr="00D55628" w:rsidRDefault="00415172" w:rsidP="00D55628">
                            <w:r w:rsidRPr="00D55628">
                              <w:rPr>
                                <w:noProof/>
                              </w:rPr>
                              <w:drawing>
                                <wp:inline distT="0" distB="0" distL="0" distR="0" wp14:anchorId="3C582E90" wp14:editId="1DFF1DDC">
                                  <wp:extent cx="1016635" cy="520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A28E57E" w14:textId="77777777" w:rsidR="00415172" w:rsidRPr="00D55628" w:rsidRDefault="00415172" w:rsidP="00D55628">
                            <w:r w:rsidRPr="00D55628">
                              <w:rPr>
                                <w:noProof/>
                              </w:rPr>
                              <w:drawing>
                                <wp:inline distT="0" distB="0" distL="0" distR="0" wp14:anchorId="5F2948B4" wp14:editId="4DD6FBAE">
                                  <wp:extent cx="1016635" cy="5200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0DF91527" w14:textId="77777777" w:rsidR="00415172" w:rsidRPr="00D55628" w:rsidRDefault="00415172" w:rsidP="00D55628">
                            <w:r w:rsidRPr="00D55628">
                              <w:rPr>
                                <w:noProof/>
                              </w:rPr>
                              <w:drawing>
                                <wp:inline distT="0" distB="0" distL="0" distR="0" wp14:anchorId="4B821754" wp14:editId="58C5D88A">
                                  <wp:extent cx="1016635" cy="5200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27AD2EBE" w14:textId="77777777" w:rsidR="00415172" w:rsidRPr="00D55628" w:rsidRDefault="00415172" w:rsidP="00D55628">
                            <w:r w:rsidRPr="00D55628">
                              <w:rPr>
                                <w:noProof/>
                              </w:rPr>
                              <w:drawing>
                                <wp:inline distT="0" distB="0" distL="0" distR="0" wp14:anchorId="39111CF8" wp14:editId="60913314">
                                  <wp:extent cx="1016635" cy="5200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bl>
                    <w:p w14:paraId="6E91005C" w14:textId="77777777" w:rsidR="00415172" w:rsidRPr="00D55628" w:rsidRDefault="00415172" w:rsidP="00D55628">
                      <w:pPr>
                        <w:pStyle w:val="xDisclaimerText"/>
                      </w:pPr>
                    </w:p>
                  </w:txbxContent>
                </v:textbox>
                <w10:wrap type="topAndBottom" anchorx="page" anchory="page"/>
              </v:shape>
            </w:pict>
          </mc:Fallback>
        </mc:AlternateContent>
      </w:r>
      <w:r w:rsidRPr="00D55628">
        <w:t>Acknowledgements</w:t>
      </w:r>
    </w:p>
    <w:p w14:paraId="7D5F0EF7" w14:textId="77777777" w:rsidR="00444A93" w:rsidRDefault="00444A93" w:rsidP="00446920">
      <w:pPr>
        <w:pStyle w:val="SmallBodyText"/>
      </w:pPr>
      <w:r>
        <w:t>David Blain, Team Leader</w:t>
      </w:r>
      <w:r w:rsidR="004F51FB">
        <w:t>,</w:t>
      </w:r>
      <w:r>
        <w:t xml:space="preserve"> </w:t>
      </w:r>
      <w:r w:rsidR="004F51FB">
        <w:t>Vicmap Foundation Data</w:t>
      </w:r>
    </w:p>
    <w:p w14:paraId="42CE0A0C" w14:textId="77777777" w:rsidR="00444A93" w:rsidRDefault="00444A93" w:rsidP="00446920">
      <w:pPr>
        <w:pStyle w:val="SmallBodyText"/>
      </w:pPr>
      <w:r>
        <w:t xml:space="preserve">Hayden Asmussen, </w:t>
      </w:r>
      <w:r w:rsidR="000B6CA3">
        <w:t xml:space="preserve">Vicmap Positioning, </w:t>
      </w:r>
      <w:r>
        <w:t>GPSnet</w:t>
      </w:r>
    </w:p>
    <w:p w14:paraId="756452FC" w14:textId="77777777" w:rsidR="00444A93" w:rsidRDefault="00444A93" w:rsidP="00446920">
      <w:pPr>
        <w:pStyle w:val="SmallBodyText"/>
      </w:pPr>
      <w:r>
        <w:t xml:space="preserve">Peter Debicki, </w:t>
      </w:r>
      <w:r w:rsidR="000B6CA3">
        <w:t>Business Partner Engagement (API)</w:t>
      </w:r>
    </w:p>
    <w:p w14:paraId="24D08B94" w14:textId="77777777" w:rsidR="00444A93" w:rsidRDefault="00444A93" w:rsidP="00446920">
      <w:pPr>
        <w:pStyle w:val="SmallBodyText"/>
      </w:pPr>
      <w:r>
        <w:t xml:space="preserve">George Mifsud, Team Leader, </w:t>
      </w:r>
      <w:r w:rsidR="004F51FB">
        <w:t>Vicmap Foundation</w:t>
      </w:r>
      <w:r>
        <w:t xml:space="preserve"> Mapping</w:t>
      </w:r>
    </w:p>
    <w:p w14:paraId="6F877452" w14:textId="77777777" w:rsidR="00444A93" w:rsidRDefault="00444A93" w:rsidP="00446920">
      <w:pPr>
        <w:pStyle w:val="SmallBodyText"/>
      </w:pPr>
      <w:r>
        <w:t xml:space="preserve">John White, </w:t>
      </w:r>
      <w:r w:rsidR="000B6CA3">
        <w:t>Business Partner Engagement (CIP)</w:t>
      </w:r>
    </w:p>
    <w:p w14:paraId="3A865989" w14:textId="77777777" w:rsidR="00444A93" w:rsidRDefault="00444A93" w:rsidP="00446920">
      <w:pPr>
        <w:pStyle w:val="SmallBodyText"/>
      </w:pPr>
      <w:r>
        <w:t>Rick Pope, Team Leader, Vicmap Data Supply</w:t>
      </w:r>
    </w:p>
    <w:p w14:paraId="4F25BE67" w14:textId="77777777" w:rsidR="00444A93" w:rsidRDefault="004F51FB" w:rsidP="00446920">
      <w:pPr>
        <w:pStyle w:val="SmallBodyText"/>
      </w:pPr>
      <w:r>
        <w:t>George Mansour</w:t>
      </w:r>
      <w:r w:rsidR="00444A93">
        <w:t xml:space="preserve">, Team Leader, Data </w:t>
      </w:r>
      <w:r>
        <w:t>Delivery</w:t>
      </w:r>
    </w:p>
    <w:p w14:paraId="760642E4" w14:textId="77777777" w:rsidR="00AB780B" w:rsidRDefault="00AB780B" w:rsidP="00446920">
      <w:pPr>
        <w:pStyle w:val="SmallHeading"/>
      </w:pPr>
      <w:r>
        <w:t>Author</w:t>
      </w:r>
    </w:p>
    <w:p w14:paraId="69411DFC" w14:textId="77777777" w:rsidR="00BF162E" w:rsidRDefault="00444A93" w:rsidP="00446920">
      <w:pPr>
        <w:pStyle w:val="SmallBodyText"/>
      </w:pPr>
      <w:r>
        <w:t>Robert Morrison, Manager, Foundation Data Services</w:t>
      </w:r>
    </w:p>
    <w:p w14:paraId="022841D0" w14:textId="77777777" w:rsidR="00AB780B" w:rsidRDefault="002408BA" w:rsidP="00446920">
      <w:pPr>
        <w:pStyle w:val="SmallHeading"/>
      </w:pPr>
      <w:r>
        <w:t>Editor</w:t>
      </w:r>
    </w:p>
    <w:p w14:paraId="5D71864D" w14:textId="77777777" w:rsidR="00BF162E" w:rsidRDefault="00444A93" w:rsidP="00446920">
      <w:pPr>
        <w:pStyle w:val="SmallBodyText"/>
      </w:pPr>
      <w:r>
        <w:t>John Gallagher, Manager, Vicmap Data Services</w:t>
      </w:r>
    </w:p>
    <w:p w14:paraId="673A2B96" w14:textId="77777777" w:rsidR="00AB780B" w:rsidRDefault="00AB780B" w:rsidP="00446920">
      <w:pPr>
        <w:pStyle w:val="SmallHeading"/>
      </w:pPr>
      <w:r>
        <w:t>Photo credit</w:t>
      </w:r>
    </w:p>
    <w:p w14:paraId="3DA714C0" w14:textId="77777777" w:rsidR="00BF162E" w:rsidRDefault="00444A93" w:rsidP="00446920">
      <w:pPr>
        <w:pStyle w:val="SmallBodyText"/>
      </w:pPr>
      <w:r>
        <w:t>George Mifsud</w:t>
      </w:r>
    </w:p>
    <w:tbl>
      <w:tblPr>
        <w:tblStyle w:val="TableAsPlaceholder"/>
        <w:tblpPr w:leftFromText="181" w:rightFromText="181" w:vertAnchor="page" w:horzAnchor="margin" w:tblpY="10817"/>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10263"/>
      </w:tblGrid>
      <w:tr w:rsidR="004C6B4B" w14:paraId="66BEDEDC" w14:textId="77777777" w:rsidTr="004C6B4B">
        <w:tc>
          <w:tcPr>
            <w:tcW w:w="5000" w:type="pct"/>
            <w:vAlign w:val="bottom"/>
          </w:tcPr>
          <w:p w14:paraId="4DD3DBDF" w14:textId="77777777" w:rsidR="004C6B4B" w:rsidRPr="00D55628" w:rsidRDefault="004C6B4B" w:rsidP="004C6B4B">
            <w:pPr>
              <w:pStyle w:val="xDisclaimertext3"/>
            </w:pPr>
            <w:r>
              <w:t>© The State of Victoria Department of Environment, Land, Water and Planning</w:t>
            </w:r>
            <w:r w:rsidR="007936C5">
              <w:t xml:space="preserve"> </w:t>
            </w:r>
            <w:r w:rsidRPr="00D55628">
              <w:t>201</w:t>
            </w:r>
            <w:r w:rsidR="00105BED">
              <w:t>7</w:t>
            </w:r>
          </w:p>
          <w:p w14:paraId="53A6D6D9" w14:textId="77777777" w:rsidR="004C6B4B" w:rsidRPr="00D55628" w:rsidRDefault="004C6B4B" w:rsidP="004C6B4B">
            <w:pPr>
              <w:pStyle w:val="xDisclaimertext3"/>
            </w:pPr>
            <w:r w:rsidRPr="00D55628">
              <w:rPr>
                <w:noProof/>
              </w:rPr>
              <w:drawing>
                <wp:inline distT="0" distB="0" distL="0" distR="0" wp14:anchorId="1BEB9A08" wp14:editId="3880F41B">
                  <wp:extent cx="658800" cy="237600"/>
                  <wp:effectExtent l="0" t="0" r="8255" b="0"/>
                  <wp:docPr id="18" name="CCLogo" descr="Creative Commons Logo" title="Creative Commo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2">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inline>
              </w:drawing>
            </w:r>
            <w:bookmarkStart w:id="1" w:name="_CreativeCommonsMarker"/>
            <w:bookmarkEnd w:id="1"/>
          </w:p>
          <w:p w14:paraId="428D1EB2" w14:textId="77777777" w:rsidR="004C6B4B" w:rsidRPr="00D55628" w:rsidRDefault="004C6B4B" w:rsidP="004C6B4B">
            <w:pPr>
              <w:pStyle w:val="xDisclaimertext3"/>
            </w:pP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3" w:history="1">
              <w:r w:rsidRPr="00D55628">
                <w:t>http://creativecommons.org/licenses/by/4.0/</w:t>
              </w:r>
            </w:hyperlink>
            <w:r w:rsidRPr="00D55628">
              <w:t xml:space="preserve"> </w:t>
            </w:r>
          </w:p>
          <w:p w14:paraId="3ADF60AA" w14:textId="77777777" w:rsidR="004C6B4B" w:rsidRPr="00D55628" w:rsidRDefault="004C6B4B" w:rsidP="004C6B4B">
            <w:pPr>
              <w:pStyle w:val="xDisclaimerHeading"/>
            </w:pPr>
            <w:r>
              <w:t>Disclaimer</w:t>
            </w:r>
          </w:p>
          <w:p w14:paraId="268C36F8" w14:textId="77777777" w:rsidR="004C6B4B" w:rsidRPr="00D55628" w:rsidRDefault="004C6B4B" w:rsidP="004C6B4B">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6C25A06F" w14:textId="77777777" w:rsidR="004C6B4B" w:rsidRPr="00D55628" w:rsidRDefault="004C6B4B" w:rsidP="004C6B4B">
            <w:pPr>
              <w:pStyle w:val="xAccessibilityHeading"/>
            </w:pPr>
            <w:r w:rsidRPr="0084503F">
              <w:t>Accessibility</w:t>
            </w:r>
          </w:p>
          <w:p w14:paraId="7A88A214" w14:textId="77777777" w:rsidR="004C6B4B" w:rsidRPr="00D55628" w:rsidRDefault="004C6B4B" w:rsidP="007936C5">
            <w:pPr>
              <w:pStyle w:val="xAccessibilityText"/>
            </w:pPr>
            <w:r>
              <w:t>If you would like to receive this publication in an alternative format, please teleph</w:t>
            </w:r>
            <w:r w:rsidRPr="00D55628">
              <w:t>one the DELWP Customer Service Centre on 136186, email </w:t>
            </w:r>
            <w:hyperlink r:id="rId24" w:history="1">
              <w:r w:rsidRPr="00D55628">
                <w:t>customer.service@delwp.vic.gov.au</w:t>
              </w:r>
            </w:hyperlink>
            <w:r w:rsidRPr="00D55628">
              <w:t xml:space="preserve">, or via the National Relay Service on 133 677 </w:t>
            </w:r>
            <w:hyperlink r:id="rId25" w:history="1">
              <w:r w:rsidRPr="00D55628">
                <w:t>www.relayservice.com.au</w:t>
              </w:r>
            </w:hyperlink>
            <w:r w:rsidRPr="00D55628">
              <w:t xml:space="preserve">. This document is also available on the internet at </w:t>
            </w:r>
            <w:hyperlink r:id="rId26" w:history="1">
              <w:r w:rsidRPr="00D55628">
                <w:t>www.delwp.vic.gov.au</w:t>
              </w:r>
            </w:hyperlink>
            <w:r w:rsidRPr="00D55628">
              <w:t>.</w:t>
            </w:r>
          </w:p>
        </w:tc>
      </w:tr>
    </w:tbl>
    <w:p w14:paraId="43789907" w14:textId="77777777" w:rsidR="004C6B4B" w:rsidRDefault="004C6B4B">
      <w:pPr>
        <w:rPr>
          <w:b/>
        </w:rPr>
        <w:sectPr w:rsidR="004C6B4B" w:rsidSect="004C6B4B">
          <w:headerReference w:type="default" r:id="rId27"/>
          <w:footerReference w:type="default" r:id="rId28"/>
          <w:headerReference w:type="first" r:id="rId29"/>
          <w:footerReference w:type="first" r:id="rId30"/>
          <w:pgSz w:w="11907" w:h="16840" w:code="9"/>
          <w:pgMar w:top="1843" w:right="567" w:bottom="851" w:left="1134" w:header="284" w:footer="368" w:gutter="0"/>
          <w:cols w:space="284"/>
          <w:titlePg/>
          <w:docGrid w:linePitch="360"/>
        </w:sectPr>
      </w:pPr>
    </w:p>
    <w:p w14:paraId="04938C18" w14:textId="77777777" w:rsidR="000B6CA3" w:rsidRDefault="000B6CA3" w:rsidP="00081C99">
      <w:pPr>
        <w:pStyle w:val="TOCHeading"/>
        <w:framePr w:h="2638" w:wrap="around" w:x="3" w:y="1"/>
      </w:pPr>
    </w:p>
    <w:p w14:paraId="2B72336F" w14:textId="77777777" w:rsidR="00004237" w:rsidRPr="00C4364B" w:rsidRDefault="00FB5D61" w:rsidP="00081C99">
      <w:pPr>
        <w:pStyle w:val="TOCHeading"/>
        <w:framePr w:h="2638" w:wrap="around" w:x="3" w:y="1"/>
        <w:spacing w:before="480"/>
      </w:pPr>
      <w:r w:rsidRPr="00C4364B">
        <w:t>Contents</w:t>
      </w:r>
      <w:bookmarkStart w:id="2" w:name="_TOCMarker"/>
      <w:bookmarkEnd w:id="2"/>
    </w:p>
    <w:p w14:paraId="58745FA7" w14:textId="2B0E0ABB" w:rsidR="00415172" w:rsidRDefault="001F5D92">
      <w:pPr>
        <w:pStyle w:val="TOC1"/>
        <w:rPr>
          <w:rFonts w:eastAsiaTheme="minorEastAsia" w:cstheme="minorBidi"/>
          <w:b w:val="0"/>
          <w:color w:val="auto"/>
          <w:sz w:val="22"/>
          <w:szCs w:val="22"/>
        </w:rPr>
      </w:pPr>
      <w:r>
        <w:fldChar w:fldCharType="begin"/>
      </w:r>
      <w:r>
        <w:instrText xml:space="preserve"> TOC \o "1-</w:instrText>
      </w:r>
      <w:r w:rsidR="00BE0BEA">
        <w:instrText>3</w:instrText>
      </w:r>
      <w:r>
        <w:instrText xml:space="preserve">" \h \z \t "Heading 8,8,Section Heading,5" </w:instrText>
      </w:r>
      <w:r>
        <w:fldChar w:fldCharType="separate"/>
      </w:r>
      <w:hyperlink w:anchor="_Toc482280293" w:history="1">
        <w:r w:rsidR="00415172" w:rsidRPr="00336167">
          <w:rPr>
            <w:rStyle w:val="Hyperlink"/>
          </w:rPr>
          <w:t>Vicmap™ services</w:t>
        </w:r>
        <w:r w:rsidR="00415172">
          <w:rPr>
            <w:webHidden/>
          </w:rPr>
          <w:tab/>
        </w:r>
        <w:r w:rsidR="00415172">
          <w:rPr>
            <w:webHidden/>
          </w:rPr>
          <w:fldChar w:fldCharType="begin"/>
        </w:r>
        <w:r w:rsidR="00415172">
          <w:rPr>
            <w:webHidden/>
          </w:rPr>
          <w:instrText xml:space="preserve"> PAGEREF _Toc482280293 \h </w:instrText>
        </w:r>
        <w:r w:rsidR="00415172">
          <w:rPr>
            <w:webHidden/>
          </w:rPr>
        </w:r>
        <w:r w:rsidR="00415172">
          <w:rPr>
            <w:webHidden/>
          </w:rPr>
          <w:fldChar w:fldCharType="separate"/>
        </w:r>
        <w:r w:rsidR="00415172">
          <w:rPr>
            <w:webHidden/>
          </w:rPr>
          <w:t>4</w:t>
        </w:r>
        <w:r w:rsidR="00415172">
          <w:rPr>
            <w:webHidden/>
          </w:rPr>
          <w:fldChar w:fldCharType="end"/>
        </w:r>
      </w:hyperlink>
    </w:p>
    <w:p w14:paraId="03867040" w14:textId="43380446" w:rsidR="00415172" w:rsidRDefault="00EE3D0B">
      <w:pPr>
        <w:pStyle w:val="TOC2"/>
        <w:rPr>
          <w:rFonts w:eastAsiaTheme="minorEastAsia" w:cstheme="minorBidi"/>
          <w:b w:val="0"/>
          <w:color w:val="auto"/>
          <w:sz w:val="22"/>
          <w:szCs w:val="22"/>
        </w:rPr>
      </w:pPr>
      <w:hyperlink w:anchor="_Toc482280294" w:history="1">
        <w:r w:rsidR="00415172" w:rsidRPr="00336167">
          <w:rPr>
            <w:rStyle w:val="Hyperlink"/>
          </w:rPr>
          <w:t>Vicmap™ API update</w:t>
        </w:r>
        <w:r w:rsidR="00415172">
          <w:rPr>
            <w:webHidden/>
          </w:rPr>
          <w:tab/>
        </w:r>
        <w:r w:rsidR="00415172">
          <w:rPr>
            <w:webHidden/>
          </w:rPr>
          <w:fldChar w:fldCharType="begin"/>
        </w:r>
        <w:r w:rsidR="00415172">
          <w:rPr>
            <w:webHidden/>
          </w:rPr>
          <w:instrText xml:space="preserve"> PAGEREF _Toc482280294 \h </w:instrText>
        </w:r>
        <w:r w:rsidR="00415172">
          <w:rPr>
            <w:webHidden/>
          </w:rPr>
        </w:r>
        <w:r w:rsidR="00415172">
          <w:rPr>
            <w:webHidden/>
          </w:rPr>
          <w:fldChar w:fldCharType="separate"/>
        </w:r>
        <w:r w:rsidR="00415172">
          <w:rPr>
            <w:webHidden/>
          </w:rPr>
          <w:t>4</w:t>
        </w:r>
        <w:r w:rsidR="00415172">
          <w:rPr>
            <w:webHidden/>
          </w:rPr>
          <w:fldChar w:fldCharType="end"/>
        </w:r>
      </w:hyperlink>
    </w:p>
    <w:p w14:paraId="578CF960" w14:textId="0853BD44" w:rsidR="00415172" w:rsidRDefault="00EE3D0B">
      <w:pPr>
        <w:pStyle w:val="TOC2"/>
        <w:rPr>
          <w:rFonts w:eastAsiaTheme="minorEastAsia" w:cstheme="minorBidi"/>
          <w:b w:val="0"/>
          <w:color w:val="auto"/>
          <w:sz w:val="22"/>
          <w:szCs w:val="22"/>
        </w:rPr>
      </w:pPr>
      <w:hyperlink w:anchor="_Toc482280295"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access and discovery</w:t>
        </w:r>
        <w:r w:rsidR="00415172">
          <w:rPr>
            <w:webHidden/>
          </w:rPr>
          <w:tab/>
        </w:r>
        <w:r w:rsidR="00415172">
          <w:rPr>
            <w:webHidden/>
          </w:rPr>
          <w:fldChar w:fldCharType="begin"/>
        </w:r>
        <w:r w:rsidR="00415172">
          <w:rPr>
            <w:webHidden/>
          </w:rPr>
          <w:instrText xml:space="preserve"> PAGEREF _Toc482280295 \h </w:instrText>
        </w:r>
        <w:r w:rsidR="00415172">
          <w:rPr>
            <w:webHidden/>
          </w:rPr>
        </w:r>
        <w:r w:rsidR="00415172">
          <w:rPr>
            <w:webHidden/>
          </w:rPr>
          <w:fldChar w:fldCharType="separate"/>
        </w:r>
        <w:r w:rsidR="00415172">
          <w:rPr>
            <w:webHidden/>
          </w:rPr>
          <w:t>5</w:t>
        </w:r>
        <w:r w:rsidR="00415172">
          <w:rPr>
            <w:webHidden/>
          </w:rPr>
          <w:fldChar w:fldCharType="end"/>
        </w:r>
      </w:hyperlink>
    </w:p>
    <w:p w14:paraId="5647C592" w14:textId="392B7C5F" w:rsidR="00415172" w:rsidRDefault="00EE3D0B">
      <w:pPr>
        <w:pStyle w:val="TOC1"/>
        <w:rPr>
          <w:rFonts w:eastAsiaTheme="minorEastAsia" w:cstheme="minorBidi"/>
          <w:b w:val="0"/>
          <w:color w:val="auto"/>
          <w:sz w:val="22"/>
          <w:szCs w:val="22"/>
        </w:rPr>
      </w:pPr>
      <w:hyperlink w:anchor="_Toc482280296" w:history="1">
        <w:r w:rsidR="00415172" w:rsidRPr="00336167">
          <w:rPr>
            <w:rStyle w:val="Hyperlink"/>
          </w:rPr>
          <w:t>Vicmap™ Position GPSnet</w:t>
        </w:r>
        <w:r w:rsidR="00415172">
          <w:rPr>
            <w:webHidden/>
          </w:rPr>
          <w:tab/>
        </w:r>
        <w:r w:rsidR="00415172">
          <w:rPr>
            <w:webHidden/>
          </w:rPr>
          <w:fldChar w:fldCharType="begin"/>
        </w:r>
        <w:r w:rsidR="00415172">
          <w:rPr>
            <w:webHidden/>
          </w:rPr>
          <w:instrText xml:space="preserve"> PAGEREF _Toc482280296 \h </w:instrText>
        </w:r>
        <w:r w:rsidR="00415172">
          <w:rPr>
            <w:webHidden/>
          </w:rPr>
        </w:r>
        <w:r w:rsidR="00415172">
          <w:rPr>
            <w:webHidden/>
          </w:rPr>
          <w:fldChar w:fldCharType="separate"/>
        </w:r>
        <w:r w:rsidR="00415172">
          <w:rPr>
            <w:webHidden/>
          </w:rPr>
          <w:t>6</w:t>
        </w:r>
        <w:r w:rsidR="00415172">
          <w:rPr>
            <w:webHidden/>
          </w:rPr>
          <w:fldChar w:fldCharType="end"/>
        </w:r>
      </w:hyperlink>
    </w:p>
    <w:p w14:paraId="1A7348E2" w14:textId="7C07FB4D" w:rsidR="00415172" w:rsidRDefault="00EE3D0B">
      <w:pPr>
        <w:pStyle w:val="TOC2"/>
        <w:rPr>
          <w:rFonts w:eastAsiaTheme="minorEastAsia" w:cstheme="minorBidi"/>
          <w:b w:val="0"/>
          <w:color w:val="auto"/>
          <w:sz w:val="22"/>
          <w:szCs w:val="22"/>
        </w:rPr>
      </w:pPr>
      <w:hyperlink w:anchor="_Toc482280297" w:history="1">
        <w:r w:rsidR="00415172" w:rsidRPr="00336167">
          <w:rPr>
            <w:rStyle w:val="Hyperlink"/>
          </w:rPr>
          <w:t>2015–16 CORS maintenance and upgrade report</w:t>
        </w:r>
        <w:r w:rsidR="00415172">
          <w:rPr>
            <w:webHidden/>
          </w:rPr>
          <w:tab/>
        </w:r>
        <w:r w:rsidR="00415172">
          <w:rPr>
            <w:webHidden/>
          </w:rPr>
          <w:fldChar w:fldCharType="begin"/>
        </w:r>
        <w:r w:rsidR="00415172">
          <w:rPr>
            <w:webHidden/>
          </w:rPr>
          <w:instrText xml:space="preserve"> PAGEREF _Toc482280297 \h </w:instrText>
        </w:r>
        <w:r w:rsidR="00415172">
          <w:rPr>
            <w:webHidden/>
          </w:rPr>
        </w:r>
        <w:r w:rsidR="00415172">
          <w:rPr>
            <w:webHidden/>
          </w:rPr>
          <w:fldChar w:fldCharType="separate"/>
        </w:r>
        <w:r w:rsidR="00415172">
          <w:rPr>
            <w:webHidden/>
          </w:rPr>
          <w:t>6</w:t>
        </w:r>
        <w:r w:rsidR="00415172">
          <w:rPr>
            <w:webHidden/>
          </w:rPr>
          <w:fldChar w:fldCharType="end"/>
        </w:r>
      </w:hyperlink>
    </w:p>
    <w:p w14:paraId="53BFCD95" w14:textId="23D8DBFD" w:rsidR="00415172" w:rsidRDefault="00EE3D0B">
      <w:pPr>
        <w:pStyle w:val="TOC2"/>
        <w:rPr>
          <w:rFonts w:eastAsiaTheme="minorEastAsia" w:cstheme="minorBidi"/>
          <w:b w:val="0"/>
          <w:color w:val="auto"/>
          <w:sz w:val="22"/>
          <w:szCs w:val="22"/>
        </w:rPr>
      </w:pPr>
      <w:hyperlink w:anchor="_Toc482280298" w:history="1">
        <w:r w:rsidR="00415172" w:rsidRPr="00336167">
          <w:rPr>
            <w:rStyle w:val="Hyperlink"/>
          </w:rPr>
          <w:t>GPSnet Usage – January to March 2017</w:t>
        </w:r>
        <w:r w:rsidR="00415172">
          <w:rPr>
            <w:webHidden/>
          </w:rPr>
          <w:tab/>
        </w:r>
        <w:r w:rsidR="00415172">
          <w:rPr>
            <w:webHidden/>
          </w:rPr>
          <w:fldChar w:fldCharType="begin"/>
        </w:r>
        <w:r w:rsidR="00415172">
          <w:rPr>
            <w:webHidden/>
          </w:rPr>
          <w:instrText xml:space="preserve"> PAGEREF _Toc482280298 \h </w:instrText>
        </w:r>
        <w:r w:rsidR="00415172">
          <w:rPr>
            <w:webHidden/>
          </w:rPr>
        </w:r>
        <w:r w:rsidR="00415172">
          <w:rPr>
            <w:webHidden/>
          </w:rPr>
          <w:fldChar w:fldCharType="separate"/>
        </w:r>
        <w:r w:rsidR="00415172">
          <w:rPr>
            <w:webHidden/>
          </w:rPr>
          <w:t>7</w:t>
        </w:r>
        <w:r w:rsidR="00415172">
          <w:rPr>
            <w:webHidden/>
          </w:rPr>
          <w:fldChar w:fldCharType="end"/>
        </w:r>
      </w:hyperlink>
    </w:p>
    <w:p w14:paraId="003EB1E9" w14:textId="27EA13A9" w:rsidR="00415172" w:rsidRDefault="00EE3D0B">
      <w:pPr>
        <w:pStyle w:val="TOC2"/>
        <w:rPr>
          <w:rFonts w:eastAsiaTheme="minorEastAsia" w:cstheme="minorBidi"/>
          <w:b w:val="0"/>
          <w:color w:val="auto"/>
          <w:sz w:val="22"/>
          <w:szCs w:val="22"/>
        </w:rPr>
      </w:pPr>
      <w:hyperlink w:anchor="_Toc482280299" w:history="1">
        <w:r w:rsidR="00415172" w:rsidRPr="00336167">
          <w:rPr>
            <w:rStyle w:val="Hyperlink"/>
          </w:rPr>
          <w:t>GPSnet performance January to March 2017 – service uptime</w:t>
        </w:r>
        <w:r w:rsidR="00415172">
          <w:rPr>
            <w:webHidden/>
          </w:rPr>
          <w:tab/>
        </w:r>
        <w:r w:rsidR="00415172">
          <w:rPr>
            <w:webHidden/>
          </w:rPr>
          <w:fldChar w:fldCharType="begin"/>
        </w:r>
        <w:r w:rsidR="00415172">
          <w:rPr>
            <w:webHidden/>
          </w:rPr>
          <w:instrText xml:space="preserve"> PAGEREF _Toc482280299 \h </w:instrText>
        </w:r>
        <w:r w:rsidR="00415172">
          <w:rPr>
            <w:webHidden/>
          </w:rPr>
        </w:r>
        <w:r w:rsidR="00415172">
          <w:rPr>
            <w:webHidden/>
          </w:rPr>
          <w:fldChar w:fldCharType="separate"/>
        </w:r>
        <w:r w:rsidR="00415172">
          <w:rPr>
            <w:webHidden/>
          </w:rPr>
          <w:t>7</w:t>
        </w:r>
        <w:r w:rsidR="00415172">
          <w:rPr>
            <w:webHidden/>
          </w:rPr>
          <w:fldChar w:fldCharType="end"/>
        </w:r>
      </w:hyperlink>
    </w:p>
    <w:p w14:paraId="003BF6E3" w14:textId="7178ACC2" w:rsidR="00415172" w:rsidRDefault="00EE3D0B">
      <w:pPr>
        <w:pStyle w:val="TOC1"/>
        <w:rPr>
          <w:rFonts w:eastAsiaTheme="minorEastAsia" w:cstheme="minorBidi"/>
          <w:b w:val="0"/>
          <w:color w:val="auto"/>
          <w:sz w:val="22"/>
          <w:szCs w:val="22"/>
        </w:rPr>
      </w:pPr>
      <w:hyperlink w:anchor="_Toc482280300"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Foundation imagery and elevation –  CIP update</w:t>
        </w:r>
        <w:r w:rsidR="00415172">
          <w:rPr>
            <w:webHidden/>
          </w:rPr>
          <w:tab/>
        </w:r>
        <w:r w:rsidR="00415172">
          <w:rPr>
            <w:webHidden/>
          </w:rPr>
          <w:fldChar w:fldCharType="begin"/>
        </w:r>
        <w:r w:rsidR="00415172">
          <w:rPr>
            <w:webHidden/>
          </w:rPr>
          <w:instrText xml:space="preserve"> PAGEREF _Toc482280300 \h </w:instrText>
        </w:r>
        <w:r w:rsidR="00415172">
          <w:rPr>
            <w:webHidden/>
          </w:rPr>
        </w:r>
        <w:r w:rsidR="00415172">
          <w:rPr>
            <w:webHidden/>
          </w:rPr>
          <w:fldChar w:fldCharType="separate"/>
        </w:r>
        <w:r w:rsidR="00415172">
          <w:rPr>
            <w:webHidden/>
          </w:rPr>
          <w:t>8</w:t>
        </w:r>
        <w:r w:rsidR="00415172">
          <w:rPr>
            <w:webHidden/>
          </w:rPr>
          <w:fldChar w:fldCharType="end"/>
        </w:r>
      </w:hyperlink>
    </w:p>
    <w:p w14:paraId="177B21A2" w14:textId="3866B719" w:rsidR="00415172" w:rsidRDefault="00EE3D0B">
      <w:pPr>
        <w:pStyle w:val="TOC2"/>
        <w:rPr>
          <w:rFonts w:eastAsiaTheme="minorEastAsia" w:cstheme="minorBidi"/>
          <w:b w:val="0"/>
          <w:color w:val="auto"/>
          <w:sz w:val="22"/>
          <w:szCs w:val="22"/>
        </w:rPr>
      </w:pPr>
      <w:hyperlink w:anchor="_Toc482280301" w:history="1">
        <w:r w:rsidR="00415172" w:rsidRPr="00336167">
          <w:rPr>
            <w:rStyle w:val="Hyperlink"/>
          </w:rPr>
          <w:t>CIP monthly status map for March 2016</w:t>
        </w:r>
        <w:r w:rsidR="00415172">
          <w:rPr>
            <w:webHidden/>
          </w:rPr>
          <w:tab/>
        </w:r>
        <w:r w:rsidR="00415172">
          <w:rPr>
            <w:webHidden/>
          </w:rPr>
          <w:fldChar w:fldCharType="begin"/>
        </w:r>
        <w:r w:rsidR="00415172">
          <w:rPr>
            <w:webHidden/>
          </w:rPr>
          <w:instrText xml:space="preserve"> PAGEREF _Toc482280301 \h </w:instrText>
        </w:r>
        <w:r w:rsidR="00415172">
          <w:rPr>
            <w:webHidden/>
          </w:rPr>
        </w:r>
        <w:r w:rsidR="00415172">
          <w:rPr>
            <w:webHidden/>
          </w:rPr>
          <w:fldChar w:fldCharType="separate"/>
        </w:r>
        <w:r w:rsidR="00415172">
          <w:rPr>
            <w:webHidden/>
          </w:rPr>
          <w:t>8</w:t>
        </w:r>
        <w:r w:rsidR="00415172">
          <w:rPr>
            <w:webHidden/>
          </w:rPr>
          <w:fldChar w:fldCharType="end"/>
        </w:r>
      </w:hyperlink>
    </w:p>
    <w:p w14:paraId="69C60A6B" w14:textId="0B96CCC8" w:rsidR="00415172" w:rsidRDefault="00EE3D0B">
      <w:pPr>
        <w:pStyle w:val="TOC2"/>
        <w:rPr>
          <w:rFonts w:eastAsiaTheme="minorEastAsia" w:cstheme="minorBidi"/>
          <w:b w:val="0"/>
          <w:color w:val="auto"/>
          <w:sz w:val="22"/>
          <w:szCs w:val="22"/>
        </w:rPr>
      </w:pPr>
      <w:hyperlink w:anchor="_Toc482280302" w:history="1">
        <w:r w:rsidR="00415172" w:rsidRPr="00336167">
          <w:rPr>
            <w:rStyle w:val="Hyperlink"/>
          </w:rPr>
          <w:t>CIP monthly status by project for December 2016</w:t>
        </w:r>
        <w:r w:rsidR="00415172">
          <w:rPr>
            <w:webHidden/>
          </w:rPr>
          <w:tab/>
        </w:r>
        <w:r w:rsidR="00415172">
          <w:rPr>
            <w:webHidden/>
          </w:rPr>
          <w:fldChar w:fldCharType="begin"/>
        </w:r>
        <w:r w:rsidR="00415172">
          <w:rPr>
            <w:webHidden/>
          </w:rPr>
          <w:instrText xml:space="preserve"> PAGEREF _Toc482280302 \h </w:instrText>
        </w:r>
        <w:r w:rsidR="00415172">
          <w:rPr>
            <w:webHidden/>
          </w:rPr>
        </w:r>
        <w:r w:rsidR="00415172">
          <w:rPr>
            <w:webHidden/>
          </w:rPr>
          <w:fldChar w:fldCharType="separate"/>
        </w:r>
        <w:r w:rsidR="00415172">
          <w:rPr>
            <w:webHidden/>
          </w:rPr>
          <w:t>8</w:t>
        </w:r>
        <w:r w:rsidR="00415172">
          <w:rPr>
            <w:webHidden/>
          </w:rPr>
          <w:fldChar w:fldCharType="end"/>
        </w:r>
      </w:hyperlink>
    </w:p>
    <w:p w14:paraId="6D8AA97B" w14:textId="7466CC21" w:rsidR="00415172" w:rsidRDefault="00EE3D0B">
      <w:pPr>
        <w:pStyle w:val="TOC1"/>
        <w:rPr>
          <w:rFonts w:eastAsiaTheme="minorEastAsia" w:cstheme="minorBidi"/>
          <w:b w:val="0"/>
          <w:color w:val="auto"/>
          <w:sz w:val="22"/>
          <w:szCs w:val="22"/>
        </w:rPr>
      </w:pPr>
      <w:hyperlink w:anchor="_Toc482280303"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Foundation mapping update</w:t>
        </w:r>
        <w:r w:rsidR="00415172">
          <w:rPr>
            <w:webHidden/>
          </w:rPr>
          <w:tab/>
        </w:r>
        <w:r w:rsidR="00415172">
          <w:rPr>
            <w:webHidden/>
          </w:rPr>
          <w:fldChar w:fldCharType="begin"/>
        </w:r>
        <w:r w:rsidR="00415172">
          <w:rPr>
            <w:webHidden/>
          </w:rPr>
          <w:instrText xml:space="preserve"> PAGEREF _Toc482280303 \h </w:instrText>
        </w:r>
        <w:r w:rsidR="00415172">
          <w:rPr>
            <w:webHidden/>
          </w:rPr>
        </w:r>
        <w:r w:rsidR="00415172">
          <w:rPr>
            <w:webHidden/>
          </w:rPr>
          <w:fldChar w:fldCharType="separate"/>
        </w:r>
        <w:r w:rsidR="00415172">
          <w:rPr>
            <w:webHidden/>
          </w:rPr>
          <w:t>10</w:t>
        </w:r>
        <w:r w:rsidR="00415172">
          <w:rPr>
            <w:webHidden/>
          </w:rPr>
          <w:fldChar w:fldCharType="end"/>
        </w:r>
      </w:hyperlink>
    </w:p>
    <w:p w14:paraId="7B94B456" w14:textId="150B7FD4" w:rsidR="00415172" w:rsidRDefault="00EE3D0B">
      <w:pPr>
        <w:pStyle w:val="TOC2"/>
        <w:rPr>
          <w:rFonts w:eastAsiaTheme="minorEastAsia" w:cstheme="minorBidi"/>
          <w:b w:val="0"/>
          <w:color w:val="auto"/>
          <w:sz w:val="22"/>
          <w:szCs w:val="22"/>
        </w:rPr>
      </w:pPr>
      <w:hyperlink w:anchor="_Toc482280304"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Mapping Production – October to December 2016</w:t>
        </w:r>
        <w:r w:rsidR="00415172">
          <w:rPr>
            <w:webHidden/>
          </w:rPr>
          <w:tab/>
        </w:r>
        <w:r w:rsidR="00415172">
          <w:rPr>
            <w:webHidden/>
          </w:rPr>
          <w:fldChar w:fldCharType="begin"/>
        </w:r>
        <w:r w:rsidR="00415172">
          <w:rPr>
            <w:webHidden/>
          </w:rPr>
          <w:instrText xml:space="preserve"> PAGEREF _Toc482280304 \h </w:instrText>
        </w:r>
        <w:r w:rsidR="00415172">
          <w:rPr>
            <w:webHidden/>
          </w:rPr>
        </w:r>
        <w:r w:rsidR="00415172">
          <w:rPr>
            <w:webHidden/>
          </w:rPr>
          <w:fldChar w:fldCharType="separate"/>
        </w:r>
        <w:r w:rsidR="00415172">
          <w:rPr>
            <w:webHidden/>
          </w:rPr>
          <w:t>10</w:t>
        </w:r>
        <w:r w:rsidR="00415172">
          <w:rPr>
            <w:webHidden/>
          </w:rPr>
          <w:fldChar w:fldCharType="end"/>
        </w:r>
      </w:hyperlink>
    </w:p>
    <w:p w14:paraId="12D753BC" w14:textId="58739BD9" w:rsidR="00415172" w:rsidRDefault="00EE3D0B">
      <w:pPr>
        <w:pStyle w:val="TOC2"/>
        <w:rPr>
          <w:rFonts w:eastAsiaTheme="minorEastAsia" w:cstheme="minorBidi"/>
          <w:b w:val="0"/>
          <w:color w:val="auto"/>
          <w:sz w:val="22"/>
          <w:szCs w:val="22"/>
        </w:rPr>
      </w:pPr>
      <w:hyperlink w:anchor="_Toc482280305" w:history="1">
        <w:r w:rsidR="00415172" w:rsidRPr="00336167">
          <w:rPr>
            <w:rStyle w:val="Hyperlink"/>
          </w:rPr>
          <w:t>Digital</w:t>
        </w:r>
        <w:r w:rsidR="00415172">
          <w:rPr>
            <w:webHidden/>
          </w:rPr>
          <w:tab/>
        </w:r>
        <w:r w:rsidR="00415172">
          <w:rPr>
            <w:webHidden/>
          </w:rPr>
          <w:fldChar w:fldCharType="begin"/>
        </w:r>
        <w:r w:rsidR="00415172">
          <w:rPr>
            <w:webHidden/>
          </w:rPr>
          <w:instrText xml:space="preserve"> PAGEREF _Toc482280305 \h </w:instrText>
        </w:r>
        <w:r w:rsidR="00415172">
          <w:rPr>
            <w:webHidden/>
          </w:rPr>
        </w:r>
        <w:r w:rsidR="00415172">
          <w:rPr>
            <w:webHidden/>
          </w:rPr>
          <w:fldChar w:fldCharType="separate"/>
        </w:r>
        <w:r w:rsidR="00415172">
          <w:rPr>
            <w:webHidden/>
          </w:rPr>
          <w:t>11</w:t>
        </w:r>
        <w:r w:rsidR="00415172">
          <w:rPr>
            <w:webHidden/>
          </w:rPr>
          <w:fldChar w:fldCharType="end"/>
        </w:r>
      </w:hyperlink>
    </w:p>
    <w:p w14:paraId="69B41CF3" w14:textId="2ABA8F46" w:rsidR="00415172" w:rsidRDefault="00EE3D0B">
      <w:pPr>
        <w:pStyle w:val="TOC2"/>
        <w:rPr>
          <w:rFonts w:eastAsiaTheme="minorEastAsia" w:cstheme="minorBidi"/>
          <w:b w:val="0"/>
          <w:color w:val="auto"/>
          <w:sz w:val="22"/>
          <w:szCs w:val="22"/>
        </w:rPr>
      </w:pPr>
      <w:hyperlink w:anchor="_Toc482280306" w:history="1">
        <w:r w:rsidR="00415172" w:rsidRPr="00336167">
          <w:rPr>
            <w:rStyle w:val="Hyperlink"/>
          </w:rPr>
          <w:t>Hardcopy</w:t>
        </w:r>
        <w:r w:rsidR="00415172">
          <w:rPr>
            <w:webHidden/>
          </w:rPr>
          <w:tab/>
        </w:r>
        <w:r w:rsidR="00415172">
          <w:rPr>
            <w:webHidden/>
          </w:rPr>
          <w:fldChar w:fldCharType="begin"/>
        </w:r>
        <w:r w:rsidR="00415172">
          <w:rPr>
            <w:webHidden/>
          </w:rPr>
          <w:instrText xml:space="preserve"> PAGEREF _Toc482280306 \h </w:instrText>
        </w:r>
        <w:r w:rsidR="00415172">
          <w:rPr>
            <w:webHidden/>
          </w:rPr>
        </w:r>
        <w:r w:rsidR="00415172">
          <w:rPr>
            <w:webHidden/>
          </w:rPr>
          <w:fldChar w:fldCharType="separate"/>
        </w:r>
        <w:r w:rsidR="00415172">
          <w:rPr>
            <w:webHidden/>
          </w:rPr>
          <w:t>11</w:t>
        </w:r>
        <w:r w:rsidR="00415172">
          <w:rPr>
            <w:webHidden/>
          </w:rPr>
          <w:fldChar w:fldCharType="end"/>
        </w:r>
      </w:hyperlink>
    </w:p>
    <w:p w14:paraId="3DC78552" w14:textId="61A31515" w:rsidR="00415172" w:rsidRDefault="00EE3D0B">
      <w:pPr>
        <w:pStyle w:val="TOC1"/>
        <w:rPr>
          <w:rFonts w:eastAsiaTheme="minorEastAsia" w:cstheme="minorBidi"/>
          <w:b w:val="0"/>
          <w:color w:val="auto"/>
          <w:sz w:val="22"/>
          <w:szCs w:val="22"/>
        </w:rPr>
      </w:pPr>
      <w:hyperlink w:anchor="_Toc482280307"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Foundation vector data maintenance update</w:t>
        </w:r>
        <w:r w:rsidR="00415172">
          <w:rPr>
            <w:webHidden/>
          </w:rPr>
          <w:tab/>
        </w:r>
        <w:r w:rsidR="00415172">
          <w:rPr>
            <w:webHidden/>
          </w:rPr>
          <w:fldChar w:fldCharType="begin"/>
        </w:r>
        <w:r w:rsidR="00415172">
          <w:rPr>
            <w:webHidden/>
          </w:rPr>
          <w:instrText xml:space="preserve"> PAGEREF _Toc482280307 \h </w:instrText>
        </w:r>
        <w:r w:rsidR="00415172">
          <w:rPr>
            <w:webHidden/>
          </w:rPr>
        </w:r>
        <w:r w:rsidR="00415172">
          <w:rPr>
            <w:webHidden/>
          </w:rPr>
          <w:fldChar w:fldCharType="separate"/>
        </w:r>
        <w:r w:rsidR="00415172">
          <w:rPr>
            <w:webHidden/>
          </w:rPr>
          <w:t>12</w:t>
        </w:r>
        <w:r w:rsidR="00415172">
          <w:rPr>
            <w:webHidden/>
          </w:rPr>
          <w:fldChar w:fldCharType="end"/>
        </w:r>
      </w:hyperlink>
    </w:p>
    <w:p w14:paraId="2A527BF9" w14:textId="0DAD86BB" w:rsidR="00415172" w:rsidRDefault="00EE3D0B">
      <w:pPr>
        <w:pStyle w:val="TOC2"/>
        <w:rPr>
          <w:rFonts w:eastAsiaTheme="minorEastAsia" w:cstheme="minorBidi"/>
          <w:b w:val="0"/>
          <w:color w:val="auto"/>
          <w:sz w:val="22"/>
          <w:szCs w:val="22"/>
        </w:rPr>
      </w:pPr>
      <w:hyperlink w:anchor="_Toc482280308"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Foundation vector data volumes – October–December 2016</w:t>
        </w:r>
        <w:r w:rsidR="00415172">
          <w:rPr>
            <w:webHidden/>
          </w:rPr>
          <w:tab/>
        </w:r>
        <w:r w:rsidR="00415172">
          <w:rPr>
            <w:webHidden/>
          </w:rPr>
          <w:fldChar w:fldCharType="begin"/>
        </w:r>
        <w:r w:rsidR="00415172">
          <w:rPr>
            <w:webHidden/>
          </w:rPr>
          <w:instrText xml:space="preserve"> PAGEREF _Toc482280308 \h </w:instrText>
        </w:r>
        <w:r w:rsidR="00415172">
          <w:rPr>
            <w:webHidden/>
          </w:rPr>
        </w:r>
        <w:r w:rsidR="00415172">
          <w:rPr>
            <w:webHidden/>
          </w:rPr>
          <w:fldChar w:fldCharType="separate"/>
        </w:r>
        <w:r w:rsidR="00415172">
          <w:rPr>
            <w:webHidden/>
          </w:rPr>
          <w:t>12</w:t>
        </w:r>
        <w:r w:rsidR="00415172">
          <w:rPr>
            <w:webHidden/>
          </w:rPr>
          <w:fldChar w:fldCharType="end"/>
        </w:r>
      </w:hyperlink>
    </w:p>
    <w:p w14:paraId="396AC97D" w14:textId="57677A5E" w:rsidR="00415172" w:rsidRPr="00415172" w:rsidRDefault="00EE3D0B">
      <w:pPr>
        <w:pStyle w:val="TOC2"/>
        <w:rPr>
          <w:rFonts w:eastAsiaTheme="minorEastAsia" w:cstheme="minorHAnsi"/>
          <w:b w:val="0"/>
          <w:color w:val="auto"/>
          <w:sz w:val="22"/>
          <w:szCs w:val="22"/>
        </w:rPr>
      </w:pPr>
      <w:hyperlink w:anchor="_Toc482280309" w:history="1">
        <w:r w:rsidR="00415172" w:rsidRPr="00415172">
          <w:rPr>
            <w:rStyle w:val="Hyperlink"/>
            <w:rFonts w:cstheme="minorHAnsi"/>
            <w:lang w:eastAsia="en-US"/>
          </w:rPr>
          <w:t>Edit summary by feature</w:t>
        </w:r>
        <w:r w:rsidR="00415172" w:rsidRPr="00415172">
          <w:rPr>
            <w:rFonts w:cstheme="minorHAnsi"/>
            <w:webHidden/>
          </w:rPr>
          <w:tab/>
        </w:r>
        <w:r w:rsidR="00415172" w:rsidRPr="00415172">
          <w:rPr>
            <w:rFonts w:cstheme="minorHAnsi"/>
            <w:webHidden/>
          </w:rPr>
          <w:fldChar w:fldCharType="begin"/>
        </w:r>
        <w:r w:rsidR="00415172" w:rsidRPr="00415172">
          <w:rPr>
            <w:rFonts w:cstheme="minorHAnsi"/>
            <w:webHidden/>
          </w:rPr>
          <w:instrText xml:space="preserve"> PAGEREF _Toc482280309 \h </w:instrText>
        </w:r>
        <w:r w:rsidR="00415172" w:rsidRPr="00415172">
          <w:rPr>
            <w:rFonts w:cstheme="minorHAnsi"/>
            <w:webHidden/>
          </w:rPr>
        </w:r>
        <w:r w:rsidR="00415172" w:rsidRPr="00415172">
          <w:rPr>
            <w:rFonts w:cstheme="minorHAnsi"/>
            <w:webHidden/>
          </w:rPr>
          <w:fldChar w:fldCharType="separate"/>
        </w:r>
        <w:r w:rsidR="00415172">
          <w:rPr>
            <w:rFonts w:cstheme="minorHAnsi"/>
            <w:webHidden/>
          </w:rPr>
          <w:t>12</w:t>
        </w:r>
        <w:r w:rsidR="00415172" w:rsidRPr="00415172">
          <w:rPr>
            <w:rFonts w:cstheme="minorHAnsi"/>
            <w:webHidden/>
          </w:rPr>
          <w:fldChar w:fldCharType="end"/>
        </w:r>
      </w:hyperlink>
    </w:p>
    <w:p w14:paraId="50C08591" w14:textId="005E8639" w:rsidR="00415172" w:rsidRDefault="00EE3D0B">
      <w:pPr>
        <w:pStyle w:val="TOC2"/>
        <w:rPr>
          <w:rFonts w:eastAsiaTheme="minorEastAsia" w:cstheme="minorBidi"/>
          <w:b w:val="0"/>
          <w:color w:val="auto"/>
          <w:sz w:val="22"/>
          <w:szCs w:val="22"/>
        </w:rPr>
      </w:pPr>
      <w:hyperlink w:anchor="_Toc482280310" w:history="1">
        <w:r w:rsidR="00415172" w:rsidRPr="00336167">
          <w:rPr>
            <w:rStyle w:val="Hyperlink"/>
          </w:rPr>
          <w:t>Subdivision plan processing</w:t>
        </w:r>
        <w:r w:rsidR="00415172">
          <w:rPr>
            <w:webHidden/>
          </w:rPr>
          <w:tab/>
        </w:r>
        <w:r w:rsidR="00415172">
          <w:rPr>
            <w:webHidden/>
          </w:rPr>
          <w:fldChar w:fldCharType="begin"/>
        </w:r>
        <w:r w:rsidR="00415172">
          <w:rPr>
            <w:webHidden/>
          </w:rPr>
          <w:instrText xml:space="preserve"> PAGEREF _Toc482280310 \h </w:instrText>
        </w:r>
        <w:r w:rsidR="00415172">
          <w:rPr>
            <w:webHidden/>
          </w:rPr>
        </w:r>
        <w:r w:rsidR="00415172">
          <w:rPr>
            <w:webHidden/>
          </w:rPr>
          <w:fldChar w:fldCharType="separate"/>
        </w:r>
        <w:r w:rsidR="00415172">
          <w:rPr>
            <w:webHidden/>
          </w:rPr>
          <w:t>13</w:t>
        </w:r>
        <w:r w:rsidR="00415172">
          <w:rPr>
            <w:webHidden/>
          </w:rPr>
          <w:fldChar w:fldCharType="end"/>
        </w:r>
      </w:hyperlink>
    </w:p>
    <w:p w14:paraId="04D0FE9F" w14:textId="249DAA56" w:rsidR="00415172" w:rsidRDefault="00EE3D0B">
      <w:pPr>
        <w:pStyle w:val="TOC2"/>
        <w:rPr>
          <w:rFonts w:eastAsiaTheme="minorEastAsia" w:cstheme="minorBidi"/>
          <w:b w:val="0"/>
          <w:color w:val="auto"/>
          <w:sz w:val="22"/>
          <w:szCs w:val="22"/>
        </w:rPr>
      </w:pPr>
      <w:hyperlink w:anchor="_Toc482280311"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vector data maintenance KPIs</w:t>
        </w:r>
        <w:r w:rsidR="00415172">
          <w:rPr>
            <w:webHidden/>
          </w:rPr>
          <w:tab/>
        </w:r>
        <w:r w:rsidR="00415172">
          <w:rPr>
            <w:webHidden/>
          </w:rPr>
          <w:fldChar w:fldCharType="begin"/>
        </w:r>
        <w:r w:rsidR="00415172">
          <w:rPr>
            <w:webHidden/>
          </w:rPr>
          <w:instrText xml:space="preserve"> PAGEREF _Toc482280311 \h </w:instrText>
        </w:r>
        <w:r w:rsidR="00415172">
          <w:rPr>
            <w:webHidden/>
          </w:rPr>
        </w:r>
        <w:r w:rsidR="00415172">
          <w:rPr>
            <w:webHidden/>
          </w:rPr>
          <w:fldChar w:fldCharType="separate"/>
        </w:r>
        <w:r w:rsidR="00415172">
          <w:rPr>
            <w:webHidden/>
          </w:rPr>
          <w:t>14</w:t>
        </w:r>
        <w:r w:rsidR="00415172">
          <w:rPr>
            <w:webHidden/>
          </w:rPr>
          <w:fldChar w:fldCharType="end"/>
        </w:r>
      </w:hyperlink>
    </w:p>
    <w:p w14:paraId="60C4BF4D" w14:textId="419BDC1D" w:rsidR="00415172" w:rsidRDefault="00EE3D0B">
      <w:pPr>
        <w:pStyle w:val="TOC1"/>
        <w:rPr>
          <w:rFonts w:eastAsiaTheme="minorEastAsia" w:cstheme="minorBidi"/>
          <w:b w:val="0"/>
          <w:color w:val="auto"/>
          <w:sz w:val="22"/>
          <w:szCs w:val="22"/>
        </w:rPr>
      </w:pPr>
      <w:hyperlink w:anchor="_Toc482280312"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vector data projects</w:t>
        </w:r>
        <w:r w:rsidR="00415172">
          <w:rPr>
            <w:webHidden/>
          </w:rPr>
          <w:tab/>
        </w:r>
        <w:r w:rsidR="00415172">
          <w:rPr>
            <w:webHidden/>
          </w:rPr>
          <w:fldChar w:fldCharType="begin"/>
        </w:r>
        <w:r w:rsidR="00415172">
          <w:rPr>
            <w:webHidden/>
          </w:rPr>
          <w:instrText xml:space="preserve"> PAGEREF _Toc482280312 \h </w:instrText>
        </w:r>
        <w:r w:rsidR="00415172">
          <w:rPr>
            <w:webHidden/>
          </w:rPr>
        </w:r>
        <w:r w:rsidR="00415172">
          <w:rPr>
            <w:webHidden/>
          </w:rPr>
          <w:fldChar w:fldCharType="separate"/>
        </w:r>
        <w:r w:rsidR="00415172">
          <w:rPr>
            <w:webHidden/>
          </w:rPr>
          <w:t>16</w:t>
        </w:r>
        <w:r w:rsidR="00415172">
          <w:rPr>
            <w:webHidden/>
          </w:rPr>
          <w:fldChar w:fldCharType="end"/>
        </w:r>
      </w:hyperlink>
    </w:p>
    <w:p w14:paraId="76EBC6E2" w14:textId="33A6BC2C" w:rsidR="00415172" w:rsidRDefault="00EE3D0B">
      <w:pPr>
        <w:pStyle w:val="TOC2"/>
        <w:rPr>
          <w:rFonts w:eastAsiaTheme="minorEastAsia" w:cstheme="minorBidi"/>
          <w:b w:val="0"/>
          <w:color w:val="auto"/>
          <w:sz w:val="22"/>
          <w:szCs w:val="22"/>
        </w:rPr>
      </w:pPr>
      <w:hyperlink w:anchor="_Toc482280313" w:history="1">
        <w:r w:rsidR="00415172" w:rsidRPr="00336167">
          <w:rPr>
            <w:rStyle w:val="Hyperlink"/>
          </w:rPr>
          <w:t>Data verification project – DELWP investigation</w:t>
        </w:r>
        <w:r w:rsidR="00415172">
          <w:rPr>
            <w:webHidden/>
          </w:rPr>
          <w:tab/>
        </w:r>
        <w:r w:rsidR="00415172">
          <w:rPr>
            <w:webHidden/>
          </w:rPr>
          <w:fldChar w:fldCharType="begin"/>
        </w:r>
        <w:r w:rsidR="00415172">
          <w:rPr>
            <w:webHidden/>
          </w:rPr>
          <w:instrText xml:space="preserve"> PAGEREF _Toc482280313 \h </w:instrText>
        </w:r>
        <w:r w:rsidR="00415172">
          <w:rPr>
            <w:webHidden/>
          </w:rPr>
        </w:r>
        <w:r w:rsidR="00415172">
          <w:rPr>
            <w:webHidden/>
          </w:rPr>
          <w:fldChar w:fldCharType="separate"/>
        </w:r>
        <w:r w:rsidR="00415172">
          <w:rPr>
            <w:webHidden/>
          </w:rPr>
          <w:t>16</w:t>
        </w:r>
        <w:r w:rsidR="00415172">
          <w:rPr>
            <w:webHidden/>
          </w:rPr>
          <w:fldChar w:fldCharType="end"/>
        </w:r>
      </w:hyperlink>
    </w:p>
    <w:p w14:paraId="4E39CB1B" w14:textId="3E3F5EC2" w:rsidR="00415172" w:rsidRDefault="00EE3D0B">
      <w:pPr>
        <w:pStyle w:val="TOC2"/>
        <w:rPr>
          <w:rFonts w:eastAsiaTheme="minorEastAsia" w:cstheme="minorBidi"/>
          <w:b w:val="0"/>
          <w:color w:val="auto"/>
          <w:sz w:val="22"/>
          <w:szCs w:val="22"/>
        </w:rPr>
      </w:pPr>
      <w:hyperlink w:anchor="_Toc482280314" w:history="1">
        <w:r w:rsidR="00415172" w:rsidRPr="00336167">
          <w:rPr>
            <w:rStyle w:val="Hyperlink"/>
          </w:rPr>
          <w:t>Propery Information Quality Audit (PIQA) 2017</w:t>
        </w:r>
        <w:r w:rsidR="00415172">
          <w:rPr>
            <w:webHidden/>
          </w:rPr>
          <w:tab/>
        </w:r>
        <w:r w:rsidR="00415172">
          <w:rPr>
            <w:webHidden/>
          </w:rPr>
          <w:fldChar w:fldCharType="begin"/>
        </w:r>
        <w:r w:rsidR="00415172">
          <w:rPr>
            <w:webHidden/>
          </w:rPr>
          <w:instrText xml:space="preserve"> PAGEREF _Toc482280314 \h </w:instrText>
        </w:r>
        <w:r w:rsidR="00415172">
          <w:rPr>
            <w:webHidden/>
          </w:rPr>
        </w:r>
        <w:r w:rsidR="00415172">
          <w:rPr>
            <w:webHidden/>
          </w:rPr>
          <w:fldChar w:fldCharType="separate"/>
        </w:r>
        <w:r w:rsidR="00415172">
          <w:rPr>
            <w:webHidden/>
          </w:rPr>
          <w:t>17</w:t>
        </w:r>
        <w:r w:rsidR="00415172">
          <w:rPr>
            <w:webHidden/>
          </w:rPr>
          <w:fldChar w:fldCharType="end"/>
        </w:r>
      </w:hyperlink>
    </w:p>
    <w:p w14:paraId="1A31A028" w14:textId="79A2A034" w:rsidR="00415172" w:rsidRDefault="00EE3D0B">
      <w:pPr>
        <w:pStyle w:val="TOC2"/>
        <w:rPr>
          <w:rFonts w:eastAsiaTheme="minorEastAsia" w:cstheme="minorBidi"/>
          <w:b w:val="0"/>
          <w:color w:val="auto"/>
          <w:sz w:val="22"/>
          <w:szCs w:val="22"/>
        </w:rPr>
      </w:pPr>
      <w:hyperlink w:anchor="_Toc482280315" w:history="1">
        <w:r w:rsidR="00415172" w:rsidRPr="00336167">
          <w:rPr>
            <w:rStyle w:val="Hyperlink"/>
          </w:rPr>
          <w:t>Vicmap LAT Spatial Upgrades</w:t>
        </w:r>
        <w:r w:rsidR="00415172">
          <w:rPr>
            <w:webHidden/>
          </w:rPr>
          <w:tab/>
        </w:r>
        <w:r w:rsidR="00415172">
          <w:rPr>
            <w:webHidden/>
          </w:rPr>
          <w:fldChar w:fldCharType="begin"/>
        </w:r>
        <w:r w:rsidR="00415172">
          <w:rPr>
            <w:webHidden/>
          </w:rPr>
          <w:instrText xml:space="preserve"> PAGEREF _Toc482280315 \h </w:instrText>
        </w:r>
        <w:r w:rsidR="00415172">
          <w:rPr>
            <w:webHidden/>
          </w:rPr>
        </w:r>
        <w:r w:rsidR="00415172">
          <w:rPr>
            <w:webHidden/>
          </w:rPr>
          <w:fldChar w:fldCharType="separate"/>
        </w:r>
        <w:r w:rsidR="00415172">
          <w:rPr>
            <w:webHidden/>
          </w:rPr>
          <w:t>17</w:t>
        </w:r>
        <w:r w:rsidR="00415172">
          <w:rPr>
            <w:webHidden/>
          </w:rPr>
          <w:fldChar w:fldCharType="end"/>
        </w:r>
      </w:hyperlink>
    </w:p>
    <w:p w14:paraId="7CD9CDBC" w14:textId="759EAB59" w:rsidR="00415172" w:rsidRDefault="00EE3D0B">
      <w:pPr>
        <w:pStyle w:val="TOC2"/>
        <w:rPr>
          <w:rFonts w:eastAsiaTheme="minorEastAsia" w:cstheme="minorBidi"/>
          <w:b w:val="0"/>
          <w:color w:val="auto"/>
          <w:sz w:val="22"/>
          <w:szCs w:val="22"/>
        </w:rPr>
      </w:pPr>
      <w:hyperlink w:anchor="_Toc482280316" w:history="1">
        <w:r w:rsidR="00415172" w:rsidRPr="00336167">
          <w:rPr>
            <w:rStyle w:val="Hyperlink"/>
          </w:rPr>
          <w:t>Addressing of complex sites</w:t>
        </w:r>
        <w:r w:rsidR="00415172">
          <w:rPr>
            <w:webHidden/>
          </w:rPr>
          <w:tab/>
        </w:r>
        <w:r w:rsidR="00415172">
          <w:rPr>
            <w:webHidden/>
          </w:rPr>
          <w:fldChar w:fldCharType="begin"/>
        </w:r>
        <w:r w:rsidR="00415172">
          <w:rPr>
            <w:webHidden/>
          </w:rPr>
          <w:instrText xml:space="preserve"> PAGEREF _Toc482280316 \h </w:instrText>
        </w:r>
        <w:r w:rsidR="00415172">
          <w:rPr>
            <w:webHidden/>
          </w:rPr>
        </w:r>
        <w:r w:rsidR="00415172">
          <w:rPr>
            <w:webHidden/>
          </w:rPr>
          <w:fldChar w:fldCharType="separate"/>
        </w:r>
        <w:r w:rsidR="00415172">
          <w:rPr>
            <w:webHidden/>
          </w:rPr>
          <w:t>19</w:t>
        </w:r>
        <w:r w:rsidR="00415172">
          <w:rPr>
            <w:webHidden/>
          </w:rPr>
          <w:fldChar w:fldCharType="end"/>
        </w:r>
      </w:hyperlink>
    </w:p>
    <w:p w14:paraId="4AB68FC5" w14:textId="6B5BC7C7" w:rsidR="00415172" w:rsidRDefault="00EE3D0B">
      <w:pPr>
        <w:pStyle w:val="TOC2"/>
        <w:rPr>
          <w:rFonts w:eastAsiaTheme="minorEastAsia" w:cstheme="minorBidi"/>
          <w:b w:val="0"/>
          <w:color w:val="auto"/>
          <w:sz w:val="22"/>
          <w:szCs w:val="22"/>
        </w:rPr>
      </w:pPr>
      <w:hyperlink w:anchor="_Toc482280317" w:history="1">
        <w:r w:rsidR="00415172" w:rsidRPr="00336167">
          <w:rPr>
            <w:rStyle w:val="Hyperlink"/>
          </w:rPr>
          <w:t>Rural Addressing Project</w:t>
        </w:r>
        <w:r w:rsidR="00415172">
          <w:rPr>
            <w:webHidden/>
          </w:rPr>
          <w:tab/>
        </w:r>
        <w:r w:rsidR="00415172">
          <w:rPr>
            <w:webHidden/>
          </w:rPr>
          <w:fldChar w:fldCharType="begin"/>
        </w:r>
        <w:r w:rsidR="00415172">
          <w:rPr>
            <w:webHidden/>
          </w:rPr>
          <w:instrText xml:space="preserve"> PAGEREF _Toc482280317 \h </w:instrText>
        </w:r>
        <w:r w:rsidR="00415172">
          <w:rPr>
            <w:webHidden/>
          </w:rPr>
        </w:r>
        <w:r w:rsidR="00415172">
          <w:rPr>
            <w:webHidden/>
          </w:rPr>
          <w:fldChar w:fldCharType="separate"/>
        </w:r>
        <w:r w:rsidR="00415172">
          <w:rPr>
            <w:webHidden/>
          </w:rPr>
          <w:t>20</w:t>
        </w:r>
        <w:r w:rsidR="00415172">
          <w:rPr>
            <w:webHidden/>
          </w:rPr>
          <w:fldChar w:fldCharType="end"/>
        </w:r>
      </w:hyperlink>
    </w:p>
    <w:p w14:paraId="58B656C0" w14:textId="597E5232" w:rsidR="00415172" w:rsidRDefault="00EE3D0B">
      <w:pPr>
        <w:pStyle w:val="TOC1"/>
        <w:rPr>
          <w:rFonts w:eastAsiaTheme="minorEastAsia" w:cstheme="minorBidi"/>
          <w:b w:val="0"/>
          <w:color w:val="auto"/>
          <w:sz w:val="22"/>
          <w:szCs w:val="22"/>
        </w:rPr>
      </w:pPr>
      <w:hyperlink w:anchor="_Toc482280318"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help</w:t>
        </w:r>
        <w:r w:rsidR="00415172">
          <w:rPr>
            <w:webHidden/>
          </w:rPr>
          <w:tab/>
        </w:r>
        <w:r w:rsidR="00415172">
          <w:rPr>
            <w:webHidden/>
          </w:rPr>
          <w:fldChar w:fldCharType="begin"/>
        </w:r>
        <w:r w:rsidR="00415172">
          <w:rPr>
            <w:webHidden/>
          </w:rPr>
          <w:instrText xml:space="preserve"> PAGEREF _Toc482280318 \h </w:instrText>
        </w:r>
        <w:r w:rsidR="00415172">
          <w:rPr>
            <w:webHidden/>
          </w:rPr>
        </w:r>
        <w:r w:rsidR="00415172">
          <w:rPr>
            <w:webHidden/>
          </w:rPr>
          <w:fldChar w:fldCharType="separate"/>
        </w:r>
        <w:r w:rsidR="00415172">
          <w:rPr>
            <w:webHidden/>
          </w:rPr>
          <w:t>21</w:t>
        </w:r>
        <w:r w:rsidR="00415172">
          <w:rPr>
            <w:webHidden/>
          </w:rPr>
          <w:fldChar w:fldCharType="end"/>
        </w:r>
      </w:hyperlink>
    </w:p>
    <w:p w14:paraId="662AE9F3" w14:textId="2FA8BEF4" w:rsidR="00415172" w:rsidRDefault="00EE3D0B">
      <w:pPr>
        <w:pStyle w:val="TOC3"/>
        <w:rPr>
          <w:b w:val="0"/>
          <w:color w:val="auto"/>
          <w:sz w:val="22"/>
          <w:szCs w:val="22"/>
        </w:rPr>
      </w:pPr>
      <w:hyperlink w:anchor="_Toc482280319"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user</w:t>
        </w:r>
        <w:r w:rsidR="00415172">
          <w:rPr>
            <w:webHidden/>
          </w:rPr>
          <w:tab/>
        </w:r>
        <w:r w:rsidR="00415172">
          <w:rPr>
            <w:webHidden/>
          </w:rPr>
          <w:fldChar w:fldCharType="begin"/>
        </w:r>
        <w:r w:rsidR="00415172">
          <w:rPr>
            <w:webHidden/>
          </w:rPr>
          <w:instrText xml:space="preserve"> PAGEREF _Toc482280319 \h </w:instrText>
        </w:r>
        <w:r w:rsidR="00415172">
          <w:rPr>
            <w:webHidden/>
          </w:rPr>
        </w:r>
        <w:r w:rsidR="00415172">
          <w:rPr>
            <w:webHidden/>
          </w:rPr>
          <w:fldChar w:fldCharType="separate"/>
        </w:r>
        <w:r w:rsidR="00415172">
          <w:rPr>
            <w:webHidden/>
          </w:rPr>
          <w:t>21</w:t>
        </w:r>
        <w:r w:rsidR="00415172">
          <w:rPr>
            <w:webHidden/>
          </w:rPr>
          <w:fldChar w:fldCharType="end"/>
        </w:r>
      </w:hyperlink>
    </w:p>
    <w:p w14:paraId="175E0631" w14:textId="11056DB7" w:rsidR="00415172" w:rsidRDefault="00EE3D0B">
      <w:pPr>
        <w:pStyle w:val="TOC3"/>
        <w:rPr>
          <w:b w:val="0"/>
          <w:color w:val="auto"/>
          <w:sz w:val="22"/>
          <w:szCs w:val="22"/>
        </w:rPr>
      </w:pPr>
      <w:hyperlink w:anchor="_Toc482280320"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Authoritative Supplier (business custodian)</w:t>
        </w:r>
        <w:r w:rsidR="00415172">
          <w:rPr>
            <w:webHidden/>
          </w:rPr>
          <w:tab/>
        </w:r>
        <w:r w:rsidR="00415172">
          <w:rPr>
            <w:webHidden/>
          </w:rPr>
          <w:fldChar w:fldCharType="begin"/>
        </w:r>
        <w:r w:rsidR="00415172">
          <w:rPr>
            <w:webHidden/>
          </w:rPr>
          <w:instrText xml:space="preserve"> PAGEREF _Toc482280320 \h </w:instrText>
        </w:r>
        <w:r w:rsidR="00415172">
          <w:rPr>
            <w:webHidden/>
          </w:rPr>
        </w:r>
        <w:r w:rsidR="00415172">
          <w:rPr>
            <w:webHidden/>
          </w:rPr>
          <w:fldChar w:fldCharType="separate"/>
        </w:r>
        <w:r w:rsidR="00415172">
          <w:rPr>
            <w:webHidden/>
          </w:rPr>
          <w:t>21</w:t>
        </w:r>
        <w:r w:rsidR="00415172">
          <w:rPr>
            <w:webHidden/>
          </w:rPr>
          <w:fldChar w:fldCharType="end"/>
        </w:r>
      </w:hyperlink>
    </w:p>
    <w:p w14:paraId="0D204365" w14:textId="214247D9" w:rsidR="00415172" w:rsidRDefault="00EE3D0B">
      <w:pPr>
        <w:pStyle w:val="TOC3"/>
        <w:rPr>
          <w:b w:val="0"/>
          <w:color w:val="auto"/>
          <w:sz w:val="22"/>
          <w:szCs w:val="22"/>
        </w:rPr>
      </w:pPr>
      <w:hyperlink w:anchor="_Toc482280321" w:history="1">
        <w:r w:rsidR="00415172" w:rsidRPr="00336167">
          <w:rPr>
            <w:rStyle w:val="Hyperlink"/>
          </w:rPr>
          <w:t>Vicmap</w:t>
        </w:r>
        <w:r w:rsidR="00415172" w:rsidRPr="00336167">
          <w:rPr>
            <w:rStyle w:val="Hyperlink"/>
            <w:vertAlign w:val="superscript"/>
          </w:rPr>
          <w:t>TM</w:t>
        </w:r>
        <w:r w:rsidR="00415172" w:rsidRPr="00336167">
          <w:rPr>
            <w:rStyle w:val="Hyperlink"/>
          </w:rPr>
          <w:t xml:space="preserve"> help desk activity levels</w:t>
        </w:r>
        <w:r w:rsidR="00415172">
          <w:rPr>
            <w:webHidden/>
          </w:rPr>
          <w:tab/>
        </w:r>
        <w:r w:rsidR="00415172">
          <w:rPr>
            <w:webHidden/>
          </w:rPr>
          <w:fldChar w:fldCharType="begin"/>
        </w:r>
        <w:r w:rsidR="00415172">
          <w:rPr>
            <w:webHidden/>
          </w:rPr>
          <w:instrText xml:space="preserve"> PAGEREF _Toc482280321 \h </w:instrText>
        </w:r>
        <w:r w:rsidR="00415172">
          <w:rPr>
            <w:webHidden/>
          </w:rPr>
        </w:r>
        <w:r w:rsidR="00415172">
          <w:rPr>
            <w:webHidden/>
          </w:rPr>
          <w:fldChar w:fldCharType="separate"/>
        </w:r>
        <w:r w:rsidR="00415172">
          <w:rPr>
            <w:webHidden/>
          </w:rPr>
          <w:t>22</w:t>
        </w:r>
        <w:r w:rsidR="00415172">
          <w:rPr>
            <w:webHidden/>
          </w:rPr>
          <w:fldChar w:fldCharType="end"/>
        </w:r>
      </w:hyperlink>
    </w:p>
    <w:p w14:paraId="29C63902" w14:textId="37616751" w:rsidR="00415172" w:rsidRDefault="00EE3D0B">
      <w:pPr>
        <w:pStyle w:val="TOC1"/>
        <w:rPr>
          <w:rFonts w:eastAsiaTheme="minorEastAsia" w:cstheme="minorBidi"/>
          <w:b w:val="0"/>
          <w:color w:val="auto"/>
          <w:sz w:val="22"/>
          <w:szCs w:val="22"/>
        </w:rPr>
      </w:pPr>
      <w:hyperlink w:anchor="_Toc482280322" w:history="1">
        <w:r w:rsidR="00415172" w:rsidRPr="00336167">
          <w:rPr>
            <w:rStyle w:val="Hyperlink"/>
          </w:rPr>
          <w:t>Coming up next quarter</w:t>
        </w:r>
        <w:r w:rsidR="00415172">
          <w:rPr>
            <w:webHidden/>
          </w:rPr>
          <w:tab/>
        </w:r>
        <w:r w:rsidR="00415172">
          <w:rPr>
            <w:webHidden/>
          </w:rPr>
          <w:fldChar w:fldCharType="begin"/>
        </w:r>
        <w:r w:rsidR="00415172">
          <w:rPr>
            <w:webHidden/>
          </w:rPr>
          <w:instrText xml:space="preserve"> PAGEREF _Toc482280322 \h </w:instrText>
        </w:r>
        <w:r w:rsidR="00415172">
          <w:rPr>
            <w:webHidden/>
          </w:rPr>
        </w:r>
        <w:r w:rsidR="00415172">
          <w:rPr>
            <w:webHidden/>
          </w:rPr>
          <w:fldChar w:fldCharType="separate"/>
        </w:r>
        <w:r w:rsidR="00415172">
          <w:rPr>
            <w:webHidden/>
          </w:rPr>
          <w:t>22</w:t>
        </w:r>
        <w:r w:rsidR="00415172">
          <w:rPr>
            <w:webHidden/>
          </w:rPr>
          <w:fldChar w:fldCharType="end"/>
        </w:r>
      </w:hyperlink>
    </w:p>
    <w:p w14:paraId="0F484C0B" w14:textId="77777777" w:rsidR="006572F9" w:rsidRDefault="001F5D92" w:rsidP="00105BED">
      <w:pPr>
        <w:pStyle w:val="Heading1"/>
      </w:pPr>
      <w:r>
        <w:lastRenderedPageBreak/>
        <w:fldChar w:fldCharType="end"/>
      </w:r>
      <w:bookmarkStart w:id="3" w:name="_Toc466373268"/>
      <w:bookmarkStart w:id="4" w:name="_Toc481397704"/>
    </w:p>
    <w:p w14:paraId="6399E9A2" w14:textId="77777777" w:rsidR="001F524A" w:rsidRDefault="001F524A" w:rsidP="00105BED">
      <w:pPr>
        <w:pStyle w:val="Heading1"/>
      </w:pPr>
      <w:bookmarkStart w:id="5" w:name="_Toc482280293"/>
      <w:r w:rsidRPr="005A7C7F">
        <w:t>Vicmap</w:t>
      </w:r>
      <w:r>
        <w:t>™</w:t>
      </w:r>
      <w:r w:rsidRPr="005A7C7F">
        <w:t xml:space="preserve"> </w:t>
      </w:r>
      <w:r w:rsidR="0032242E">
        <w:t>s</w:t>
      </w:r>
      <w:r w:rsidRPr="005A7C7F">
        <w:t>ervices</w:t>
      </w:r>
      <w:bookmarkEnd w:id="3"/>
      <w:bookmarkEnd w:id="4"/>
      <w:bookmarkEnd w:id="5"/>
    </w:p>
    <w:p w14:paraId="22A4C911" w14:textId="77777777" w:rsidR="001F524A" w:rsidRPr="00DB1AEB" w:rsidRDefault="0032242E" w:rsidP="000B692B">
      <w:pPr>
        <w:pStyle w:val="Heading2"/>
      </w:pPr>
      <w:bookmarkStart w:id="6" w:name="_Toc466373269"/>
      <w:bookmarkStart w:id="7" w:name="_Toc481397705"/>
      <w:bookmarkStart w:id="8" w:name="_Toc482280294"/>
      <w:r w:rsidRPr="00DB1AEB">
        <w:t>Vicmap</w:t>
      </w:r>
      <w:r w:rsidR="001F524A" w:rsidRPr="00DB1AEB">
        <w:t xml:space="preserve">™ API </w:t>
      </w:r>
      <w:r w:rsidR="000B692B" w:rsidRPr="00DB1AEB">
        <w:t>u</w:t>
      </w:r>
      <w:r w:rsidR="001F524A" w:rsidRPr="00DB1AEB">
        <w:t>pdate</w:t>
      </w:r>
      <w:bookmarkEnd w:id="6"/>
      <w:bookmarkEnd w:id="7"/>
      <w:bookmarkEnd w:id="8"/>
    </w:p>
    <w:p w14:paraId="26C24328" w14:textId="77777777" w:rsidR="00B5459E" w:rsidRDefault="00B5459E" w:rsidP="00B5459E">
      <w:pPr>
        <w:pStyle w:val="Body"/>
      </w:pPr>
      <w:r w:rsidRPr="0004364A">
        <w:rPr>
          <w:b/>
        </w:rPr>
        <w:t xml:space="preserve">Vicmap API moves to </w:t>
      </w:r>
      <w:r>
        <w:rPr>
          <w:b/>
        </w:rPr>
        <w:t xml:space="preserve">the </w:t>
      </w:r>
      <w:r w:rsidR="000F485F">
        <w:rPr>
          <w:b/>
        </w:rPr>
        <w:t xml:space="preserve">cloud </w:t>
      </w:r>
      <w:r w:rsidRPr="0004364A">
        <w:rPr>
          <w:b/>
        </w:rPr>
        <w:t>–</w:t>
      </w:r>
      <w:r w:rsidRPr="00DB1AEB">
        <w:t xml:space="preserve"> </w:t>
      </w:r>
      <w:r w:rsidRPr="0004364A">
        <w:rPr>
          <w:b/>
        </w:rPr>
        <w:t>AWS</w:t>
      </w:r>
      <w:r>
        <w:t xml:space="preserve"> </w:t>
      </w:r>
    </w:p>
    <w:p w14:paraId="05970EEE" w14:textId="77777777" w:rsidR="00B5459E" w:rsidRDefault="00B5459E" w:rsidP="00B5459E">
      <w:pPr>
        <w:pStyle w:val="Body"/>
      </w:pPr>
      <w:r w:rsidRPr="00DB1AEB">
        <w:t xml:space="preserve">Vicmap API </w:t>
      </w:r>
      <w:r>
        <w:t xml:space="preserve">has been migrated </w:t>
      </w:r>
      <w:r w:rsidRPr="00DB1AEB">
        <w:t>to the cloud</w:t>
      </w:r>
      <w:r>
        <w:t xml:space="preserve"> (</w:t>
      </w:r>
      <w:r w:rsidRPr="00DB1AEB">
        <w:t>Amazon Web Services</w:t>
      </w:r>
      <w:r>
        <w:t>)</w:t>
      </w:r>
      <w:r w:rsidRPr="00DB1AEB">
        <w:t xml:space="preserve"> to provide a more robust and scalable service. The migration and associated works </w:t>
      </w:r>
      <w:r>
        <w:t>have been</w:t>
      </w:r>
      <w:r w:rsidRPr="00DB1AEB">
        <w:t xml:space="preserve"> complete</w:t>
      </w:r>
      <w:r>
        <w:t>d and by the time you read this update the service will be coming from the cloud.</w:t>
      </w:r>
      <w:r w:rsidR="000F485F">
        <w:t xml:space="preserve"> </w:t>
      </w:r>
      <w:r w:rsidRPr="00DB1AEB">
        <w:t xml:space="preserve">A seamless </w:t>
      </w:r>
      <w:r>
        <w:t>changeover is planned and you should notice no loss of service performance.</w:t>
      </w:r>
      <w:r w:rsidR="000F485F">
        <w:t xml:space="preserve"> </w:t>
      </w:r>
      <w:r>
        <w:t>T</w:t>
      </w:r>
      <w:r w:rsidRPr="00DB1AEB">
        <w:t>he weekly maintenance of map and hybrid ti</w:t>
      </w:r>
      <w:r>
        <w:t>les</w:t>
      </w:r>
      <w:r w:rsidRPr="0004364A">
        <w:t xml:space="preserve"> </w:t>
      </w:r>
      <w:r w:rsidRPr="00DB1AEB">
        <w:t>will continue as well as</w:t>
      </w:r>
      <w:r>
        <w:t xml:space="preserve">. The </w:t>
      </w:r>
      <w:r w:rsidR="000F485F">
        <w:t xml:space="preserve">cloud </w:t>
      </w:r>
      <w:r>
        <w:t xml:space="preserve">environment will open a number of opportunities to further improve and consolidate DELWP’s web services. </w:t>
      </w:r>
    </w:p>
    <w:p w14:paraId="0F24792F" w14:textId="77777777" w:rsidR="00B5459E" w:rsidRDefault="00B5459E" w:rsidP="00B5459E">
      <w:pPr>
        <w:pStyle w:val="Body"/>
      </w:pPr>
      <w:r w:rsidRPr="00DB1AEB">
        <w:rPr>
          <w:b/>
        </w:rPr>
        <w:t>Cartographic Style Updates</w:t>
      </w:r>
      <w:r w:rsidRPr="00DB1AEB">
        <w:t xml:space="preserve"> – A number of style improvements including road labelling have </w:t>
      </w:r>
      <w:r w:rsidR="000F485F">
        <w:t xml:space="preserve">been </w:t>
      </w:r>
      <w:r>
        <w:t>accepted to go into production environment</w:t>
      </w:r>
      <w:r w:rsidR="00833FA1">
        <w:t>.</w:t>
      </w:r>
      <w:r w:rsidRPr="00DB1AEB">
        <w:t xml:space="preserve"> The </w:t>
      </w:r>
      <w:r>
        <w:t>tile cache is being</w:t>
      </w:r>
      <w:r w:rsidRPr="00DB1AEB">
        <w:t xml:space="preserve"> cut and will be available in the forthcoming months. </w:t>
      </w:r>
      <w:r>
        <w:t>We will update you when they become available</w:t>
      </w:r>
      <w:r w:rsidRPr="00DB1AEB">
        <w:t>.</w:t>
      </w:r>
      <w:r w:rsidR="000F485F">
        <w:t xml:space="preserve"> </w:t>
      </w:r>
    </w:p>
    <w:p w14:paraId="0549C6CF" w14:textId="77777777" w:rsidR="00B5459E" w:rsidRDefault="00B5459E" w:rsidP="00B5459E">
      <w:pPr>
        <w:pStyle w:val="Body"/>
      </w:pPr>
      <w:r>
        <w:t>F</w:t>
      </w:r>
      <w:r w:rsidRPr="00DB1AEB">
        <w:t>or further information</w:t>
      </w:r>
      <w:r>
        <w:t xml:space="preserve"> and trailing Vicmap API feel free to contact</w:t>
      </w:r>
      <w:r w:rsidRPr="00DB1AEB">
        <w:t xml:space="preserve"> Peter Debicki</w:t>
      </w:r>
      <w:r>
        <w:t xml:space="preserve">: </w:t>
      </w:r>
      <w:hyperlink r:id="rId31" w:history="1">
        <w:r w:rsidRPr="00BD1EF3">
          <w:rPr>
            <w:rStyle w:val="Hyperlink"/>
          </w:rPr>
          <w:t>peter.debicki@delwp.vic.gov.au</w:t>
        </w:r>
      </w:hyperlink>
      <w:r>
        <w:t xml:space="preserve"> or visit our Vicmap API website – api.maps.vic.gov.au</w:t>
      </w:r>
      <w:r w:rsidR="000F485F">
        <w:t>.</w:t>
      </w:r>
    </w:p>
    <w:p w14:paraId="7A5CB8A8" w14:textId="77777777" w:rsidR="00B5459E" w:rsidRPr="00DB1AEB" w:rsidRDefault="00B5459E" w:rsidP="00B5459E">
      <w:pPr>
        <w:pStyle w:val="Body"/>
      </w:pPr>
      <w:r w:rsidRPr="00DB1AEB">
        <w:rPr>
          <w:b/>
        </w:rPr>
        <w:t>Vicmap Topographic Mapping WMS tile service</w:t>
      </w:r>
      <w:r w:rsidRPr="00DB1AEB">
        <w:t xml:space="preserve"> </w:t>
      </w:r>
      <w:r>
        <w:t xml:space="preserve">– The service is </w:t>
      </w:r>
      <w:r w:rsidRPr="00DB1AEB">
        <w:t>now ava</w:t>
      </w:r>
      <w:r>
        <w:t>ilable alongside Vicmap API</w:t>
      </w:r>
      <w:r w:rsidRPr="00DB1AEB">
        <w:t xml:space="preserve">. </w:t>
      </w:r>
    </w:p>
    <w:p w14:paraId="5224ED7B" w14:textId="18F0242D" w:rsidR="003D36A7" w:rsidRDefault="00B5459E" w:rsidP="00B5459E">
      <w:pPr>
        <w:rPr>
          <w:rFonts w:ascii="Calibri" w:hAnsi="Calibri"/>
          <w:color w:val="auto"/>
          <w:sz w:val="22"/>
          <w:szCs w:val="24"/>
          <w:lang w:eastAsia="en-US"/>
        </w:rPr>
      </w:pPr>
      <w:r w:rsidRPr="00FA371A">
        <w:rPr>
          <w:rFonts w:ascii="Calibri" w:hAnsi="Calibri"/>
          <w:color w:val="auto"/>
          <w:sz w:val="22"/>
          <w:szCs w:val="24"/>
          <w:lang w:eastAsia="en-US"/>
        </w:rPr>
        <w:t xml:space="preserve">Users can choose to step seamlessly through 11 zoom scales from a statewide topographic view of 1:8,000,000 down to a parcel view of </w:t>
      </w:r>
      <w:r w:rsidR="00833FA1" w:rsidRPr="00FA371A">
        <w:rPr>
          <w:rFonts w:ascii="Calibri" w:hAnsi="Calibri"/>
          <w:color w:val="auto"/>
          <w:sz w:val="22"/>
          <w:szCs w:val="24"/>
          <w:lang w:eastAsia="en-US"/>
        </w:rPr>
        <w:t>1</w:t>
      </w:r>
      <w:r w:rsidR="00833FA1">
        <w:rPr>
          <w:rFonts w:ascii="Calibri" w:hAnsi="Calibri"/>
          <w:color w:val="auto"/>
          <w:sz w:val="22"/>
          <w:szCs w:val="24"/>
          <w:lang w:eastAsia="en-US"/>
        </w:rPr>
        <w:t>:</w:t>
      </w:r>
      <w:r w:rsidR="00833FA1" w:rsidRPr="00FA371A">
        <w:rPr>
          <w:rFonts w:ascii="Calibri" w:hAnsi="Calibri"/>
          <w:color w:val="auto"/>
          <w:sz w:val="22"/>
          <w:szCs w:val="24"/>
          <w:lang w:eastAsia="en-US"/>
        </w:rPr>
        <w:t xml:space="preserve"> 5,000</w:t>
      </w:r>
      <w:r w:rsidRPr="00FA371A">
        <w:rPr>
          <w:rFonts w:ascii="Calibri" w:hAnsi="Calibri"/>
          <w:color w:val="auto"/>
          <w:sz w:val="22"/>
          <w:szCs w:val="24"/>
          <w:lang w:eastAsia="en-US"/>
        </w:rPr>
        <w:t xml:space="preserve">. Email </w:t>
      </w:r>
      <w:r w:rsidR="00415172" w:rsidRPr="00FA371A">
        <w:rPr>
          <w:rFonts w:ascii="Calibri" w:hAnsi="Calibri"/>
          <w:color w:val="auto"/>
          <w:sz w:val="22"/>
          <w:szCs w:val="24"/>
          <w:lang w:eastAsia="en-US"/>
        </w:rPr>
        <w:t>Ge</w:t>
      </w:r>
      <w:r w:rsidR="00415172">
        <w:rPr>
          <w:rFonts w:ascii="Calibri" w:hAnsi="Calibri"/>
          <w:color w:val="auto"/>
          <w:sz w:val="22"/>
          <w:szCs w:val="24"/>
          <w:lang w:eastAsia="en-US"/>
        </w:rPr>
        <w:t>or</w:t>
      </w:r>
      <w:r w:rsidR="00415172" w:rsidRPr="00FA371A">
        <w:rPr>
          <w:rFonts w:ascii="Calibri" w:hAnsi="Calibri"/>
          <w:color w:val="auto"/>
          <w:sz w:val="22"/>
          <w:szCs w:val="24"/>
          <w:lang w:eastAsia="en-US"/>
        </w:rPr>
        <w:t>ge</w:t>
      </w:r>
      <w:r w:rsidRPr="00FA371A">
        <w:rPr>
          <w:rFonts w:ascii="Calibri" w:hAnsi="Calibri"/>
          <w:color w:val="auto"/>
          <w:sz w:val="22"/>
          <w:szCs w:val="24"/>
          <w:lang w:eastAsia="en-US"/>
        </w:rPr>
        <w:t xml:space="preserve">.Mifsud@delwp.vic.gov.au to obtain a key for a </w:t>
      </w:r>
      <w:r w:rsidR="00833FA1" w:rsidRPr="00FA371A">
        <w:rPr>
          <w:rFonts w:ascii="Calibri" w:hAnsi="Calibri"/>
          <w:color w:val="auto"/>
          <w:sz w:val="22"/>
          <w:szCs w:val="24"/>
          <w:lang w:eastAsia="en-US"/>
        </w:rPr>
        <w:t>30-day</w:t>
      </w:r>
      <w:r w:rsidRPr="00FA371A">
        <w:rPr>
          <w:rFonts w:ascii="Calibri" w:hAnsi="Calibri"/>
          <w:color w:val="auto"/>
          <w:sz w:val="22"/>
          <w:szCs w:val="24"/>
          <w:lang w:eastAsia="en-US"/>
        </w:rPr>
        <w:t xml:space="preserve"> trial.</w:t>
      </w:r>
      <w:r w:rsidR="003D36A7">
        <w:br w:type="page"/>
      </w:r>
    </w:p>
    <w:p w14:paraId="6DB7699D" w14:textId="77777777" w:rsidR="003D36A7" w:rsidRPr="00DB1AEB" w:rsidRDefault="003D36A7" w:rsidP="00105BED">
      <w:pPr>
        <w:pStyle w:val="Body"/>
      </w:pPr>
    </w:p>
    <w:p w14:paraId="305B9563" w14:textId="77777777" w:rsidR="001F524A" w:rsidRPr="00E625FB" w:rsidRDefault="001F524A" w:rsidP="000B692B">
      <w:pPr>
        <w:pStyle w:val="Heading2"/>
      </w:pPr>
      <w:bookmarkStart w:id="9" w:name="_Toc466373270"/>
      <w:bookmarkStart w:id="10" w:name="_Toc481397706"/>
      <w:bookmarkStart w:id="11" w:name="_Toc482280295"/>
      <w:r w:rsidRPr="00E625FB">
        <w:t>Vicmap</w:t>
      </w:r>
      <w:r w:rsidRPr="00965E43">
        <w:rPr>
          <w:vertAlign w:val="superscript"/>
        </w:rPr>
        <w:t>TM</w:t>
      </w:r>
      <w:r w:rsidRPr="00E625FB">
        <w:t xml:space="preserve"> </w:t>
      </w:r>
      <w:r w:rsidR="00756ED9">
        <w:t>a</w:t>
      </w:r>
      <w:r w:rsidR="00756ED9" w:rsidRPr="00E625FB">
        <w:t xml:space="preserve">ccess </w:t>
      </w:r>
      <w:r w:rsidRPr="00E625FB">
        <w:t xml:space="preserve">and </w:t>
      </w:r>
      <w:r w:rsidR="00756ED9">
        <w:t>d</w:t>
      </w:r>
      <w:r w:rsidR="00756ED9" w:rsidRPr="00E625FB">
        <w:t>iscovery</w:t>
      </w:r>
      <w:bookmarkEnd w:id="9"/>
      <w:bookmarkEnd w:id="10"/>
      <w:bookmarkEnd w:id="11"/>
    </w:p>
    <w:p w14:paraId="447EB96D" w14:textId="77777777" w:rsidR="001F524A" w:rsidRPr="00A4528D" w:rsidRDefault="001F524A" w:rsidP="00A4528D">
      <w:pPr>
        <w:pStyle w:val="Body"/>
      </w:pPr>
      <w:r w:rsidRPr="0047784D">
        <w:t xml:space="preserve">VicmapTM data is available on the DataVic website </w:t>
      </w:r>
      <w:hyperlink r:id="rId32" w:history="1">
        <w:r w:rsidRPr="00A4528D">
          <w:rPr>
            <w:rStyle w:val="Hyperlink"/>
            <w:rFonts w:eastAsiaTheme="majorEastAsia"/>
          </w:rPr>
          <w:t>www.data.vic.gov.au</w:t>
        </w:r>
      </w:hyperlink>
      <w:r w:rsidRPr="0047784D">
        <w:t xml:space="preserve"> or </w:t>
      </w:r>
      <w:r w:rsidR="00A4528D">
        <w:t>from</w:t>
      </w:r>
      <w:r w:rsidR="00A4528D" w:rsidRPr="0047784D">
        <w:t xml:space="preserve"> </w:t>
      </w:r>
      <w:hyperlink r:id="rId33" w:history="1">
        <w:r w:rsidRPr="0047784D">
          <w:rPr>
            <w:rStyle w:val="Hyperlink"/>
            <w:rFonts w:eastAsiaTheme="majorEastAsia"/>
            <w:u w:val="none"/>
          </w:rPr>
          <w:t>DataSearch Victoria</w:t>
        </w:r>
      </w:hyperlink>
      <w:r w:rsidR="00A4528D">
        <w:rPr>
          <w:rStyle w:val="Hyperlink"/>
          <w:rFonts w:eastAsiaTheme="majorEastAsia"/>
          <w:u w:val="none"/>
        </w:rPr>
        <w:t xml:space="preserve"> at </w:t>
      </w:r>
      <w:r w:rsidR="00A4528D" w:rsidRPr="00A4528D">
        <w:rPr>
          <w:rFonts w:eastAsiaTheme="majorEastAsia"/>
          <w:u w:val="single"/>
        </w:rPr>
        <w:t>services.land.vic.gov.au/SpatialDatamart/</w:t>
      </w:r>
      <w:r w:rsidRPr="00A4528D">
        <w:t>.</w:t>
      </w:r>
    </w:p>
    <w:p w14:paraId="4C9C68DB" w14:textId="77777777" w:rsidR="001F524A" w:rsidRPr="00756ED9" w:rsidRDefault="001F524A" w:rsidP="00965E43">
      <w:pPr>
        <w:pStyle w:val="Bullet"/>
      </w:pPr>
      <w:r w:rsidRPr="00756ED9">
        <w:t>Number of Vicmap</w:t>
      </w:r>
      <w:r w:rsidRPr="00756ED9">
        <w:rPr>
          <w:vertAlign w:val="superscript"/>
        </w:rPr>
        <w:t>TM</w:t>
      </w:r>
      <w:r w:rsidRPr="00756ED9">
        <w:t xml:space="preserve"> data products available for download = 17</w:t>
      </w:r>
    </w:p>
    <w:p w14:paraId="276F86BB" w14:textId="77777777" w:rsidR="001F524A" w:rsidRPr="00756ED9" w:rsidRDefault="001F524A" w:rsidP="00965E43">
      <w:pPr>
        <w:pStyle w:val="Bullet"/>
      </w:pPr>
      <w:r w:rsidRPr="00756ED9">
        <w:t>Number of Vicmap</w:t>
      </w:r>
      <w:r w:rsidRPr="00756ED9">
        <w:rPr>
          <w:vertAlign w:val="superscript"/>
        </w:rPr>
        <w:t xml:space="preserve">TM </w:t>
      </w:r>
      <w:r w:rsidRPr="00756ED9">
        <w:t>spatial datasets available for download = 142</w:t>
      </w:r>
    </w:p>
    <w:p w14:paraId="7C90805B" w14:textId="77777777" w:rsidR="001F524A" w:rsidRPr="00B01389" w:rsidRDefault="001F524A" w:rsidP="00965E43">
      <w:pPr>
        <w:pStyle w:val="Bullet"/>
      </w:pPr>
      <w:r w:rsidRPr="00D221C9">
        <w:t>Number of Vicmap</w:t>
      </w:r>
      <w:r w:rsidRPr="00D221C9">
        <w:rPr>
          <w:vertAlign w:val="superscript"/>
        </w:rPr>
        <w:t>TM</w:t>
      </w:r>
      <w:r w:rsidR="007936C5" w:rsidRPr="00B01389">
        <w:rPr>
          <w:vertAlign w:val="superscript"/>
        </w:rPr>
        <w:t xml:space="preserve"> </w:t>
      </w:r>
      <w:r w:rsidRPr="00B01389">
        <w:t>open web map services (WMS) accessible = 19</w:t>
      </w:r>
      <w:r w:rsidR="002245BD">
        <w:t>6</w:t>
      </w:r>
    </w:p>
    <w:p w14:paraId="4E992DC0" w14:textId="77777777" w:rsidR="001F524A" w:rsidRPr="007C32DA" w:rsidRDefault="001F524A" w:rsidP="00965E43">
      <w:pPr>
        <w:pStyle w:val="Bullet"/>
      </w:pPr>
      <w:r w:rsidRPr="0072397B">
        <w:t>Number of Vicmap</w:t>
      </w:r>
      <w:r w:rsidRPr="007C32DA">
        <w:rPr>
          <w:vertAlign w:val="superscript"/>
        </w:rPr>
        <w:t>TM</w:t>
      </w:r>
      <w:r w:rsidR="007936C5" w:rsidRPr="007C32DA">
        <w:rPr>
          <w:vertAlign w:val="superscript"/>
        </w:rPr>
        <w:t xml:space="preserve"> </w:t>
      </w:r>
      <w:r w:rsidRPr="007C32DA">
        <w:t>open web map services (WFS) accessible = 19</w:t>
      </w:r>
      <w:r w:rsidR="002245BD">
        <w:t>6</w:t>
      </w:r>
    </w:p>
    <w:p w14:paraId="657D00FB" w14:textId="77777777" w:rsidR="001F524A" w:rsidRPr="00FF6132" w:rsidRDefault="001F524A" w:rsidP="00965E43">
      <w:pPr>
        <w:pStyle w:val="Bullet"/>
      </w:pPr>
      <w:r w:rsidRPr="007C32DA">
        <w:t>Number of Vicmap</w:t>
      </w:r>
      <w:r w:rsidRPr="007C32DA">
        <w:rPr>
          <w:vertAlign w:val="superscript"/>
        </w:rPr>
        <w:t>TM</w:t>
      </w:r>
      <w:r w:rsidR="007936C5" w:rsidRPr="007C32DA">
        <w:rPr>
          <w:vertAlign w:val="superscript"/>
        </w:rPr>
        <w:t xml:space="preserve"> </w:t>
      </w:r>
      <w:r w:rsidRPr="00FF6132">
        <w:t xml:space="preserve">spatial datasets downloaded </w:t>
      </w:r>
      <w:r w:rsidR="00956D57">
        <w:t>Jan</w:t>
      </w:r>
      <w:r w:rsidRPr="00FF6132">
        <w:t>/</w:t>
      </w:r>
      <w:r w:rsidR="00956D57">
        <w:t>Feb</w:t>
      </w:r>
      <w:r w:rsidRPr="00FF6132">
        <w:t>/</w:t>
      </w:r>
      <w:r w:rsidR="00956D57">
        <w:t>Mar</w:t>
      </w:r>
      <w:r w:rsidR="00956D57" w:rsidRPr="00FF6132">
        <w:t xml:space="preserve"> </w:t>
      </w:r>
      <w:r w:rsidRPr="00FF6132">
        <w:t xml:space="preserve">= </w:t>
      </w:r>
      <w:r w:rsidR="00956D57">
        <w:t>20,215</w:t>
      </w:r>
    </w:p>
    <w:p w14:paraId="079B7C0C" w14:textId="77777777" w:rsidR="001F524A" w:rsidRDefault="001F524A" w:rsidP="00965E43">
      <w:pPr>
        <w:pStyle w:val="Body"/>
        <w:rPr>
          <w:rFonts w:eastAsia="Calibri"/>
        </w:rPr>
      </w:pPr>
      <w:r w:rsidRPr="00E625FB">
        <w:t xml:space="preserve">For more information </w:t>
      </w:r>
      <w:r w:rsidR="00593086">
        <w:t>email</w:t>
      </w:r>
      <w:r w:rsidRPr="00E625FB">
        <w:t xml:space="preserve"> </w:t>
      </w:r>
      <w:hyperlink r:id="rId34" w:history="1">
        <w:r w:rsidR="00D1671E" w:rsidRPr="00634262">
          <w:rPr>
            <w:rStyle w:val="Hyperlink"/>
            <w:rFonts w:eastAsia="Calibri"/>
          </w:rPr>
          <w:t>vicmap.info@delwp.vic.gov.au</w:t>
        </w:r>
      </w:hyperlink>
      <w:r w:rsidRPr="00593086">
        <w:rPr>
          <w:rFonts w:eastAsia="Calibri"/>
        </w:rPr>
        <w:t>.</w:t>
      </w:r>
    </w:p>
    <w:p w14:paraId="72F28A2F" w14:textId="77777777" w:rsidR="00D1671E" w:rsidRDefault="00D1671E" w:rsidP="00965E43">
      <w:pPr>
        <w:pStyle w:val="Body"/>
        <w:rPr>
          <w:rFonts w:eastAsia="Calibri"/>
        </w:rPr>
      </w:pPr>
    </w:p>
    <w:p w14:paraId="5DAC2542" w14:textId="77777777" w:rsidR="00956D57" w:rsidRDefault="006015F5" w:rsidP="00965E43">
      <w:pPr>
        <w:pStyle w:val="Body"/>
        <w:rPr>
          <w:rFonts w:eastAsia="Calibri"/>
        </w:rPr>
      </w:pPr>
      <w:r>
        <w:rPr>
          <w:noProof/>
          <w:lang w:eastAsia="en-AU"/>
        </w:rPr>
        <w:drawing>
          <wp:inline distT="0" distB="0" distL="0" distR="0" wp14:anchorId="7659F2F8" wp14:editId="73CB024F">
            <wp:extent cx="6120765" cy="4342765"/>
            <wp:effectExtent l="19050" t="19050" r="13335" b="19685"/>
            <wp:docPr id="28674" name="Picture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4342765"/>
                    </a:xfrm>
                    <a:prstGeom prst="rect">
                      <a:avLst/>
                    </a:prstGeom>
                    <a:solidFill>
                      <a:schemeClr val="accent1"/>
                    </a:solidFill>
                    <a:ln>
                      <a:solidFill>
                        <a:schemeClr val="accent1"/>
                      </a:solidFill>
                    </a:ln>
                  </pic:spPr>
                </pic:pic>
              </a:graphicData>
            </a:graphic>
          </wp:inline>
        </w:drawing>
      </w:r>
    </w:p>
    <w:p w14:paraId="301E3C4E" w14:textId="77777777" w:rsidR="006015F5" w:rsidRDefault="006015F5" w:rsidP="00965E43">
      <w:pPr>
        <w:pStyle w:val="Body"/>
        <w:rPr>
          <w:rFonts w:eastAsia="Calibri"/>
        </w:rPr>
      </w:pPr>
    </w:p>
    <w:p w14:paraId="12FC4252" w14:textId="77777777" w:rsidR="00105BED" w:rsidRDefault="00105BED" w:rsidP="00965E43">
      <w:pPr>
        <w:pStyle w:val="Body"/>
        <w:rPr>
          <w:rFonts w:eastAsia="Calibri"/>
        </w:rPr>
      </w:pPr>
    </w:p>
    <w:p w14:paraId="7289104A" w14:textId="77777777" w:rsidR="002245BD" w:rsidRDefault="002245BD" w:rsidP="002245BD">
      <w:pPr>
        <w:autoSpaceDE w:val="0"/>
        <w:autoSpaceDN w:val="0"/>
        <w:adjustRightInd w:val="0"/>
        <w:spacing w:line="240" w:lineRule="auto"/>
        <w:rPr>
          <w:rFonts w:ascii="Calibri" w:hAnsi="Calibri" w:cs="Calibri"/>
          <w:color w:val="0000FF"/>
          <w:sz w:val="22"/>
          <w:szCs w:val="22"/>
        </w:rPr>
      </w:pPr>
    </w:p>
    <w:p w14:paraId="0F42D22F" w14:textId="77777777" w:rsidR="00D1671E" w:rsidRDefault="00D1671E">
      <w:pPr>
        <w:rPr>
          <w:b/>
          <w:color w:val="494847"/>
        </w:rPr>
      </w:pPr>
      <w:r>
        <w:rPr>
          <w:b/>
          <w:color w:val="494847"/>
        </w:rPr>
        <w:br w:type="page"/>
      </w:r>
    </w:p>
    <w:p w14:paraId="11860CC0" w14:textId="77777777" w:rsidR="001F524A" w:rsidRPr="00675547" w:rsidRDefault="001F524A" w:rsidP="00105BED">
      <w:pPr>
        <w:pStyle w:val="Heading1"/>
        <w:numPr>
          <w:ilvl w:val="0"/>
          <w:numId w:val="0"/>
        </w:numPr>
      </w:pPr>
      <w:bookmarkStart w:id="12" w:name="_Toc466373272"/>
      <w:bookmarkStart w:id="13" w:name="_Toc481397707"/>
      <w:bookmarkStart w:id="14" w:name="_Toc482280296"/>
      <w:r w:rsidRPr="00675547">
        <w:lastRenderedPageBreak/>
        <w:t>Vicmap™ Position GPSnet</w:t>
      </w:r>
      <w:bookmarkEnd w:id="12"/>
      <w:bookmarkEnd w:id="13"/>
      <w:bookmarkEnd w:id="14"/>
    </w:p>
    <w:p w14:paraId="5EA3D3A7" w14:textId="77777777" w:rsidR="001F524A" w:rsidRPr="009E2570" w:rsidRDefault="001F524A" w:rsidP="000B692B">
      <w:pPr>
        <w:pStyle w:val="Heading2"/>
      </w:pPr>
      <w:bookmarkStart w:id="15" w:name="_Toc466373273"/>
      <w:bookmarkStart w:id="16" w:name="_Toc481397708"/>
      <w:bookmarkStart w:id="17" w:name="_Toc482280297"/>
      <w:r w:rsidRPr="009E2570">
        <w:t>2015</w:t>
      </w:r>
      <w:r w:rsidR="00756ED9" w:rsidRPr="009E2570">
        <w:t>–</w:t>
      </w:r>
      <w:r w:rsidRPr="009E2570">
        <w:t xml:space="preserve">16 CORS </w:t>
      </w:r>
      <w:r w:rsidR="00756ED9" w:rsidRPr="009E2570">
        <w:t xml:space="preserve">maintenance </w:t>
      </w:r>
      <w:r w:rsidRPr="009E2570">
        <w:t xml:space="preserve">and </w:t>
      </w:r>
      <w:r w:rsidR="00756ED9" w:rsidRPr="009E2570">
        <w:t>upgrade report</w:t>
      </w:r>
      <w:bookmarkEnd w:id="15"/>
      <w:bookmarkEnd w:id="16"/>
      <w:bookmarkEnd w:id="17"/>
      <w:r w:rsidR="00756ED9" w:rsidRPr="009E2570">
        <w:t xml:space="preserve"> </w:t>
      </w:r>
    </w:p>
    <w:p w14:paraId="4DFB8675" w14:textId="77777777" w:rsidR="00D66843" w:rsidRDefault="00117B42" w:rsidP="00316578">
      <w:pPr>
        <w:pStyle w:val="Body"/>
      </w:pPr>
      <w:bookmarkStart w:id="18" w:name="_Toc481396860"/>
      <w:bookmarkStart w:id="19" w:name="_Toc481397709"/>
      <w:bookmarkStart w:id="20" w:name="_Toc481397854"/>
      <w:bookmarkStart w:id="21" w:name="_Toc466373275"/>
      <w:r>
        <w:t xml:space="preserve">During this quarter the GPSnet </w:t>
      </w:r>
      <w:r w:rsidR="000F485F">
        <w:t xml:space="preserve">operations </w:t>
      </w:r>
      <w:r>
        <w:t>team has performed the following maintenance works</w:t>
      </w:r>
      <w:r w:rsidR="007873DA">
        <w:t>:</w:t>
      </w:r>
      <w:bookmarkEnd w:id="18"/>
      <w:bookmarkEnd w:id="19"/>
      <w:bookmarkEnd w:id="20"/>
    </w:p>
    <w:p w14:paraId="456219B5" w14:textId="77777777" w:rsidR="00D66843" w:rsidRPr="001568DC" w:rsidRDefault="00D66843" w:rsidP="001568DC">
      <w:pPr>
        <w:pStyle w:val="Body"/>
        <w:rPr>
          <w:b/>
        </w:rPr>
      </w:pPr>
      <w:bookmarkStart w:id="22" w:name="_Toc481396861"/>
      <w:bookmarkStart w:id="23" w:name="_Toc481397710"/>
      <w:bookmarkStart w:id="24" w:name="_Toc481397855"/>
      <w:r w:rsidRPr="001568DC">
        <w:rPr>
          <w:b/>
        </w:rPr>
        <w:t>Scheduled works completed</w:t>
      </w:r>
      <w:bookmarkEnd w:id="22"/>
      <w:bookmarkEnd w:id="23"/>
      <w:bookmarkEnd w:id="24"/>
    </w:p>
    <w:p w14:paraId="5F812179" w14:textId="77777777" w:rsidR="00D66843" w:rsidRPr="00A61C87" w:rsidRDefault="00D66843" w:rsidP="00D66843">
      <w:pPr>
        <w:pStyle w:val="Bullet"/>
      </w:pPr>
      <w:r>
        <w:rPr>
          <w:b/>
          <w:bCs/>
        </w:rPr>
        <w:t xml:space="preserve">Seymour </w:t>
      </w:r>
      <w:r w:rsidRPr="00965E43">
        <w:rPr>
          <w:b/>
          <w:bCs/>
        </w:rPr>
        <w:t>(</w:t>
      </w:r>
      <w:r>
        <w:rPr>
          <w:b/>
          <w:bCs/>
        </w:rPr>
        <w:t>SEMR</w:t>
      </w:r>
      <w:r w:rsidRPr="00965E43">
        <w:rPr>
          <w:b/>
          <w:bCs/>
        </w:rPr>
        <w:t xml:space="preserve">) </w:t>
      </w:r>
      <w:r w:rsidRPr="00A61C87">
        <w:t xml:space="preserve">– </w:t>
      </w:r>
      <w:r>
        <w:t>UPS and PDU replaced. Communicatio</w:t>
      </w:r>
      <w:r w:rsidR="00316578">
        <w:t>n</w:t>
      </w:r>
      <w:r>
        <w:t>s issue rectified by Optus.</w:t>
      </w:r>
    </w:p>
    <w:p w14:paraId="77EE0E4C" w14:textId="77777777" w:rsidR="00D66843" w:rsidRPr="00A61C87" w:rsidRDefault="00D66843" w:rsidP="00D66843">
      <w:pPr>
        <w:pStyle w:val="Bullet"/>
      </w:pPr>
      <w:r>
        <w:rPr>
          <w:b/>
          <w:bCs/>
        </w:rPr>
        <w:t>Wycheproof (WYCH)</w:t>
      </w:r>
      <w:r w:rsidRPr="00D221C9">
        <w:t xml:space="preserve"> </w:t>
      </w:r>
      <w:r>
        <w:t>–</w:t>
      </w:r>
      <w:r w:rsidRPr="00A61C87">
        <w:t xml:space="preserve"> </w:t>
      </w:r>
      <w:r>
        <w:t>Communicatio</w:t>
      </w:r>
      <w:r w:rsidR="00316578">
        <w:t>n</w:t>
      </w:r>
      <w:r>
        <w:t>s issue rectified by Telstra.</w:t>
      </w:r>
    </w:p>
    <w:p w14:paraId="02A776AB" w14:textId="77777777" w:rsidR="00D66843" w:rsidRDefault="00D66843" w:rsidP="00D66843">
      <w:pPr>
        <w:pStyle w:val="Bullet"/>
      </w:pPr>
      <w:r>
        <w:rPr>
          <w:b/>
          <w:bCs/>
        </w:rPr>
        <w:t>Portland (PTLD)</w:t>
      </w:r>
      <w:r w:rsidRPr="00965E43">
        <w:t xml:space="preserve"> </w:t>
      </w:r>
      <w:r w:rsidRPr="00A61C87">
        <w:t xml:space="preserve">– </w:t>
      </w:r>
      <w:r>
        <w:t>Communicatio</w:t>
      </w:r>
      <w:r w:rsidR="00316578">
        <w:t>n</w:t>
      </w:r>
      <w:r>
        <w:t>s issue rectified by Telstra.</w:t>
      </w:r>
    </w:p>
    <w:p w14:paraId="6D8037BD" w14:textId="77777777" w:rsidR="00D66843" w:rsidRPr="00B5459E" w:rsidRDefault="00D66843" w:rsidP="00D66843">
      <w:pPr>
        <w:pStyle w:val="Bullet"/>
        <w:rPr>
          <w:b/>
          <w:bCs/>
        </w:rPr>
      </w:pPr>
      <w:r>
        <w:rPr>
          <w:b/>
          <w:bCs/>
        </w:rPr>
        <w:t>South East Maintenance Run</w:t>
      </w:r>
      <w:r w:rsidRPr="00965E43">
        <w:rPr>
          <w:b/>
          <w:bCs/>
        </w:rPr>
        <w:t xml:space="preserve"> </w:t>
      </w:r>
      <w:r w:rsidRPr="00A61C87">
        <w:t xml:space="preserve">– </w:t>
      </w:r>
      <w:r>
        <w:t>Pre-emptive maintenance</w:t>
      </w:r>
      <w:r w:rsidR="007873DA">
        <w:t xml:space="preserve"> has</w:t>
      </w:r>
      <w:r>
        <w:t xml:space="preserve"> now been completed (see below map for sites included in this work)</w:t>
      </w:r>
      <w:r w:rsidR="000F485F">
        <w:t>.</w:t>
      </w:r>
    </w:p>
    <w:p w14:paraId="6AE741A6" w14:textId="77777777" w:rsidR="007873DA" w:rsidRDefault="007873DA">
      <w:pPr>
        <w:pStyle w:val="Bullet"/>
        <w:rPr>
          <w:b/>
          <w:bCs/>
        </w:rPr>
      </w:pPr>
      <w:r>
        <w:rPr>
          <w:b/>
          <w:bCs/>
        </w:rPr>
        <w:t>Site inspection -</w:t>
      </w:r>
      <w:r w:rsidR="000F485F">
        <w:rPr>
          <w:b/>
          <w:bCs/>
        </w:rPr>
        <w:t xml:space="preserve"> </w:t>
      </w:r>
      <w:r w:rsidRPr="00B5459E">
        <w:rPr>
          <w:bCs/>
        </w:rPr>
        <w:t>for new site at Wangarrata as per request from private survey company.</w:t>
      </w:r>
    </w:p>
    <w:p w14:paraId="44CE751D" w14:textId="77777777" w:rsidR="007873DA" w:rsidRPr="007873DA" w:rsidRDefault="007873DA">
      <w:pPr>
        <w:pStyle w:val="Bullet"/>
        <w:rPr>
          <w:b/>
          <w:bCs/>
        </w:rPr>
      </w:pPr>
      <w:r>
        <w:rPr>
          <w:b/>
          <w:bCs/>
        </w:rPr>
        <w:t>Site inspection -</w:t>
      </w:r>
      <w:r w:rsidR="000F485F">
        <w:rPr>
          <w:b/>
          <w:bCs/>
        </w:rPr>
        <w:t xml:space="preserve"> </w:t>
      </w:r>
      <w:r w:rsidRPr="00B5459E">
        <w:rPr>
          <w:bCs/>
        </w:rPr>
        <w:t>for new site at Lakes Entrance as per request from Gisppsland Ports.</w:t>
      </w:r>
    </w:p>
    <w:p w14:paraId="3F6FC475" w14:textId="77777777" w:rsidR="00D66843" w:rsidRPr="001568DC" w:rsidRDefault="00D66843" w:rsidP="001568DC">
      <w:pPr>
        <w:pStyle w:val="Body"/>
        <w:rPr>
          <w:b/>
        </w:rPr>
      </w:pPr>
      <w:bookmarkStart w:id="25" w:name="_Toc481396862"/>
      <w:bookmarkStart w:id="26" w:name="_Toc481397711"/>
      <w:bookmarkStart w:id="27" w:name="_Toc481397856"/>
      <w:r w:rsidRPr="001568DC">
        <w:rPr>
          <w:b/>
        </w:rPr>
        <w:t>Scheduled works underway</w:t>
      </w:r>
      <w:bookmarkEnd w:id="25"/>
      <w:bookmarkEnd w:id="26"/>
      <w:bookmarkEnd w:id="27"/>
    </w:p>
    <w:p w14:paraId="3DD09E10" w14:textId="77777777" w:rsidR="00D66843" w:rsidRPr="00B5459E" w:rsidRDefault="00D66843" w:rsidP="00D66843">
      <w:pPr>
        <w:pStyle w:val="Bullet"/>
        <w:rPr>
          <w:b/>
          <w:bCs/>
        </w:rPr>
      </w:pPr>
      <w:r>
        <w:rPr>
          <w:b/>
          <w:bCs/>
        </w:rPr>
        <w:t>North West Maintenance Run</w:t>
      </w:r>
      <w:r w:rsidRPr="00965E43">
        <w:rPr>
          <w:b/>
          <w:bCs/>
        </w:rPr>
        <w:t xml:space="preserve"> </w:t>
      </w:r>
      <w:r w:rsidRPr="00A61C87">
        <w:t xml:space="preserve">– </w:t>
      </w:r>
      <w:r>
        <w:t>Pre-emptive maintenance</w:t>
      </w:r>
      <w:r w:rsidR="007873DA">
        <w:t xml:space="preserve"> </w:t>
      </w:r>
      <w:r>
        <w:t>has been scheduled to be completed for all sites in North West Victoria (see below map for sites included in this work)</w:t>
      </w:r>
      <w:r w:rsidR="000F485F">
        <w:t>.</w:t>
      </w:r>
    </w:p>
    <w:p w14:paraId="074C9253" w14:textId="77777777" w:rsidR="00D66843" w:rsidRPr="002108E7" w:rsidRDefault="00D66843" w:rsidP="00D66843">
      <w:pPr>
        <w:pStyle w:val="Bullet"/>
        <w:rPr>
          <w:b/>
          <w:bCs/>
        </w:rPr>
      </w:pPr>
      <w:r>
        <w:rPr>
          <w:b/>
          <w:bCs/>
        </w:rPr>
        <w:t xml:space="preserve">North East Maintenance Run </w:t>
      </w:r>
      <w:r w:rsidR="000F485F">
        <w:rPr>
          <w:b/>
          <w:bCs/>
        </w:rPr>
        <w:t xml:space="preserve">– </w:t>
      </w:r>
      <w:r>
        <w:t>Pre-emptive maintenance</w:t>
      </w:r>
      <w:r w:rsidR="007873DA">
        <w:t xml:space="preserve"> </w:t>
      </w:r>
      <w:r>
        <w:t>has been scheduled to be completed for all sites in North West Victoria (see below map for sites included in this work)</w:t>
      </w:r>
      <w:r w:rsidR="000F485F">
        <w:t>.</w:t>
      </w:r>
    </w:p>
    <w:p w14:paraId="1F962AB5" w14:textId="77777777" w:rsidR="00D66843" w:rsidRPr="001568DC" w:rsidRDefault="00D66843" w:rsidP="001568DC">
      <w:pPr>
        <w:pStyle w:val="Body"/>
        <w:rPr>
          <w:b/>
        </w:rPr>
      </w:pPr>
      <w:bookmarkStart w:id="28" w:name="_Toc481396863"/>
      <w:bookmarkStart w:id="29" w:name="_Toc481397712"/>
      <w:bookmarkStart w:id="30" w:name="_Toc481397857"/>
      <w:r w:rsidRPr="001568DC">
        <w:rPr>
          <w:b/>
        </w:rPr>
        <w:t>Sites currently offline</w:t>
      </w:r>
      <w:bookmarkEnd w:id="28"/>
      <w:bookmarkEnd w:id="29"/>
      <w:bookmarkEnd w:id="30"/>
    </w:p>
    <w:p w14:paraId="5EF13034" w14:textId="77777777" w:rsidR="00D66843" w:rsidRPr="00924113" w:rsidRDefault="00D66843" w:rsidP="00D66843">
      <w:pPr>
        <w:pStyle w:val="Bullet"/>
        <w:rPr>
          <w:b/>
          <w:bCs/>
        </w:rPr>
      </w:pPr>
      <w:r>
        <w:rPr>
          <w:b/>
          <w:bCs/>
        </w:rPr>
        <w:t>None to report</w:t>
      </w:r>
    </w:p>
    <w:p w14:paraId="65D31B8C" w14:textId="77777777" w:rsidR="006A7D0F" w:rsidRDefault="007873DA" w:rsidP="001568DC">
      <w:pPr>
        <w:pStyle w:val="Body"/>
      </w:pPr>
      <w:bookmarkStart w:id="31" w:name="_Toc481396864"/>
      <w:bookmarkStart w:id="32" w:name="_Toc481397713"/>
      <w:bookmarkStart w:id="33" w:name="_Toc481397858"/>
      <w:r w:rsidRPr="00316578">
        <w:rPr>
          <w:noProof/>
          <w:lang w:eastAsia="en-AU"/>
        </w:rPr>
        <w:drawing>
          <wp:anchor distT="0" distB="0" distL="114300" distR="114300" simplePos="0" relativeHeight="251659776" behindDoc="1" locked="0" layoutInCell="1" allowOverlap="1" wp14:anchorId="4E249865" wp14:editId="6CF732BB">
            <wp:simplePos x="0" y="0"/>
            <wp:positionH relativeFrom="page">
              <wp:posOffset>1101090</wp:posOffset>
            </wp:positionH>
            <wp:positionV relativeFrom="page">
              <wp:posOffset>5994188</wp:posOffset>
            </wp:positionV>
            <wp:extent cx="5286375" cy="3133725"/>
            <wp:effectExtent l="0" t="0" r="9525" b="9525"/>
            <wp:wrapTight wrapText="bothSides">
              <wp:wrapPolygon edited="0">
                <wp:start x="0" y="0"/>
                <wp:lineTo x="0" y="21534"/>
                <wp:lineTo x="21561" y="21534"/>
                <wp:lineTo x="21561" y="0"/>
                <wp:lineTo x="0" y="0"/>
              </wp:wrapPolygon>
            </wp:wrapTight>
            <wp:docPr id="28677" name="Picture 2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286375" cy="3133725"/>
                    </a:xfrm>
                    <a:prstGeom prst="rect">
                      <a:avLst/>
                    </a:prstGeom>
                  </pic:spPr>
                </pic:pic>
              </a:graphicData>
            </a:graphic>
            <wp14:sizeRelH relativeFrom="page">
              <wp14:pctWidth>0</wp14:pctWidth>
            </wp14:sizeRelH>
            <wp14:sizeRelV relativeFrom="page">
              <wp14:pctHeight>0</wp14:pctHeight>
            </wp14:sizeRelV>
          </wp:anchor>
        </w:drawing>
      </w:r>
      <w:bookmarkEnd w:id="31"/>
      <w:bookmarkEnd w:id="32"/>
      <w:bookmarkEnd w:id="33"/>
      <w:r w:rsidR="006A7D0F">
        <w:br w:type="page"/>
      </w:r>
    </w:p>
    <w:p w14:paraId="6ED4AFD6" w14:textId="77777777" w:rsidR="009E2570" w:rsidRDefault="009E2570" w:rsidP="009E2570">
      <w:pPr>
        <w:pStyle w:val="Heading2"/>
      </w:pPr>
      <w:bookmarkStart w:id="34" w:name="_Toc481397714"/>
      <w:bookmarkStart w:id="35" w:name="_Toc482280298"/>
      <w:bookmarkEnd w:id="21"/>
      <w:r w:rsidRPr="00956A92">
        <w:lastRenderedPageBreak/>
        <w:t xml:space="preserve">GPSnet </w:t>
      </w:r>
      <w:r>
        <w:t>Usage</w:t>
      </w:r>
      <w:r w:rsidR="006A7D0F">
        <w:t xml:space="preserve"> – </w:t>
      </w:r>
      <w:r w:rsidR="00E359F0">
        <w:t>January to March 2017</w:t>
      </w:r>
      <w:bookmarkEnd w:id="34"/>
      <w:bookmarkEnd w:id="35"/>
    </w:p>
    <w:tbl>
      <w:tblPr>
        <w:tblStyle w:val="TableGrid"/>
        <w:tblW w:w="9639" w:type="dxa"/>
        <w:tblLook w:val="04A0" w:firstRow="1" w:lastRow="0" w:firstColumn="1" w:lastColumn="0" w:noHBand="0" w:noVBand="1"/>
        <w:tblCaption w:val="Table of GPSnet performance July to September 2016 – service uptime"/>
        <w:tblDescription w:val="Table of GPSnet performance July to September 2016 – service uptime"/>
      </w:tblPr>
      <w:tblGrid>
        <w:gridCol w:w="2826"/>
        <w:gridCol w:w="1698"/>
        <w:gridCol w:w="1569"/>
        <w:gridCol w:w="1564"/>
        <w:gridCol w:w="1982"/>
      </w:tblGrid>
      <w:tr w:rsidR="009E2570" w:rsidRPr="003842C5" w14:paraId="70B42F8A" w14:textId="77777777" w:rsidTr="009E2570">
        <w:trPr>
          <w:cnfStyle w:val="100000000000" w:firstRow="1" w:lastRow="0" w:firstColumn="0" w:lastColumn="0" w:oddVBand="0" w:evenVBand="0" w:oddHBand="0" w:evenHBand="0" w:firstRowFirstColumn="0" w:firstRowLastColumn="0" w:lastRowFirstColumn="0" w:lastRowLastColumn="0"/>
          <w:trHeight w:val="585"/>
        </w:trPr>
        <w:tc>
          <w:tcPr>
            <w:cnfStyle w:val="000000000100" w:firstRow="0" w:lastRow="0" w:firstColumn="0" w:lastColumn="0" w:oddVBand="0" w:evenVBand="0" w:oddHBand="0" w:evenHBand="0" w:firstRowFirstColumn="1" w:firstRowLastColumn="0" w:lastRowFirstColumn="0" w:lastRowLastColumn="0"/>
            <w:tcW w:w="2834" w:type="dxa"/>
            <w:noWrap/>
            <w:hideMark/>
          </w:tcPr>
          <w:p w14:paraId="706A86BF" w14:textId="77777777" w:rsidR="009E2570" w:rsidRPr="003842C5" w:rsidRDefault="009E2570" w:rsidP="006A7D0F">
            <w:pPr>
              <w:pStyle w:val="TblHd"/>
            </w:pPr>
            <w:r>
              <w:t xml:space="preserve">GPSnet </w:t>
            </w:r>
            <w:r w:rsidR="006A7D0F">
              <w:t>m</w:t>
            </w:r>
            <w:r>
              <w:t xml:space="preserve">onthly </w:t>
            </w:r>
            <w:r w:rsidR="006A7D0F">
              <w:t>u</w:t>
            </w:r>
            <w:r>
              <w:t>sage</w:t>
            </w:r>
          </w:p>
        </w:tc>
        <w:tc>
          <w:tcPr>
            <w:tcW w:w="1696" w:type="dxa"/>
            <w:noWrap/>
            <w:hideMark/>
          </w:tcPr>
          <w:p w14:paraId="41C03DB4" w14:textId="77777777" w:rsidR="009E2570" w:rsidRDefault="00E359F0" w:rsidP="009E2570">
            <w:pPr>
              <w:pStyle w:val="TblHd"/>
              <w:cnfStyle w:val="100000000000" w:firstRow="1" w:lastRow="0" w:firstColumn="0" w:lastColumn="0" w:oddVBand="0" w:evenVBand="0" w:oddHBand="0" w:evenHBand="0" w:firstRowFirstColumn="0" w:firstRowLastColumn="0" w:lastRowFirstColumn="0" w:lastRowLastColumn="0"/>
            </w:pPr>
            <w:r>
              <w:t>Jan 17</w:t>
            </w:r>
          </w:p>
          <w:p w14:paraId="070C0706" w14:textId="77777777" w:rsidR="009E2570" w:rsidRPr="003842C5" w:rsidRDefault="009E2570" w:rsidP="009E2570">
            <w:pPr>
              <w:pStyle w:val="TblHd"/>
              <w:cnfStyle w:val="100000000000" w:firstRow="1" w:lastRow="0" w:firstColumn="0" w:lastColumn="0" w:oddVBand="0" w:evenVBand="0" w:oddHBand="0" w:evenHBand="0" w:firstRowFirstColumn="0" w:firstRowLastColumn="0" w:lastRowFirstColumn="0" w:lastRowLastColumn="0"/>
            </w:pPr>
            <w:r>
              <w:t>(No/Hrs)</w:t>
            </w:r>
          </w:p>
        </w:tc>
        <w:tc>
          <w:tcPr>
            <w:tcW w:w="1566" w:type="dxa"/>
            <w:noWrap/>
            <w:hideMark/>
          </w:tcPr>
          <w:p w14:paraId="7376227B" w14:textId="77777777" w:rsidR="009E2570" w:rsidRDefault="00E359F0" w:rsidP="009E2570">
            <w:pPr>
              <w:pStyle w:val="TblHd"/>
              <w:cnfStyle w:val="100000000000" w:firstRow="1" w:lastRow="0" w:firstColumn="0" w:lastColumn="0" w:oddVBand="0" w:evenVBand="0" w:oddHBand="0" w:evenHBand="0" w:firstRowFirstColumn="0" w:firstRowLastColumn="0" w:lastRowFirstColumn="0" w:lastRowLastColumn="0"/>
            </w:pPr>
            <w:r>
              <w:t>Feb 17</w:t>
            </w:r>
          </w:p>
          <w:p w14:paraId="1615B675" w14:textId="77777777" w:rsidR="009E2570" w:rsidRPr="003842C5" w:rsidRDefault="009E2570" w:rsidP="009E2570">
            <w:pPr>
              <w:pStyle w:val="TblHd"/>
              <w:cnfStyle w:val="100000000000" w:firstRow="1" w:lastRow="0" w:firstColumn="0" w:lastColumn="0" w:oddVBand="0" w:evenVBand="0" w:oddHBand="0" w:evenHBand="0" w:firstRowFirstColumn="0" w:firstRowLastColumn="0" w:lastRowFirstColumn="0" w:lastRowLastColumn="0"/>
            </w:pPr>
            <w:r>
              <w:t>(No/Hrs)</w:t>
            </w:r>
          </w:p>
        </w:tc>
        <w:tc>
          <w:tcPr>
            <w:tcW w:w="1561" w:type="dxa"/>
            <w:noWrap/>
            <w:hideMark/>
          </w:tcPr>
          <w:p w14:paraId="5A055E06" w14:textId="77777777" w:rsidR="009E2570" w:rsidRDefault="00E359F0" w:rsidP="009E2570">
            <w:pPr>
              <w:pStyle w:val="TblHd"/>
              <w:cnfStyle w:val="100000000000" w:firstRow="1" w:lastRow="0" w:firstColumn="0" w:lastColumn="0" w:oddVBand="0" w:evenVBand="0" w:oddHBand="0" w:evenHBand="0" w:firstRowFirstColumn="0" w:firstRowLastColumn="0" w:lastRowFirstColumn="0" w:lastRowLastColumn="0"/>
            </w:pPr>
            <w:r>
              <w:t>Mar 17</w:t>
            </w:r>
          </w:p>
          <w:p w14:paraId="1AF4FCE0" w14:textId="77777777" w:rsidR="009E2570" w:rsidRPr="003842C5" w:rsidRDefault="009E2570" w:rsidP="009E2570">
            <w:pPr>
              <w:pStyle w:val="TblHd"/>
              <w:cnfStyle w:val="100000000000" w:firstRow="1" w:lastRow="0" w:firstColumn="0" w:lastColumn="0" w:oddVBand="0" w:evenVBand="0" w:oddHBand="0" w:evenHBand="0" w:firstRowFirstColumn="0" w:firstRowLastColumn="0" w:lastRowFirstColumn="0" w:lastRowLastColumn="0"/>
            </w:pPr>
            <w:r>
              <w:t>(No/Hrs)</w:t>
            </w:r>
          </w:p>
        </w:tc>
        <w:tc>
          <w:tcPr>
            <w:tcW w:w="1982" w:type="dxa"/>
            <w:hideMark/>
          </w:tcPr>
          <w:p w14:paraId="4395D80B" w14:textId="77777777" w:rsidR="009E2570" w:rsidRDefault="009E2570" w:rsidP="009E2570">
            <w:pPr>
              <w:pStyle w:val="TblHd"/>
              <w:cnfStyle w:val="100000000000" w:firstRow="1" w:lastRow="0" w:firstColumn="0" w:lastColumn="0" w:oddVBand="0" w:evenVBand="0" w:oddHBand="0" w:evenHBand="0" w:firstRowFirstColumn="0" w:firstRowLastColumn="0" w:lastRowFirstColumn="0" w:lastRowLastColumn="0"/>
            </w:pPr>
            <w:r w:rsidRPr="003842C5">
              <w:t xml:space="preserve">Quarter </w:t>
            </w:r>
            <w:r>
              <w:t>a</w:t>
            </w:r>
            <w:r w:rsidRPr="003842C5">
              <w:t>verage</w:t>
            </w:r>
          </w:p>
          <w:p w14:paraId="668E0073" w14:textId="77777777" w:rsidR="009E2570" w:rsidRPr="003842C5" w:rsidRDefault="009E2570" w:rsidP="009E2570">
            <w:pPr>
              <w:pStyle w:val="TblHd"/>
              <w:cnfStyle w:val="100000000000" w:firstRow="1" w:lastRow="0" w:firstColumn="0" w:lastColumn="0" w:oddVBand="0" w:evenVBand="0" w:oddHBand="0" w:evenHBand="0" w:firstRowFirstColumn="0" w:firstRowLastColumn="0" w:lastRowFirstColumn="0" w:lastRowLastColumn="0"/>
            </w:pPr>
            <w:r>
              <w:t>(No/Hrs)</w:t>
            </w:r>
          </w:p>
        </w:tc>
      </w:tr>
      <w:tr w:rsidR="009E2570" w:rsidRPr="003842C5" w14:paraId="7C1B3A1D" w14:textId="77777777" w:rsidTr="009E2570">
        <w:trPr>
          <w:trHeight w:val="330"/>
        </w:trPr>
        <w:tc>
          <w:tcPr>
            <w:tcW w:w="2834" w:type="dxa"/>
            <w:hideMark/>
          </w:tcPr>
          <w:p w14:paraId="4B90B353" w14:textId="77777777" w:rsidR="009E2570" w:rsidRPr="003842C5" w:rsidRDefault="009E2570" w:rsidP="006A7D0F">
            <w:pPr>
              <w:pStyle w:val="Body"/>
            </w:pPr>
            <w:r>
              <w:t xml:space="preserve">Number of </w:t>
            </w:r>
            <w:r w:rsidR="00120C86">
              <w:t>organisations</w:t>
            </w:r>
          </w:p>
        </w:tc>
        <w:tc>
          <w:tcPr>
            <w:tcW w:w="1696" w:type="dxa"/>
            <w:vAlign w:val="bottom"/>
          </w:tcPr>
          <w:p w14:paraId="093C4A1A" w14:textId="77777777" w:rsidR="009E2570" w:rsidRPr="003842C5" w:rsidRDefault="00E359F0" w:rsidP="002C4BD6">
            <w:pPr>
              <w:pStyle w:val="Body"/>
            </w:pPr>
            <w:r>
              <w:t>86</w:t>
            </w:r>
          </w:p>
        </w:tc>
        <w:tc>
          <w:tcPr>
            <w:tcW w:w="1566" w:type="dxa"/>
            <w:vAlign w:val="bottom"/>
          </w:tcPr>
          <w:p w14:paraId="68F37DD7" w14:textId="77777777" w:rsidR="009E2570" w:rsidRPr="003842C5" w:rsidRDefault="00E359F0" w:rsidP="006A7D0F">
            <w:pPr>
              <w:pStyle w:val="Body"/>
            </w:pPr>
            <w:r>
              <w:t>96</w:t>
            </w:r>
          </w:p>
        </w:tc>
        <w:tc>
          <w:tcPr>
            <w:tcW w:w="1561" w:type="dxa"/>
            <w:vAlign w:val="bottom"/>
          </w:tcPr>
          <w:p w14:paraId="602F9C5C" w14:textId="77777777" w:rsidR="009E2570" w:rsidRPr="003842C5" w:rsidRDefault="00E359F0" w:rsidP="006A7D0F">
            <w:pPr>
              <w:pStyle w:val="Body"/>
            </w:pPr>
            <w:r>
              <w:t>93</w:t>
            </w:r>
          </w:p>
        </w:tc>
        <w:tc>
          <w:tcPr>
            <w:tcW w:w="1982" w:type="dxa"/>
            <w:noWrap/>
            <w:vAlign w:val="bottom"/>
          </w:tcPr>
          <w:p w14:paraId="1D8E6DE9" w14:textId="77777777" w:rsidR="009E2570" w:rsidRPr="005D24FA" w:rsidRDefault="00E359F0" w:rsidP="002C4BD6">
            <w:pPr>
              <w:pStyle w:val="Body"/>
              <w:rPr>
                <w:b/>
              </w:rPr>
            </w:pPr>
            <w:r w:rsidRPr="005D24FA">
              <w:rPr>
                <w:b/>
              </w:rPr>
              <w:t>9</w:t>
            </w:r>
            <w:r>
              <w:rPr>
                <w:b/>
              </w:rPr>
              <w:t>2</w:t>
            </w:r>
          </w:p>
        </w:tc>
      </w:tr>
      <w:tr w:rsidR="009E2570" w:rsidRPr="003842C5" w14:paraId="06E22F10" w14:textId="77777777" w:rsidTr="009E2570">
        <w:trPr>
          <w:trHeight w:val="330"/>
        </w:trPr>
        <w:tc>
          <w:tcPr>
            <w:tcW w:w="2834" w:type="dxa"/>
            <w:hideMark/>
          </w:tcPr>
          <w:p w14:paraId="3B916CC3" w14:textId="77777777" w:rsidR="009E2570" w:rsidRPr="003842C5" w:rsidRDefault="009E2570" w:rsidP="006A7D0F">
            <w:pPr>
              <w:pStyle w:val="Body"/>
            </w:pPr>
            <w:r>
              <w:t xml:space="preserve">Number of </w:t>
            </w:r>
            <w:r w:rsidR="006A7D0F">
              <w:t>u</w:t>
            </w:r>
            <w:r>
              <w:t>sers</w:t>
            </w:r>
          </w:p>
        </w:tc>
        <w:tc>
          <w:tcPr>
            <w:tcW w:w="1696" w:type="dxa"/>
            <w:vAlign w:val="bottom"/>
          </w:tcPr>
          <w:p w14:paraId="550642FD" w14:textId="77777777" w:rsidR="009E2570" w:rsidRPr="003842C5" w:rsidRDefault="00E359F0" w:rsidP="006A7D0F">
            <w:pPr>
              <w:pStyle w:val="Body"/>
            </w:pPr>
            <w:r>
              <w:t>250</w:t>
            </w:r>
          </w:p>
        </w:tc>
        <w:tc>
          <w:tcPr>
            <w:tcW w:w="1566" w:type="dxa"/>
            <w:vAlign w:val="bottom"/>
          </w:tcPr>
          <w:p w14:paraId="6C44CF0E" w14:textId="77777777" w:rsidR="009E2570" w:rsidRPr="003842C5" w:rsidRDefault="00E359F0" w:rsidP="006A7D0F">
            <w:pPr>
              <w:pStyle w:val="Body"/>
            </w:pPr>
            <w:r>
              <w:t>265</w:t>
            </w:r>
          </w:p>
        </w:tc>
        <w:tc>
          <w:tcPr>
            <w:tcW w:w="1561" w:type="dxa"/>
            <w:vAlign w:val="bottom"/>
          </w:tcPr>
          <w:p w14:paraId="26C8428D" w14:textId="77777777" w:rsidR="009E2570" w:rsidRPr="003842C5" w:rsidRDefault="00E359F0" w:rsidP="006A7D0F">
            <w:pPr>
              <w:pStyle w:val="Body"/>
            </w:pPr>
            <w:r>
              <w:t>291</w:t>
            </w:r>
          </w:p>
        </w:tc>
        <w:tc>
          <w:tcPr>
            <w:tcW w:w="1982" w:type="dxa"/>
            <w:noWrap/>
            <w:vAlign w:val="bottom"/>
          </w:tcPr>
          <w:p w14:paraId="6BADD571" w14:textId="77777777" w:rsidR="009E2570" w:rsidRPr="005D24FA" w:rsidRDefault="00E359F0" w:rsidP="006A7D0F">
            <w:pPr>
              <w:pStyle w:val="Body"/>
              <w:rPr>
                <w:b/>
              </w:rPr>
            </w:pPr>
            <w:r>
              <w:rPr>
                <w:b/>
              </w:rPr>
              <w:t>269</w:t>
            </w:r>
          </w:p>
        </w:tc>
      </w:tr>
      <w:tr w:rsidR="009E2570" w:rsidRPr="003842C5" w14:paraId="39FE2A2B" w14:textId="77777777" w:rsidTr="009E2570">
        <w:trPr>
          <w:trHeight w:val="330"/>
        </w:trPr>
        <w:tc>
          <w:tcPr>
            <w:tcW w:w="2834" w:type="dxa"/>
            <w:hideMark/>
          </w:tcPr>
          <w:p w14:paraId="2E343894" w14:textId="77777777" w:rsidR="009E2570" w:rsidRPr="003842C5" w:rsidRDefault="009E2570" w:rsidP="006A7D0F">
            <w:pPr>
              <w:pStyle w:val="Body"/>
            </w:pPr>
            <w:r>
              <w:t xml:space="preserve">Total </w:t>
            </w:r>
            <w:r w:rsidR="006A7D0F">
              <w:t>h</w:t>
            </w:r>
            <w:r>
              <w:t xml:space="preserve">ours </w:t>
            </w:r>
            <w:r w:rsidR="006A7D0F">
              <w:t>u</w:t>
            </w:r>
            <w:r>
              <w:t>sed</w:t>
            </w:r>
          </w:p>
        </w:tc>
        <w:tc>
          <w:tcPr>
            <w:tcW w:w="1696" w:type="dxa"/>
            <w:vAlign w:val="bottom"/>
          </w:tcPr>
          <w:p w14:paraId="246B4F59" w14:textId="77777777" w:rsidR="009E2570" w:rsidRPr="003842C5" w:rsidRDefault="00E359F0" w:rsidP="006A7D0F">
            <w:pPr>
              <w:pStyle w:val="Body"/>
            </w:pPr>
            <w:r>
              <w:t>585,008</w:t>
            </w:r>
            <w:r w:rsidR="009E2570">
              <w:t xml:space="preserve"> hrs</w:t>
            </w:r>
          </w:p>
        </w:tc>
        <w:tc>
          <w:tcPr>
            <w:tcW w:w="1566" w:type="dxa"/>
            <w:vAlign w:val="bottom"/>
          </w:tcPr>
          <w:p w14:paraId="43CFCB0B" w14:textId="77777777" w:rsidR="009E2570" w:rsidRPr="003842C5" w:rsidRDefault="00E359F0" w:rsidP="006A7D0F">
            <w:pPr>
              <w:pStyle w:val="Body"/>
            </w:pPr>
            <w:r>
              <w:t xml:space="preserve">464,324 </w:t>
            </w:r>
            <w:r w:rsidR="009E2570">
              <w:t>hrs</w:t>
            </w:r>
          </w:p>
        </w:tc>
        <w:tc>
          <w:tcPr>
            <w:tcW w:w="1561" w:type="dxa"/>
            <w:vAlign w:val="bottom"/>
          </w:tcPr>
          <w:p w14:paraId="15AD4A4D" w14:textId="77777777" w:rsidR="009E2570" w:rsidRPr="003842C5" w:rsidRDefault="00E359F0" w:rsidP="006A7D0F">
            <w:pPr>
              <w:pStyle w:val="Body"/>
            </w:pPr>
            <w:r>
              <w:t>887,300</w:t>
            </w:r>
            <w:r w:rsidR="009E2570">
              <w:t xml:space="preserve"> hrs</w:t>
            </w:r>
          </w:p>
        </w:tc>
        <w:tc>
          <w:tcPr>
            <w:tcW w:w="1982" w:type="dxa"/>
            <w:noWrap/>
            <w:vAlign w:val="bottom"/>
          </w:tcPr>
          <w:p w14:paraId="340835A1" w14:textId="77777777" w:rsidR="009E2570" w:rsidRPr="005D24FA" w:rsidRDefault="00E359F0" w:rsidP="006A7D0F">
            <w:pPr>
              <w:pStyle w:val="Body"/>
              <w:rPr>
                <w:b/>
              </w:rPr>
            </w:pPr>
            <w:r>
              <w:rPr>
                <w:b/>
              </w:rPr>
              <w:t>645,550</w:t>
            </w:r>
            <w:r w:rsidR="009E2570" w:rsidRPr="005D24FA">
              <w:rPr>
                <w:b/>
              </w:rPr>
              <w:t xml:space="preserve"> hrs</w:t>
            </w:r>
          </w:p>
        </w:tc>
      </w:tr>
      <w:tr w:rsidR="009E2570" w:rsidRPr="003842C5" w14:paraId="0EF4EFD3" w14:textId="77777777" w:rsidTr="009E2570">
        <w:trPr>
          <w:trHeight w:val="330"/>
        </w:trPr>
        <w:tc>
          <w:tcPr>
            <w:tcW w:w="2834" w:type="dxa"/>
            <w:hideMark/>
          </w:tcPr>
          <w:p w14:paraId="66A494CD" w14:textId="77777777" w:rsidR="009E2570" w:rsidRPr="003842C5" w:rsidRDefault="009E2570" w:rsidP="006A7D0F">
            <w:pPr>
              <w:pStyle w:val="Body"/>
            </w:pPr>
            <w:r>
              <w:t xml:space="preserve">Tier 1 VAR </w:t>
            </w:r>
            <w:r w:rsidR="006A7D0F">
              <w:t>u</w:t>
            </w:r>
            <w:r>
              <w:t>sage</w:t>
            </w:r>
          </w:p>
        </w:tc>
        <w:tc>
          <w:tcPr>
            <w:tcW w:w="1696" w:type="dxa"/>
            <w:vAlign w:val="bottom"/>
          </w:tcPr>
          <w:p w14:paraId="52ED6CDD" w14:textId="77777777" w:rsidR="009E2570" w:rsidRPr="003842C5" w:rsidRDefault="00E359F0" w:rsidP="006A7D0F">
            <w:pPr>
              <w:pStyle w:val="Body"/>
            </w:pPr>
            <w:r>
              <w:t>433,936</w:t>
            </w:r>
            <w:r w:rsidR="009E2570">
              <w:t xml:space="preserve"> hrs</w:t>
            </w:r>
          </w:p>
        </w:tc>
        <w:tc>
          <w:tcPr>
            <w:tcW w:w="1566" w:type="dxa"/>
            <w:vAlign w:val="bottom"/>
          </w:tcPr>
          <w:p w14:paraId="797645CE" w14:textId="77777777" w:rsidR="009E2570" w:rsidRPr="003842C5" w:rsidRDefault="00E359F0" w:rsidP="006A7D0F">
            <w:pPr>
              <w:pStyle w:val="Body"/>
            </w:pPr>
            <w:r>
              <w:t>325,860</w:t>
            </w:r>
            <w:r w:rsidR="009E2570">
              <w:t xml:space="preserve"> hrs</w:t>
            </w:r>
          </w:p>
        </w:tc>
        <w:tc>
          <w:tcPr>
            <w:tcW w:w="1561" w:type="dxa"/>
            <w:vAlign w:val="bottom"/>
          </w:tcPr>
          <w:p w14:paraId="4960E2C7" w14:textId="77777777" w:rsidR="009E2570" w:rsidRPr="003842C5" w:rsidRDefault="00E359F0" w:rsidP="006A7D0F">
            <w:pPr>
              <w:pStyle w:val="Body"/>
            </w:pPr>
            <w:r>
              <w:t>693,472</w:t>
            </w:r>
            <w:r w:rsidR="009E2570">
              <w:t xml:space="preserve"> hrs</w:t>
            </w:r>
          </w:p>
        </w:tc>
        <w:tc>
          <w:tcPr>
            <w:tcW w:w="1982" w:type="dxa"/>
            <w:noWrap/>
            <w:vAlign w:val="bottom"/>
          </w:tcPr>
          <w:p w14:paraId="24E8B859" w14:textId="77777777" w:rsidR="009E2570" w:rsidRPr="005D24FA" w:rsidRDefault="00E359F0" w:rsidP="006A7D0F">
            <w:pPr>
              <w:pStyle w:val="Body"/>
              <w:rPr>
                <w:b/>
              </w:rPr>
            </w:pPr>
            <w:r>
              <w:rPr>
                <w:b/>
              </w:rPr>
              <w:t>484,400</w:t>
            </w:r>
            <w:r w:rsidR="009E2570" w:rsidRPr="005D24FA">
              <w:rPr>
                <w:b/>
              </w:rPr>
              <w:t xml:space="preserve"> hrs</w:t>
            </w:r>
          </w:p>
        </w:tc>
      </w:tr>
      <w:tr w:rsidR="009E2570" w:rsidRPr="003842C5" w14:paraId="342F0C3C" w14:textId="77777777" w:rsidTr="009E2570">
        <w:trPr>
          <w:trHeight w:val="330"/>
        </w:trPr>
        <w:tc>
          <w:tcPr>
            <w:tcW w:w="2834" w:type="dxa"/>
            <w:hideMark/>
          </w:tcPr>
          <w:p w14:paraId="65A11BAF" w14:textId="77777777" w:rsidR="009E2570" w:rsidRPr="003842C5" w:rsidRDefault="009E2570" w:rsidP="006A7D0F">
            <w:pPr>
              <w:pStyle w:val="Body"/>
            </w:pPr>
            <w:r>
              <w:t>T</w:t>
            </w:r>
            <w:r w:rsidR="00E359F0">
              <w:t>i</w:t>
            </w:r>
            <w:r>
              <w:t xml:space="preserve">er 2 VAR </w:t>
            </w:r>
            <w:r w:rsidR="006A7D0F">
              <w:t>u</w:t>
            </w:r>
            <w:r>
              <w:t>sage</w:t>
            </w:r>
          </w:p>
        </w:tc>
        <w:tc>
          <w:tcPr>
            <w:tcW w:w="1696" w:type="dxa"/>
            <w:vAlign w:val="bottom"/>
          </w:tcPr>
          <w:p w14:paraId="70B004F4" w14:textId="77777777" w:rsidR="009E2570" w:rsidRPr="003842C5" w:rsidRDefault="00E359F0" w:rsidP="006A7D0F">
            <w:pPr>
              <w:pStyle w:val="Body"/>
            </w:pPr>
            <w:r>
              <w:t>151,072</w:t>
            </w:r>
            <w:r w:rsidR="009E2570">
              <w:t xml:space="preserve"> hrs</w:t>
            </w:r>
          </w:p>
        </w:tc>
        <w:tc>
          <w:tcPr>
            <w:tcW w:w="1566" w:type="dxa"/>
            <w:vAlign w:val="bottom"/>
          </w:tcPr>
          <w:p w14:paraId="2BBAF290" w14:textId="77777777" w:rsidR="009E2570" w:rsidRPr="003842C5" w:rsidRDefault="00E359F0" w:rsidP="006A7D0F">
            <w:pPr>
              <w:pStyle w:val="Body"/>
            </w:pPr>
            <w:r>
              <w:t>138,464</w:t>
            </w:r>
            <w:r w:rsidR="009E2570">
              <w:t xml:space="preserve"> hrs</w:t>
            </w:r>
          </w:p>
        </w:tc>
        <w:tc>
          <w:tcPr>
            <w:tcW w:w="1561" w:type="dxa"/>
            <w:vAlign w:val="bottom"/>
          </w:tcPr>
          <w:p w14:paraId="3DF843C5" w14:textId="77777777" w:rsidR="009E2570" w:rsidRPr="003842C5" w:rsidRDefault="00E359F0" w:rsidP="006A7D0F">
            <w:pPr>
              <w:pStyle w:val="Body"/>
            </w:pPr>
            <w:r>
              <w:t>193,828</w:t>
            </w:r>
            <w:r w:rsidR="009E2570">
              <w:t xml:space="preserve"> hrs</w:t>
            </w:r>
          </w:p>
        </w:tc>
        <w:tc>
          <w:tcPr>
            <w:tcW w:w="1982" w:type="dxa"/>
            <w:noWrap/>
            <w:vAlign w:val="bottom"/>
          </w:tcPr>
          <w:p w14:paraId="784CC503" w14:textId="77777777" w:rsidR="009E2570" w:rsidRPr="005D24FA" w:rsidRDefault="00E359F0" w:rsidP="006A7D0F">
            <w:pPr>
              <w:pStyle w:val="Body"/>
              <w:rPr>
                <w:b/>
              </w:rPr>
            </w:pPr>
            <w:r>
              <w:rPr>
                <w:b/>
              </w:rPr>
              <w:t>161,100</w:t>
            </w:r>
            <w:r w:rsidR="009E2570" w:rsidRPr="005D24FA">
              <w:rPr>
                <w:b/>
              </w:rPr>
              <w:t xml:space="preserve"> hrs</w:t>
            </w:r>
          </w:p>
        </w:tc>
      </w:tr>
    </w:tbl>
    <w:p w14:paraId="0BF5354A" w14:textId="77777777" w:rsidR="000E55ED" w:rsidRDefault="000E55ED" w:rsidP="007735AE">
      <w:pPr>
        <w:pStyle w:val="Heading2"/>
      </w:pPr>
      <w:bookmarkStart w:id="36" w:name="_Toc466373278"/>
      <w:bookmarkStart w:id="37" w:name="_Toc481397715"/>
      <w:bookmarkStart w:id="38" w:name="_Toc482280299"/>
      <w:r w:rsidRPr="00956A92">
        <w:t xml:space="preserve">GPSnet </w:t>
      </w:r>
      <w:r w:rsidR="00D221C9">
        <w:t>p</w:t>
      </w:r>
      <w:r w:rsidR="00D221C9" w:rsidRPr="00956A92">
        <w:t xml:space="preserve">erformance </w:t>
      </w:r>
      <w:r w:rsidR="00E359F0">
        <w:t xml:space="preserve">January to March 2017 </w:t>
      </w:r>
      <w:r>
        <w:t>–</w:t>
      </w:r>
      <w:r w:rsidRPr="00956A92">
        <w:t xml:space="preserve"> </w:t>
      </w:r>
      <w:r w:rsidR="00D221C9">
        <w:t>s</w:t>
      </w:r>
      <w:r w:rsidR="00D221C9" w:rsidRPr="00956A92">
        <w:t>e</w:t>
      </w:r>
      <w:r w:rsidR="00D221C9">
        <w:t>rvice uptime</w:t>
      </w:r>
      <w:bookmarkEnd w:id="36"/>
      <w:bookmarkEnd w:id="37"/>
      <w:bookmarkEnd w:id="38"/>
    </w:p>
    <w:tbl>
      <w:tblPr>
        <w:tblStyle w:val="TableGrid"/>
        <w:tblW w:w="9639" w:type="dxa"/>
        <w:tblLayout w:type="fixed"/>
        <w:tblLook w:val="04A0" w:firstRow="1" w:lastRow="0" w:firstColumn="1" w:lastColumn="0" w:noHBand="0" w:noVBand="1"/>
        <w:tblCaption w:val="Table of GPSnet performance July to September 2016 – service uptime"/>
        <w:tblDescription w:val="Table of GPSnet performance July to September 2016 – service uptime"/>
      </w:tblPr>
      <w:tblGrid>
        <w:gridCol w:w="2530"/>
        <w:gridCol w:w="1439"/>
        <w:gridCol w:w="197"/>
        <w:gridCol w:w="982"/>
        <w:gridCol w:w="97"/>
        <w:gridCol w:w="1539"/>
        <w:gridCol w:w="20"/>
        <w:gridCol w:w="2835"/>
      </w:tblGrid>
      <w:tr w:rsidR="000E55ED" w:rsidRPr="003842C5" w14:paraId="38BDDA58" w14:textId="77777777" w:rsidTr="00B5459E">
        <w:trPr>
          <w:cnfStyle w:val="100000000000" w:firstRow="1" w:lastRow="0" w:firstColumn="0" w:lastColumn="0" w:oddVBand="0" w:evenVBand="0" w:oddHBand="0" w:evenHBand="0" w:firstRowFirstColumn="0" w:firstRowLastColumn="0" w:lastRowFirstColumn="0" w:lastRowLastColumn="0"/>
          <w:trHeight w:val="585"/>
        </w:trPr>
        <w:tc>
          <w:tcPr>
            <w:cnfStyle w:val="000000000100" w:firstRow="0" w:lastRow="0" w:firstColumn="0" w:lastColumn="0" w:oddVBand="0" w:evenVBand="0" w:oddHBand="0" w:evenHBand="0" w:firstRowFirstColumn="1" w:firstRowLastColumn="0" w:lastRowFirstColumn="0" w:lastRowLastColumn="0"/>
            <w:tcW w:w="2530" w:type="dxa"/>
            <w:noWrap/>
            <w:hideMark/>
          </w:tcPr>
          <w:p w14:paraId="590A030A" w14:textId="77777777" w:rsidR="000E55ED" w:rsidRPr="003842C5" w:rsidRDefault="000E55ED" w:rsidP="0007636E">
            <w:pPr>
              <w:pStyle w:val="TblHd"/>
            </w:pPr>
            <w:r w:rsidRPr="003842C5">
              <w:t xml:space="preserve">Real </w:t>
            </w:r>
            <w:r w:rsidR="00D221C9">
              <w:t>t</w:t>
            </w:r>
            <w:r w:rsidR="00D221C9" w:rsidRPr="003842C5">
              <w:t xml:space="preserve">ime </w:t>
            </w:r>
            <w:r w:rsidR="00D221C9">
              <w:t>s</w:t>
            </w:r>
            <w:r w:rsidR="00D221C9" w:rsidRPr="003842C5">
              <w:t>ervice</w:t>
            </w:r>
          </w:p>
        </w:tc>
        <w:tc>
          <w:tcPr>
            <w:tcW w:w="1636" w:type="dxa"/>
            <w:gridSpan w:val="2"/>
            <w:noWrap/>
            <w:hideMark/>
          </w:tcPr>
          <w:p w14:paraId="70238872" w14:textId="77777777" w:rsidR="000E55ED" w:rsidRPr="003842C5" w:rsidRDefault="002C4BD6" w:rsidP="0007636E">
            <w:pPr>
              <w:pStyle w:val="TblHd"/>
              <w:cnfStyle w:val="100000000000" w:firstRow="1" w:lastRow="0" w:firstColumn="0" w:lastColumn="0" w:oddVBand="0" w:evenVBand="0" w:oddHBand="0" w:evenHBand="0" w:firstRowFirstColumn="0" w:firstRowLastColumn="0" w:lastRowFirstColumn="0" w:lastRowLastColumn="0"/>
            </w:pPr>
            <w:r>
              <w:t>Jan 17</w:t>
            </w:r>
          </w:p>
        </w:tc>
        <w:tc>
          <w:tcPr>
            <w:tcW w:w="982" w:type="dxa"/>
            <w:noWrap/>
            <w:hideMark/>
          </w:tcPr>
          <w:p w14:paraId="1E367A3F" w14:textId="77777777" w:rsidR="000E55ED" w:rsidRPr="003842C5" w:rsidRDefault="002C4BD6" w:rsidP="00B5459E">
            <w:pPr>
              <w:pStyle w:val="TblHd"/>
              <w:ind w:left="0"/>
              <w:cnfStyle w:val="100000000000" w:firstRow="1" w:lastRow="0" w:firstColumn="0" w:lastColumn="0" w:oddVBand="0" w:evenVBand="0" w:oddHBand="0" w:evenHBand="0" w:firstRowFirstColumn="0" w:firstRowLastColumn="0" w:lastRowFirstColumn="0" w:lastRowLastColumn="0"/>
            </w:pPr>
            <w:r>
              <w:t>Feb 17</w:t>
            </w:r>
          </w:p>
        </w:tc>
        <w:tc>
          <w:tcPr>
            <w:tcW w:w="1636" w:type="dxa"/>
            <w:gridSpan w:val="2"/>
            <w:noWrap/>
            <w:hideMark/>
          </w:tcPr>
          <w:p w14:paraId="2AFC8E0B" w14:textId="77777777" w:rsidR="000E55ED" w:rsidRPr="003842C5" w:rsidRDefault="002C4BD6">
            <w:pPr>
              <w:pStyle w:val="TblHd"/>
              <w:cnfStyle w:val="100000000000" w:firstRow="1" w:lastRow="0" w:firstColumn="0" w:lastColumn="0" w:oddVBand="0" w:evenVBand="0" w:oddHBand="0" w:evenHBand="0" w:firstRowFirstColumn="0" w:firstRowLastColumn="0" w:lastRowFirstColumn="0" w:lastRowLastColumn="0"/>
            </w:pPr>
            <w:r>
              <w:t xml:space="preserve"> Mar 17</w:t>
            </w:r>
          </w:p>
        </w:tc>
        <w:tc>
          <w:tcPr>
            <w:tcW w:w="2855" w:type="dxa"/>
            <w:gridSpan w:val="2"/>
            <w:hideMark/>
          </w:tcPr>
          <w:p w14:paraId="35E1F697" w14:textId="77777777" w:rsidR="000E55ED" w:rsidRPr="003842C5" w:rsidRDefault="000E55ED" w:rsidP="0007636E">
            <w:pPr>
              <w:pStyle w:val="TblHd"/>
              <w:cnfStyle w:val="100000000000" w:firstRow="1" w:lastRow="0" w:firstColumn="0" w:lastColumn="0" w:oddVBand="0" w:evenVBand="0" w:oddHBand="0" w:evenHBand="0" w:firstRowFirstColumn="0" w:firstRowLastColumn="0" w:lastRowFirstColumn="0" w:lastRowLastColumn="0"/>
            </w:pPr>
            <w:r w:rsidRPr="003842C5">
              <w:t xml:space="preserve">Quarter </w:t>
            </w:r>
            <w:r w:rsidR="00D221C9">
              <w:t>a</w:t>
            </w:r>
            <w:r w:rsidR="00D221C9" w:rsidRPr="003842C5">
              <w:t>verage</w:t>
            </w:r>
          </w:p>
        </w:tc>
      </w:tr>
      <w:tr w:rsidR="001070FD" w:rsidRPr="003842C5" w14:paraId="76B334E5" w14:textId="77777777" w:rsidTr="00B5459E">
        <w:trPr>
          <w:trHeight w:val="330"/>
        </w:trPr>
        <w:tc>
          <w:tcPr>
            <w:tcW w:w="2530" w:type="dxa"/>
            <w:hideMark/>
          </w:tcPr>
          <w:p w14:paraId="666E337D" w14:textId="77777777" w:rsidR="001070FD" w:rsidRPr="003842C5" w:rsidRDefault="001070FD" w:rsidP="006A7D0F">
            <w:pPr>
              <w:pStyle w:val="Body"/>
            </w:pPr>
            <w:r w:rsidRPr="003842C5">
              <w:t>CMRplus-G</w:t>
            </w:r>
          </w:p>
        </w:tc>
        <w:tc>
          <w:tcPr>
            <w:tcW w:w="1439" w:type="dxa"/>
            <w:vAlign w:val="center"/>
          </w:tcPr>
          <w:p w14:paraId="2CBA343A" w14:textId="77777777" w:rsidR="001070FD" w:rsidRPr="003842C5" w:rsidRDefault="001070FD" w:rsidP="006A7D0F">
            <w:pPr>
              <w:pStyle w:val="Body"/>
            </w:pPr>
            <w:r>
              <w:rPr>
                <w:rFonts w:ascii="Arial" w:hAnsi="Arial" w:cs="Arial"/>
                <w:color w:val="000000"/>
                <w:sz w:val="20"/>
                <w:szCs w:val="20"/>
              </w:rPr>
              <w:t>99.64%</w:t>
            </w:r>
          </w:p>
        </w:tc>
        <w:tc>
          <w:tcPr>
            <w:tcW w:w="1276" w:type="dxa"/>
            <w:gridSpan w:val="3"/>
            <w:vAlign w:val="bottom"/>
          </w:tcPr>
          <w:p w14:paraId="7E726B89" w14:textId="77777777" w:rsidR="001070FD" w:rsidRPr="003842C5" w:rsidRDefault="001070FD" w:rsidP="006A7D0F">
            <w:pPr>
              <w:pStyle w:val="Body"/>
            </w:pPr>
            <w:r>
              <w:rPr>
                <w:color w:val="000000"/>
                <w:szCs w:val="22"/>
              </w:rPr>
              <w:t>99.93%</w:t>
            </w:r>
          </w:p>
        </w:tc>
        <w:tc>
          <w:tcPr>
            <w:tcW w:w="1559" w:type="dxa"/>
            <w:gridSpan w:val="2"/>
            <w:vAlign w:val="center"/>
          </w:tcPr>
          <w:p w14:paraId="06945824" w14:textId="77777777" w:rsidR="001070FD" w:rsidRPr="003842C5" w:rsidRDefault="001070FD" w:rsidP="006A7D0F">
            <w:pPr>
              <w:pStyle w:val="Body"/>
            </w:pPr>
            <w:r>
              <w:rPr>
                <w:rFonts w:ascii="Arial" w:hAnsi="Arial" w:cs="Arial"/>
                <w:color w:val="000000"/>
                <w:sz w:val="20"/>
                <w:szCs w:val="20"/>
              </w:rPr>
              <w:t>99.91%</w:t>
            </w:r>
          </w:p>
        </w:tc>
        <w:tc>
          <w:tcPr>
            <w:tcW w:w="2835" w:type="dxa"/>
            <w:noWrap/>
            <w:vAlign w:val="bottom"/>
          </w:tcPr>
          <w:p w14:paraId="040609D0" w14:textId="77777777" w:rsidR="001070FD" w:rsidRPr="003842C5" w:rsidRDefault="001070FD" w:rsidP="006A7D0F">
            <w:pPr>
              <w:pStyle w:val="Body"/>
            </w:pPr>
            <w:r>
              <w:rPr>
                <w:color w:val="000000"/>
                <w:szCs w:val="22"/>
              </w:rPr>
              <w:t>99.83%</w:t>
            </w:r>
          </w:p>
        </w:tc>
      </w:tr>
      <w:tr w:rsidR="001070FD" w:rsidRPr="003842C5" w14:paraId="35A96758" w14:textId="77777777" w:rsidTr="00B5459E">
        <w:trPr>
          <w:trHeight w:val="330"/>
        </w:trPr>
        <w:tc>
          <w:tcPr>
            <w:tcW w:w="2530" w:type="dxa"/>
            <w:hideMark/>
          </w:tcPr>
          <w:p w14:paraId="54012835" w14:textId="77777777" w:rsidR="001070FD" w:rsidRPr="003842C5" w:rsidRDefault="001070FD" w:rsidP="006A7D0F">
            <w:pPr>
              <w:pStyle w:val="Body"/>
            </w:pPr>
            <w:r w:rsidRPr="003842C5">
              <w:t>CMRplus-GG</w:t>
            </w:r>
          </w:p>
        </w:tc>
        <w:tc>
          <w:tcPr>
            <w:tcW w:w="1439" w:type="dxa"/>
            <w:vAlign w:val="center"/>
          </w:tcPr>
          <w:p w14:paraId="4B704C33" w14:textId="77777777" w:rsidR="001070FD" w:rsidRPr="003842C5" w:rsidRDefault="001070FD" w:rsidP="006A7D0F">
            <w:pPr>
              <w:pStyle w:val="Body"/>
            </w:pPr>
            <w:r>
              <w:rPr>
                <w:rFonts w:ascii="Arial" w:hAnsi="Arial" w:cs="Arial"/>
                <w:color w:val="000000"/>
                <w:sz w:val="20"/>
                <w:szCs w:val="20"/>
              </w:rPr>
              <w:t>99.63%</w:t>
            </w:r>
          </w:p>
        </w:tc>
        <w:tc>
          <w:tcPr>
            <w:tcW w:w="1276" w:type="dxa"/>
            <w:gridSpan w:val="3"/>
            <w:vAlign w:val="bottom"/>
          </w:tcPr>
          <w:p w14:paraId="2E281D4A" w14:textId="77777777" w:rsidR="001070FD" w:rsidRPr="003842C5" w:rsidRDefault="001070FD" w:rsidP="006A7D0F">
            <w:pPr>
              <w:pStyle w:val="Body"/>
            </w:pPr>
            <w:r>
              <w:rPr>
                <w:color w:val="000000"/>
                <w:szCs w:val="22"/>
              </w:rPr>
              <w:t>99.92%</w:t>
            </w:r>
          </w:p>
        </w:tc>
        <w:tc>
          <w:tcPr>
            <w:tcW w:w="1559" w:type="dxa"/>
            <w:gridSpan w:val="2"/>
            <w:vAlign w:val="center"/>
          </w:tcPr>
          <w:p w14:paraId="53F874C7" w14:textId="77777777" w:rsidR="001070FD" w:rsidRPr="003842C5" w:rsidRDefault="001070FD" w:rsidP="006A7D0F">
            <w:pPr>
              <w:pStyle w:val="Body"/>
            </w:pPr>
            <w:r>
              <w:rPr>
                <w:rFonts w:ascii="Arial" w:hAnsi="Arial" w:cs="Arial"/>
                <w:color w:val="000000"/>
                <w:sz w:val="20"/>
                <w:szCs w:val="20"/>
              </w:rPr>
              <w:t>99.93%</w:t>
            </w:r>
          </w:p>
        </w:tc>
        <w:tc>
          <w:tcPr>
            <w:tcW w:w="2835" w:type="dxa"/>
            <w:noWrap/>
            <w:vAlign w:val="bottom"/>
          </w:tcPr>
          <w:p w14:paraId="7DA4C869" w14:textId="77777777" w:rsidR="001070FD" w:rsidRPr="003842C5" w:rsidRDefault="001070FD" w:rsidP="006A7D0F">
            <w:pPr>
              <w:pStyle w:val="Body"/>
            </w:pPr>
            <w:r>
              <w:rPr>
                <w:color w:val="000000"/>
                <w:szCs w:val="22"/>
              </w:rPr>
              <w:t>99.83%</w:t>
            </w:r>
          </w:p>
        </w:tc>
      </w:tr>
      <w:tr w:rsidR="001070FD" w:rsidRPr="003842C5" w14:paraId="1CC76E06" w14:textId="77777777" w:rsidTr="00B5459E">
        <w:trPr>
          <w:trHeight w:val="330"/>
        </w:trPr>
        <w:tc>
          <w:tcPr>
            <w:tcW w:w="2530" w:type="dxa"/>
            <w:hideMark/>
          </w:tcPr>
          <w:p w14:paraId="3EEE76E8" w14:textId="77777777" w:rsidR="001070FD" w:rsidRPr="003842C5" w:rsidRDefault="001070FD" w:rsidP="006A7D0F">
            <w:pPr>
              <w:pStyle w:val="Body"/>
            </w:pPr>
            <w:r w:rsidRPr="003842C5">
              <w:t>CMRx-GG</w:t>
            </w:r>
          </w:p>
        </w:tc>
        <w:tc>
          <w:tcPr>
            <w:tcW w:w="1439" w:type="dxa"/>
            <w:vAlign w:val="center"/>
          </w:tcPr>
          <w:p w14:paraId="5D547740" w14:textId="77777777" w:rsidR="001070FD" w:rsidRPr="003842C5" w:rsidRDefault="001070FD" w:rsidP="006A7D0F">
            <w:pPr>
              <w:pStyle w:val="Body"/>
            </w:pPr>
            <w:r>
              <w:rPr>
                <w:rFonts w:ascii="Arial" w:hAnsi="Arial" w:cs="Arial"/>
                <w:color w:val="000000"/>
                <w:sz w:val="20"/>
                <w:szCs w:val="20"/>
              </w:rPr>
              <w:t>99.62%</w:t>
            </w:r>
          </w:p>
        </w:tc>
        <w:tc>
          <w:tcPr>
            <w:tcW w:w="1276" w:type="dxa"/>
            <w:gridSpan w:val="3"/>
            <w:vAlign w:val="bottom"/>
          </w:tcPr>
          <w:p w14:paraId="0C6FAB58" w14:textId="77777777" w:rsidR="001070FD" w:rsidRPr="003842C5" w:rsidRDefault="001070FD" w:rsidP="006A7D0F">
            <w:pPr>
              <w:pStyle w:val="Body"/>
            </w:pPr>
            <w:r>
              <w:rPr>
                <w:color w:val="000000"/>
                <w:szCs w:val="22"/>
              </w:rPr>
              <w:t>99.94%</w:t>
            </w:r>
          </w:p>
        </w:tc>
        <w:tc>
          <w:tcPr>
            <w:tcW w:w="1559" w:type="dxa"/>
            <w:gridSpan w:val="2"/>
            <w:vAlign w:val="center"/>
          </w:tcPr>
          <w:p w14:paraId="330D0152" w14:textId="77777777" w:rsidR="001070FD" w:rsidRPr="003842C5" w:rsidRDefault="001070FD" w:rsidP="006A7D0F">
            <w:pPr>
              <w:pStyle w:val="Body"/>
            </w:pPr>
            <w:r>
              <w:rPr>
                <w:rFonts w:ascii="Arial" w:hAnsi="Arial" w:cs="Arial"/>
                <w:color w:val="000000"/>
                <w:sz w:val="20"/>
                <w:szCs w:val="20"/>
              </w:rPr>
              <w:t>99.94%</w:t>
            </w:r>
          </w:p>
        </w:tc>
        <w:tc>
          <w:tcPr>
            <w:tcW w:w="2835" w:type="dxa"/>
            <w:noWrap/>
            <w:vAlign w:val="bottom"/>
          </w:tcPr>
          <w:p w14:paraId="14F88307" w14:textId="77777777" w:rsidR="001070FD" w:rsidRPr="003842C5" w:rsidRDefault="001070FD" w:rsidP="006A7D0F">
            <w:pPr>
              <w:pStyle w:val="Body"/>
            </w:pPr>
            <w:r>
              <w:rPr>
                <w:color w:val="000000"/>
                <w:szCs w:val="22"/>
              </w:rPr>
              <w:t>99.83%</w:t>
            </w:r>
          </w:p>
        </w:tc>
      </w:tr>
      <w:tr w:rsidR="001070FD" w:rsidRPr="003842C5" w14:paraId="3D7A0727" w14:textId="77777777" w:rsidTr="00B5459E">
        <w:trPr>
          <w:trHeight w:val="330"/>
        </w:trPr>
        <w:tc>
          <w:tcPr>
            <w:tcW w:w="2530" w:type="dxa"/>
            <w:hideMark/>
          </w:tcPr>
          <w:p w14:paraId="29D4A4C9" w14:textId="77777777" w:rsidR="001070FD" w:rsidRPr="003842C5" w:rsidRDefault="001070FD" w:rsidP="006A7D0F">
            <w:pPr>
              <w:pStyle w:val="Body"/>
            </w:pPr>
            <w:r w:rsidRPr="003842C5">
              <w:t>DGNSS_HP</w:t>
            </w:r>
          </w:p>
        </w:tc>
        <w:tc>
          <w:tcPr>
            <w:tcW w:w="1439" w:type="dxa"/>
            <w:vAlign w:val="center"/>
          </w:tcPr>
          <w:p w14:paraId="5DC28D3B" w14:textId="77777777" w:rsidR="001070FD" w:rsidRPr="003842C5" w:rsidRDefault="001070FD" w:rsidP="006A7D0F">
            <w:pPr>
              <w:pStyle w:val="Body"/>
            </w:pPr>
            <w:r>
              <w:rPr>
                <w:rFonts w:ascii="Arial" w:hAnsi="Arial" w:cs="Arial"/>
                <w:color w:val="000000"/>
                <w:sz w:val="20"/>
                <w:szCs w:val="20"/>
              </w:rPr>
              <w:t>100.00%</w:t>
            </w:r>
          </w:p>
        </w:tc>
        <w:tc>
          <w:tcPr>
            <w:tcW w:w="1276" w:type="dxa"/>
            <w:gridSpan w:val="3"/>
            <w:vAlign w:val="bottom"/>
          </w:tcPr>
          <w:p w14:paraId="0BB104F3" w14:textId="77777777" w:rsidR="001070FD" w:rsidRPr="003842C5" w:rsidRDefault="001070FD" w:rsidP="006A7D0F">
            <w:pPr>
              <w:pStyle w:val="Body"/>
            </w:pPr>
            <w:r>
              <w:rPr>
                <w:color w:val="000000"/>
                <w:szCs w:val="22"/>
              </w:rPr>
              <w:t>100.00%</w:t>
            </w:r>
          </w:p>
        </w:tc>
        <w:tc>
          <w:tcPr>
            <w:tcW w:w="1559" w:type="dxa"/>
            <w:gridSpan w:val="2"/>
            <w:vAlign w:val="center"/>
          </w:tcPr>
          <w:p w14:paraId="2117A310" w14:textId="77777777" w:rsidR="001070FD" w:rsidRPr="003842C5" w:rsidRDefault="001070FD" w:rsidP="006A7D0F">
            <w:pPr>
              <w:pStyle w:val="Body"/>
            </w:pPr>
            <w:r>
              <w:rPr>
                <w:rFonts w:ascii="Arial" w:hAnsi="Arial" w:cs="Arial"/>
                <w:color w:val="000000"/>
                <w:sz w:val="20"/>
                <w:szCs w:val="20"/>
              </w:rPr>
              <w:t>100.00%</w:t>
            </w:r>
          </w:p>
        </w:tc>
        <w:tc>
          <w:tcPr>
            <w:tcW w:w="2835" w:type="dxa"/>
            <w:noWrap/>
            <w:vAlign w:val="bottom"/>
          </w:tcPr>
          <w:p w14:paraId="22D76CEA" w14:textId="77777777" w:rsidR="001070FD" w:rsidRPr="003842C5" w:rsidRDefault="001070FD" w:rsidP="006A7D0F">
            <w:pPr>
              <w:pStyle w:val="Body"/>
            </w:pPr>
            <w:r>
              <w:rPr>
                <w:color w:val="000000"/>
                <w:szCs w:val="22"/>
              </w:rPr>
              <w:t>100.00%</w:t>
            </w:r>
          </w:p>
        </w:tc>
      </w:tr>
      <w:tr w:rsidR="001070FD" w:rsidRPr="003842C5" w14:paraId="27C4A21A" w14:textId="77777777" w:rsidTr="00B5459E">
        <w:trPr>
          <w:trHeight w:val="330"/>
        </w:trPr>
        <w:tc>
          <w:tcPr>
            <w:tcW w:w="2530" w:type="dxa"/>
            <w:hideMark/>
          </w:tcPr>
          <w:p w14:paraId="0D713B36" w14:textId="77777777" w:rsidR="001070FD" w:rsidRPr="003842C5" w:rsidRDefault="001070FD" w:rsidP="006A7D0F">
            <w:pPr>
              <w:pStyle w:val="Body"/>
            </w:pPr>
            <w:r w:rsidRPr="003842C5">
              <w:t>DGPSNet</w:t>
            </w:r>
          </w:p>
        </w:tc>
        <w:tc>
          <w:tcPr>
            <w:tcW w:w="1439" w:type="dxa"/>
            <w:vAlign w:val="center"/>
          </w:tcPr>
          <w:p w14:paraId="4BF94A80" w14:textId="77777777" w:rsidR="001070FD" w:rsidRPr="003842C5" w:rsidRDefault="001070FD" w:rsidP="006A7D0F">
            <w:pPr>
              <w:pStyle w:val="Body"/>
            </w:pPr>
            <w:r>
              <w:rPr>
                <w:rFonts w:ascii="Arial" w:hAnsi="Arial" w:cs="Arial"/>
                <w:color w:val="000000"/>
                <w:sz w:val="20"/>
                <w:szCs w:val="20"/>
              </w:rPr>
              <w:t>99.63%</w:t>
            </w:r>
          </w:p>
        </w:tc>
        <w:tc>
          <w:tcPr>
            <w:tcW w:w="1276" w:type="dxa"/>
            <w:gridSpan w:val="3"/>
            <w:vAlign w:val="bottom"/>
          </w:tcPr>
          <w:p w14:paraId="35AC0012" w14:textId="77777777" w:rsidR="001070FD" w:rsidRPr="003842C5" w:rsidRDefault="001070FD" w:rsidP="006A7D0F">
            <w:pPr>
              <w:pStyle w:val="Body"/>
            </w:pPr>
            <w:r>
              <w:rPr>
                <w:color w:val="000000"/>
                <w:szCs w:val="22"/>
              </w:rPr>
              <w:t>99.93%</w:t>
            </w:r>
          </w:p>
        </w:tc>
        <w:tc>
          <w:tcPr>
            <w:tcW w:w="1559" w:type="dxa"/>
            <w:gridSpan w:val="2"/>
            <w:vAlign w:val="center"/>
          </w:tcPr>
          <w:p w14:paraId="228B77C6" w14:textId="77777777" w:rsidR="001070FD" w:rsidRPr="003842C5" w:rsidRDefault="001070FD" w:rsidP="006A7D0F">
            <w:pPr>
              <w:pStyle w:val="Body"/>
            </w:pPr>
            <w:r>
              <w:rPr>
                <w:rFonts w:ascii="Arial" w:hAnsi="Arial" w:cs="Arial"/>
                <w:color w:val="000000"/>
                <w:sz w:val="20"/>
                <w:szCs w:val="20"/>
              </w:rPr>
              <w:t>99.95%</w:t>
            </w:r>
          </w:p>
        </w:tc>
        <w:tc>
          <w:tcPr>
            <w:tcW w:w="2835" w:type="dxa"/>
            <w:noWrap/>
            <w:vAlign w:val="bottom"/>
          </w:tcPr>
          <w:p w14:paraId="5B7EBA79" w14:textId="77777777" w:rsidR="001070FD" w:rsidRPr="003842C5" w:rsidRDefault="001070FD" w:rsidP="006A7D0F">
            <w:pPr>
              <w:pStyle w:val="Body"/>
            </w:pPr>
            <w:r>
              <w:rPr>
                <w:color w:val="000000"/>
                <w:szCs w:val="22"/>
              </w:rPr>
              <w:t>99.84%</w:t>
            </w:r>
          </w:p>
        </w:tc>
      </w:tr>
      <w:tr w:rsidR="001070FD" w:rsidRPr="003842C5" w14:paraId="472E0B1A" w14:textId="77777777" w:rsidTr="00B5459E">
        <w:trPr>
          <w:trHeight w:val="330"/>
        </w:trPr>
        <w:tc>
          <w:tcPr>
            <w:tcW w:w="2530" w:type="dxa"/>
            <w:hideMark/>
          </w:tcPr>
          <w:p w14:paraId="3D8B99BC" w14:textId="77777777" w:rsidR="001070FD" w:rsidRPr="003842C5" w:rsidRDefault="001070FD" w:rsidP="006A7D0F">
            <w:pPr>
              <w:pStyle w:val="Body"/>
            </w:pPr>
            <w:r w:rsidRPr="003842C5">
              <w:t>NearestCORS-CMRplus</w:t>
            </w:r>
          </w:p>
        </w:tc>
        <w:tc>
          <w:tcPr>
            <w:tcW w:w="1439" w:type="dxa"/>
            <w:vAlign w:val="center"/>
          </w:tcPr>
          <w:p w14:paraId="2F95966B" w14:textId="77777777" w:rsidR="001070FD" w:rsidRPr="003842C5" w:rsidRDefault="001070FD" w:rsidP="006A7D0F">
            <w:pPr>
              <w:pStyle w:val="Body"/>
            </w:pPr>
            <w:r>
              <w:rPr>
                <w:rFonts w:ascii="Arial" w:hAnsi="Arial" w:cs="Arial"/>
                <w:color w:val="000000"/>
                <w:sz w:val="20"/>
                <w:szCs w:val="20"/>
              </w:rPr>
              <w:t>99.60%</w:t>
            </w:r>
          </w:p>
        </w:tc>
        <w:tc>
          <w:tcPr>
            <w:tcW w:w="1276" w:type="dxa"/>
            <w:gridSpan w:val="3"/>
            <w:vAlign w:val="bottom"/>
          </w:tcPr>
          <w:p w14:paraId="18B84789" w14:textId="77777777" w:rsidR="001070FD" w:rsidRPr="003842C5" w:rsidRDefault="001070FD" w:rsidP="006A7D0F">
            <w:pPr>
              <w:pStyle w:val="Body"/>
            </w:pPr>
            <w:r>
              <w:rPr>
                <w:color w:val="000000"/>
                <w:szCs w:val="22"/>
              </w:rPr>
              <w:t>99.89%</w:t>
            </w:r>
          </w:p>
        </w:tc>
        <w:tc>
          <w:tcPr>
            <w:tcW w:w="1559" w:type="dxa"/>
            <w:gridSpan w:val="2"/>
            <w:vAlign w:val="center"/>
          </w:tcPr>
          <w:p w14:paraId="709D233D" w14:textId="77777777" w:rsidR="001070FD" w:rsidRPr="003842C5" w:rsidRDefault="001070FD" w:rsidP="006A7D0F">
            <w:pPr>
              <w:pStyle w:val="Body"/>
            </w:pPr>
            <w:r>
              <w:rPr>
                <w:rFonts w:ascii="Arial" w:hAnsi="Arial" w:cs="Arial"/>
                <w:color w:val="000000"/>
                <w:sz w:val="20"/>
                <w:szCs w:val="20"/>
              </w:rPr>
              <w:t>99.83%</w:t>
            </w:r>
          </w:p>
        </w:tc>
        <w:tc>
          <w:tcPr>
            <w:tcW w:w="2835" w:type="dxa"/>
            <w:noWrap/>
            <w:vAlign w:val="bottom"/>
          </w:tcPr>
          <w:p w14:paraId="575DDE82" w14:textId="77777777" w:rsidR="001070FD" w:rsidRPr="003842C5" w:rsidRDefault="001070FD" w:rsidP="006A7D0F">
            <w:pPr>
              <w:pStyle w:val="Body"/>
            </w:pPr>
            <w:r>
              <w:rPr>
                <w:color w:val="000000"/>
                <w:szCs w:val="22"/>
              </w:rPr>
              <w:t>99.77%</w:t>
            </w:r>
          </w:p>
        </w:tc>
      </w:tr>
      <w:tr w:rsidR="001070FD" w:rsidRPr="003842C5" w14:paraId="5C353A12" w14:textId="77777777" w:rsidTr="00B5459E">
        <w:trPr>
          <w:trHeight w:val="330"/>
        </w:trPr>
        <w:tc>
          <w:tcPr>
            <w:tcW w:w="2530" w:type="dxa"/>
            <w:hideMark/>
          </w:tcPr>
          <w:p w14:paraId="4C6CB12C" w14:textId="77777777" w:rsidR="001070FD" w:rsidRPr="003842C5" w:rsidRDefault="001070FD" w:rsidP="006A7D0F">
            <w:pPr>
              <w:pStyle w:val="Body"/>
            </w:pPr>
            <w:r w:rsidRPr="003842C5">
              <w:t>NearestCORS-RTCM3</w:t>
            </w:r>
          </w:p>
        </w:tc>
        <w:tc>
          <w:tcPr>
            <w:tcW w:w="1439" w:type="dxa"/>
            <w:vAlign w:val="center"/>
          </w:tcPr>
          <w:p w14:paraId="00D5BED4" w14:textId="77777777" w:rsidR="001070FD" w:rsidRPr="003842C5" w:rsidRDefault="001070FD" w:rsidP="006A7D0F">
            <w:pPr>
              <w:pStyle w:val="Body"/>
            </w:pPr>
            <w:r>
              <w:rPr>
                <w:rFonts w:ascii="Arial" w:hAnsi="Arial" w:cs="Arial"/>
                <w:color w:val="000000"/>
                <w:sz w:val="20"/>
                <w:szCs w:val="20"/>
              </w:rPr>
              <w:t>99.61%</w:t>
            </w:r>
          </w:p>
        </w:tc>
        <w:tc>
          <w:tcPr>
            <w:tcW w:w="1276" w:type="dxa"/>
            <w:gridSpan w:val="3"/>
            <w:vAlign w:val="bottom"/>
          </w:tcPr>
          <w:p w14:paraId="23067654" w14:textId="77777777" w:rsidR="001070FD" w:rsidRPr="003842C5" w:rsidRDefault="001070FD" w:rsidP="006A7D0F">
            <w:pPr>
              <w:pStyle w:val="Body"/>
            </w:pPr>
            <w:r>
              <w:rPr>
                <w:color w:val="000000"/>
                <w:szCs w:val="22"/>
              </w:rPr>
              <w:t>99.88%</w:t>
            </w:r>
          </w:p>
        </w:tc>
        <w:tc>
          <w:tcPr>
            <w:tcW w:w="1559" w:type="dxa"/>
            <w:gridSpan w:val="2"/>
            <w:vAlign w:val="center"/>
          </w:tcPr>
          <w:p w14:paraId="49F6278B" w14:textId="77777777" w:rsidR="001070FD" w:rsidRPr="003842C5" w:rsidRDefault="001070FD" w:rsidP="006A7D0F">
            <w:pPr>
              <w:pStyle w:val="Body"/>
            </w:pPr>
            <w:r>
              <w:rPr>
                <w:rFonts w:ascii="Arial" w:hAnsi="Arial" w:cs="Arial"/>
                <w:color w:val="000000"/>
                <w:sz w:val="20"/>
                <w:szCs w:val="20"/>
              </w:rPr>
              <w:t>99.88%</w:t>
            </w:r>
          </w:p>
        </w:tc>
        <w:tc>
          <w:tcPr>
            <w:tcW w:w="2835" w:type="dxa"/>
            <w:noWrap/>
            <w:vAlign w:val="bottom"/>
          </w:tcPr>
          <w:p w14:paraId="0357D93A" w14:textId="77777777" w:rsidR="001070FD" w:rsidRPr="003842C5" w:rsidRDefault="001070FD" w:rsidP="006A7D0F">
            <w:pPr>
              <w:pStyle w:val="Body"/>
            </w:pPr>
            <w:r>
              <w:rPr>
                <w:color w:val="000000"/>
                <w:szCs w:val="22"/>
              </w:rPr>
              <w:t>99.79%</w:t>
            </w:r>
          </w:p>
        </w:tc>
      </w:tr>
      <w:tr w:rsidR="001070FD" w:rsidRPr="003842C5" w14:paraId="2729F146" w14:textId="77777777" w:rsidTr="00B5459E">
        <w:trPr>
          <w:trHeight w:val="330"/>
        </w:trPr>
        <w:tc>
          <w:tcPr>
            <w:tcW w:w="2530" w:type="dxa"/>
            <w:hideMark/>
          </w:tcPr>
          <w:p w14:paraId="0101A0A1" w14:textId="77777777" w:rsidR="001070FD" w:rsidRPr="003842C5" w:rsidRDefault="001070FD" w:rsidP="006A7D0F">
            <w:pPr>
              <w:pStyle w:val="Body"/>
            </w:pPr>
            <w:r w:rsidRPr="003842C5">
              <w:t>RTCM3-G</w:t>
            </w:r>
          </w:p>
        </w:tc>
        <w:tc>
          <w:tcPr>
            <w:tcW w:w="1439" w:type="dxa"/>
            <w:vAlign w:val="center"/>
          </w:tcPr>
          <w:p w14:paraId="367BFD08" w14:textId="77777777" w:rsidR="001070FD" w:rsidRPr="003842C5" w:rsidRDefault="001070FD" w:rsidP="006A7D0F">
            <w:pPr>
              <w:pStyle w:val="Body"/>
            </w:pPr>
            <w:r>
              <w:rPr>
                <w:rFonts w:ascii="Arial" w:hAnsi="Arial" w:cs="Arial"/>
                <w:color w:val="000000"/>
                <w:sz w:val="20"/>
                <w:szCs w:val="20"/>
              </w:rPr>
              <w:t>99.60%</w:t>
            </w:r>
          </w:p>
        </w:tc>
        <w:tc>
          <w:tcPr>
            <w:tcW w:w="1276" w:type="dxa"/>
            <w:gridSpan w:val="3"/>
            <w:vAlign w:val="bottom"/>
          </w:tcPr>
          <w:p w14:paraId="4DA6ECC1" w14:textId="77777777" w:rsidR="001070FD" w:rsidRPr="003842C5" w:rsidRDefault="001070FD" w:rsidP="006A7D0F">
            <w:pPr>
              <w:pStyle w:val="Body"/>
            </w:pPr>
            <w:r>
              <w:rPr>
                <w:color w:val="000000"/>
                <w:szCs w:val="22"/>
              </w:rPr>
              <w:t>99.93%</w:t>
            </w:r>
          </w:p>
        </w:tc>
        <w:tc>
          <w:tcPr>
            <w:tcW w:w="1559" w:type="dxa"/>
            <w:gridSpan w:val="2"/>
            <w:vAlign w:val="center"/>
          </w:tcPr>
          <w:p w14:paraId="17D58D0B" w14:textId="77777777" w:rsidR="001070FD" w:rsidRPr="003842C5" w:rsidRDefault="001070FD" w:rsidP="006A7D0F">
            <w:pPr>
              <w:pStyle w:val="Body"/>
            </w:pPr>
            <w:r>
              <w:rPr>
                <w:rFonts w:ascii="Arial" w:hAnsi="Arial" w:cs="Arial"/>
                <w:color w:val="000000"/>
                <w:sz w:val="20"/>
                <w:szCs w:val="20"/>
              </w:rPr>
              <w:t>99.87%</w:t>
            </w:r>
          </w:p>
        </w:tc>
        <w:tc>
          <w:tcPr>
            <w:tcW w:w="2835" w:type="dxa"/>
            <w:noWrap/>
            <w:vAlign w:val="bottom"/>
          </w:tcPr>
          <w:p w14:paraId="7690AC2B" w14:textId="77777777" w:rsidR="001070FD" w:rsidRPr="003842C5" w:rsidRDefault="001070FD" w:rsidP="006A7D0F">
            <w:pPr>
              <w:pStyle w:val="Body"/>
            </w:pPr>
            <w:r>
              <w:rPr>
                <w:color w:val="000000"/>
                <w:szCs w:val="22"/>
              </w:rPr>
              <w:t>99.80%</w:t>
            </w:r>
          </w:p>
        </w:tc>
      </w:tr>
      <w:tr w:rsidR="001070FD" w:rsidRPr="003842C5" w14:paraId="28E67BDD" w14:textId="77777777" w:rsidTr="00B5459E">
        <w:trPr>
          <w:trHeight w:val="330"/>
        </w:trPr>
        <w:tc>
          <w:tcPr>
            <w:tcW w:w="2530" w:type="dxa"/>
            <w:hideMark/>
          </w:tcPr>
          <w:p w14:paraId="0F19C374" w14:textId="77777777" w:rsidR="001070FD" w:rsidRPr="003842C5" w:rsidRDefault="001070FD" w:rsidP="006A7D0F">
            <w:pPr>
              <w:pStyle w:val="Body"/>
            </w:pPr>
            <w:r w:rsidRPr="003842C5">
              <w:t>RTCM3-GG</w:t>
            </w:r>
          </w:p>
        </w:tc>
        <w:tc>
          <w:tcPr>
            <w:tcW w:w="1439" w:type="dxa"/>
            <w:vAlign w:val="center"/>
          </w:tcPr>
          <w:p w14:paraId="6A6BF561" w14:textId="77777777" w:rsidR="001070FD" w:rsidRPr="003842C5" w:rsidRDefault="001070FD" w:rsidP="006A7D0F">
            <w:pPr>
              <w:pStyle w:val="Body"/>
            </w:pPr>
            <w:r>
              <w:rPr>
                <w:rFonts w:ascii="Arial" w:hAnsi="Arial" w:cs="Arial"/>
                <w:color w:val="000000"/>
                <w:sz w:val="20"/>
                <w:szCs w:val="20"/>
              </w:rPr>
              <w:t>99.61%</w:t>
            </w:r>
          </w:p>
        </w:tc>
        <w:tc>
          <w:tcPr>
            <w:tcW w:w="1276" w:type="dxa"/>
            <w:gridSpan w:val="3"/>
            <w:vAlign w:val="bottom"/>
          </w:tcPr>
          <w:p w14:paraId="4AB18BF0" w14:textId="77777777" w:rsidR="001070FD" w:rsidRPr="003842C5" w:rsidRDefault="001070FD" w:rsidP="006A7D0F">
            <w:pPr>
              <w:pStyle w:val="Body"/>
            </w:pPr>
            <w:r>
              <w:rPr>
                <w:color w:val="000000"/>
                <w:szCs w:val="22"/>
              </w:rPr>
              <w:t>99.90%</w:t>
            </w:r>
          </w:p>
        </w:tc>
        <w:tc>
          <w:tcPr>
            <w:tcW w:w="1559" w:type="dxa"/>
            <w:gridSpan w:val="2"/>
            <w:vAlign w:val="center"/>
          </w:tcPr>
          <w:p w14:paraId="18526024" w14:textId="77777777" w:rsidR="001070FD" w:rsidRPr="003842C5" w:rsidRDefault="001070FD" w:rsidP="006A7D0F">
            <w:pPr>
              <w:pStyle w:val="Body"/>
            </w:pPr>
            <w:r>
              <w:rPr>
                <w:rFonts w:ascii="Arial" w:hAnsi="Arial" w:cs="Arial"/>
                <w:color w:val="000000"/>
                <w:sz w:val="20"/>
                <w:szCs w:val="20"/>
              </w:rPr>
              <w:t>99.87%</w:t>
            </w:r>
          </w:p>
        </w:tc>
        <w:tc>
          <w:tcPr>
            <w:tcW w:w="2835" w:type="dxa"/>
            <w:noWrap/>
            <w:vAlign w:val="bottom"/>
          </w:tcPr>
          <w:p w14:paraId="2B3EF269" w14:textId="77777777" w:rsidR="001070FD" w:rsidRPr="003842C5" w:rsidRDefault="001070FD" w:rsidP="006A7D0F">
            <w:pPr>
              <w:pStyle w:val="Body"/>
            </w:pPr>
            <w:r>
              <w:rPr>
                <w:color w:val="000000"/>
                <w:szCs w:val="22"/>
              </w:rPr>
              <w:t>99.79%</w:t>
            </w:r>
          </w:p>
        </w:tc>
      </w:tr>
      <w:tr w:rsidR="001070FD" w:rsidRPr="003842C5" w14:paraId="4EC8FF6F" w14:textId="77777777" w:rsidTr="00B5459E">
        <w:trPr>
          <w:trHeight w:val="330"/>
        </w:trPr>
        <w:tc>
          <w:tcPr>
            <w:tcW w:w="2530" w:type="dxa"/>
            <w:hideMark/>
          </w:tcPr>
          <w:p w14:paraId="2D2A9F55" w14:textId="77777777" w:rsidR="001070FD" w:rsidRPr="003842C5" w:rsidRDefault="001070FD" w:rsidP="006A7D0F">
            <w:pPr>
              <w:pStyle w:val="Body"/>
            </w:pPr>
            <w:r w:rsidRPr="003842C5">
              <w:t>RTKNet-CMRplus</w:t>
            </w:r>
          </w:p>
        </w:tc>
        <w:tc>
          <w:tcPr>
            <w:tcW w:w="1439" w:type="dxa"/>
            <w:vAlign w:val="center"/>
          </w:tcPr>
          <w:p w14:paraId="572F55BF" w14:textId="77777777" w:rsidR="001070FD" w:rsidRPr="003842C5" w:rsidRDefault="001070FD" w:rsidP="006A7D0F">
            <w:pPr>
              <w:pStyle w:val="Body"/>
            </w:pPr>
            <w:r>
              <w:rPr>
                <w:rFonts w:ascii="Arial" w:hAnsi="Arial" w:cs="Arial"/>
                <w:color w:val="000000"/>
                <w:sz w:val="20"/>
                <w:szCs w:val="20"/>
              </w:rPr>
              <w:t>99.64%</w:t>
            </w:r>
          </w:p>
        </w:tc>
        <w:tc>
          <w:tcPr>
            <w:tcW w:w="1276" w:type="dxa"/>
            <w:gridSpan w:val="3"/>
            <w:vAlign w:val="bottom"/>
          </w:tcPr>
          <w:p w14:paraId="4DF9605F" w14:textId="77777777" w:rsidR="001070FD" w:rsidRPr="003842C5" w:rsidRDefault="001070FD" w:rsidP="006A7D0F">
            <w:pPr>
              <w:pStyle w:val="Body"/>
            </w:pPr>
            <w:r>
              <w:rPr>
                <w:color w:val="000000"/>
                <w:szCs w:val="22"/>
              </w:rPr>
              <w:t>99.93%</w:t>
            </w:r>
          </w:p>
        </w:tc>
        <w:tc>
          <w:tcPr>
            <w:tcW w:w="1559" w:type="dxa"/>
            <w:gridSpan w:val="2"/>
            <w:vAlign w:val="center"/>
          </w:tcPr>
          <w:p w14:paraId="72F2EA22" w14:textId="77777777" w:rsidR="001070FD" w:rsidRPr="003842C5" w:rsidRDefault="001070FD" w:rsidP="006A7D0F">
            <w:pPr>
              <w:pStyle w:val="Body"/>
            </w:pPr>
            <w:r>
              <w:rPr>
                <w:rFonts w:ascii="Arial" w:hAnsi="Arial" w:cs="Arial"/>
                <w:color w:val="000000"/>
                <w:sz w:val="20"/>
                <w:szCs w:val="20"/>
              </w:rPr>
              <w:t>100.00%</w:t>
            </w:r>
          </w:p>
        </w:tc>
        <w:tc>
          <w:tcPr>
            <w:tcW w:w="2835" w:type="dxa"/>
            <w:noWrap/>
            <w:vAlign w:val="bottom"/>
          </w:tcPr>
          <w:p w14:paraId="6C0D2172" w14:textId="77777777" w:rsidR="001070FD" w:rsidRPr="003842C5" w:rsidRDefault="001070FD" w:rsidP="006A7D0F">
            <w:pPr>
              <w:pStyle w:val="Body"/>
            </w:pPr>
            <w:r>
              <w:rPr>
                <w:color w:val="000000"/>
                <w:szCs w:val="22"/>
              </w:rPr>
              <w:t>99.86%</w:t>
            </w:r>
          </w:p>
        </w:tc>
      </w:tr>
      <w:tr w:rsidR="001070FD" w:rsidRPr="003842C5" w14:paraId="0452550B" w14:textId="77777777" w:rsidTr="00B5459E">
        <w:trPr>
          <w:trHeight w:val="330"/>
        </w:trPr>
        <w:tc>
          <w:tcPr>
            <w:tcW w:w="2530" w:type="dxa"/>
            <w:hideMark/>
          </w:tcPr>
          <w:p w14:paraId="0FFC2A42" w14:textId="77777777" w:rsidR="001070FD" w:rsidRPr="003842C5" w:rsidRDefault="001070FD" w:rsidP="006A7D0F">
            <w:pPr>
              <w:pStyle w:val="Body"/>
            </w:pPr>
            <w:r w:rsidRPr="003842C5">
              <w:t>RTKNet-RTCM3</w:t>
            </w:r>
          </w:p>
        </w:tc>
        <w:tc>
          <w:tcPr>
            <w:tcW w:w="1439" w:type="dxa"/>
            <w:vAlign w:val="center"/>
          </w:tcPr>
          <w:p w14:paraId="57EDCCCA" w14:textId="77777777" w:rsidR="001070FD" w:rsidRPr="003842C5" w:rsidRDefault="001070FD" w:rsidP="006A7D0F">
            <w:pPr>
              <w:pStyle w:val="Body"/>
            </w:pPr>
            <w:r>
              <w:rPr>
                <w:rFonts w:ascii="Arial" w:hAnsi="Arial" w:cs="Arial"/>
                <w:color w:val="000000"/>
                <w:sz w:val="20"/>
                <w:szCs w:val="20"/>
              </w:rPr>
              <w:t>99.63%</w:t>
            </w:r>
          </w:p>
        </w:tc>
        <w:tc>
          <w:tcPr>
            <w:tcW w:w="1276" w:type="dxa"/>
            <w:gridSpan w:val="3"/>
            <w:vAlign w:val="bottom"/>
          </w:tcPr>
          <w:p w14:paraId="58D63EAB" w14:textId="77777777" w:rsidR="001070FD" w:rsidRPr="003842C5" w:rsidRDefault="001070FD" w:rsidP="006A7D0F">
            <w:pPr>
              <w:pStyle w:val="Body"/>
            </w:pPr>
            <w:r>
              <w:rPr>
                <w:color w:val="000000"/>
                <w:szCs w:val="22"/>
              </w:rPr>
              <w:t>99.94%</w:t>
            </w:r>
          </w:p>
        </w:tc>
        <w:tc>
          <w:tcPr>
            <w:tcW w:w="1559" w:type="dxa"/>
            <w:gridSpan w:val="2"/>
            <w:vAlign w:val="center"/>
          </w:tcPr>
          <w:p w14:paraId="2E2F056E" w14:textId="77777777" w:rsidR="001070FD" w:rsidRPr="003842C5" w:rsidRDefault="001070FD" w:rsidP="006A7D0F">
            <w:pPr>
              <w:pStyle w:val="Body"/>
            </w:pPr>
            <w:r>
              <w:rPr>
                <w:rFonts w:ascii="Arial" w:hAnsi="Arial" w:cs="Arial"/>
                <w:color w:val="000000"/>
                <w:sz w:val="20"/>
                <w:szCs w:val="20"/>
              </w:rPr>
              <w:t>99.91%</w:t>
            </w:r>
          </w:p>
        </w:tc>
        <w:tc>
          <w:tcPr>
            <w:tcW w:w="2835" w:type="dxa"/>
            <w:noWrap/>
            <w:vAlign w:val="bottom"/>
          </w:tcPr>
          <w:p w14:paraId="5CF02899" w14:textId="77777777" w:rsidR="001070FD" w:rsidRPr="003842C5" w:rsidRDefault="001070FD" w:rsidP="006A7D0F">
            <w:pPr>
              <w:pStyle w:val="Body"/>
            </w:pPr>
            <w:r>
              <w:rPr>
                <w:color w:val="000000"/>
                <w:szCs w:val="22"/>
              </w:rPr>
              <w:t>99.83%</w:t>
            </w:r>
          </w:p>
        </w:tc>
      </w:tr>
      <w:tr w:rsidR="001070FD" w:rsidRPr="003842C5" w14:paraId="5A94D573" w14:textId="77777777" w:rsidTr="00B5459E">
        <w:trPr>
          <w:trHeight w:val="330"/>
        </w:trPr>
        <w:tc>
          <w:tcPr>
            <w:tcW w:w="2530" w:type="dxa"/>
            <w:hideMark/>
          </w:tcPr>
          <w:p w14:paraId="65954A34" w14:textId="77777777" w:rsidR="001070FD" w:rsidRPr="003842C5" w:rsidRDefault="001070FD" w:rsidP="006A7D0F">
            <w:pPr>
              <w:pStyle w:val="Body"/>
            </w:pPr>
            <w:r w:rsidRPr="003842C5">
              <w:t>CASTER</w:t>
            </w:r>
          </w:p>
        </w:tc>
        <w:tc>
          <w:tcPr>
            <w:tcW w:w="1439" w:type="dxa"/>
            <w:vAlign w:val="bottom"/>
          </w:tcPr>
          <w:p w14:paraId="2B4CAA79" w14:textId="77777777" w:rsidR="001070FD" w:rsidRPr="003842C5" w:rsidRDefault="001070FD" w:rsidP="006A7D0F">
            <w:pPr>
              <w:pStyle w:val="Body"/>
            </w:pPr>
            <w:r>
              <w:rPr>
                <w:color w:val="000000"/>
                <w:szCs w:val="22"/>
              </w:rPr>
              <w:t>99.95%</w:t>
            </w:r>
          </w:p>
        </w:tc>
        <w:tc>
          <w:tcPr>
            <w:tcW w:w="1276" w:type="dxa"/>
            <w:gridSpan w:val="3"/>
            <w:vAlign w:val="bottom"/>
          </w:tcPr>
          <w:p w14:paraId="3734A7EB" w14:textId="77777777" w:rsidR="001070FD" w:rsidRPr="003842C5" w:rsidRDefault="001070FD" w:rsidP="006A7D0F">
            <w:pPr>
              <w:pStyle w:val="Body"/>
            </w:pPr>
            <w:r>
              <w:rPr>
                <w:color w:val="000000"/>
                <w:szCs w:val="22"/>
              </w:rPr>
              <w:t>99.99%</w:t>
            </w:r>
          </w:p>
        </w:tc>
        <w:tc>
          <w:tcPr>
            <w:tcW w:w="1559" w:type="dxa"/>
            <w:gridSpan w:val="2"/>
            <w:vAlign w:val="center"/>
          </w:tcPr>
          <w:p w14:paraId="7A1AB28B" w14:textId="77777777" w:rsidR="001070FD" w:rsidRPr="003842C5" w:rsidRDefault="001070FD" w:rsidP="006A7D0F">
            <w:pPr>
              <w:pStyle w:val="Body"/>
            </w:pPr>
            <w:r>
              <w:rPr>
                <w:rFonts w:ascii="Arial" w:hAnsi="Arial" w:cs="Arial"/>
                <w:color w:val="000000"/>
                <w:sz w:val="20"/>
                <w:szCs w:val="20"/>
              </w:rPr>
              <w:t>99.86%</w:t>
            </w:r>
          </w:p>
        </w:tc>
        <w:tc>
          <w:tcPr>
            <w:tcW w:w="2835" w:type="dxa"/>
            <w:noWrap/>
            <w:vAlign w:val="bottom"/>
          </w:tcPr>
          <w:p w14:paraId="6D4065F8" w14:textId="77777777" w:rsidR="001070FD" w:rsidRPr="003842C5" w:rsidRDefault="001070FD" w:rsidP="006A7D0F">
            <w:pPr>
              <w:pStyle w:val="Body"/>
            </w:pPr>
            <w:r>
              <w:rPr>
                <w:color w:val="000000"/>
                <w:szCs w:val="22"/>
              </w:rPr>
              <w:t>99.93%</w:t>
            </w:r>
          </w:p>
        </w:tc>
      </w:tr>
    </w:tbl>
    <w:p w14:paraId="1ACD8E72" w14:textId="77777777" w:rsidR="000E55ED" w:rsidRPr="007A2171" w:rsidRDefault="000E55ED" w:rsidP="007735AE">
      <w:pPr>
        <w:pStyle w:val="Heading1"/>
      </w:pPr>
      <w:bookmarkStart w:id="39" w:name="_Toc466373279"/>
      <w:bookmarkStart w:id="40" w:name="_Toc481397716"/>
      <w:bookmarkStart w:id="41" w:name="_Toc482280300"/>
      <w:r w:rsidRPr="007A2171">
        <w:lastRenderedPageBreak/>
        <w:t>Vicmap</w:t>
      </w:r>
      <w:r w:rsidRPr="007A2171">
        <w:rPr>
          <w:vertAlign w:val="superscript"/>
        </w:rPr>
        <w:t>TM</w:t>
      </w:r>
      <w:r w:rsidRPr="007A2171">
        <w:t xml:space="preserve"> Foundation </w:t>
      </w:r>
      <w:r w:rsidR="00D221C9" w:rsidRPr="007A2171">
        <w:t xml:space="preserve">imagery </w:t>
      </w:r>
      <w:r w:rsidRPr="007A2171">
        <w:t xml:space="preserve">and </w:t>
      </w:r>
      <w:r w:rsidR="00D221C9" w:rsidRPr="007A2171">
        <w:t xml:space="preserve">elevation </w:t>
      </w:r>
      <w:r w:rsidRPr="007A2171">
        <w:t xml:space="preserve">– </w:t>
      </w:r>
      <w:r w:rsidR="000F485F">
        <w:br/>
      </w:r>
      <w:r w:rsidRPr="007A2171">
        <w:t xml:space="preserve">CIP </w:t>
      </w:r>
      <w:r w:rsidR="00D221C9" w:rsidRPr="007A2171">
        <w:t>update</w:t>
      </w:r>
      <w:bookmarkEnd w:id="39"/>
      <w:bookmarkEnd w:id="40"/>
      <w:bookmarkEnd w:id="41"/>
    </w:p>
    <w:p w14:paraId="5ADE73F1" w14:textId="77777777" w:rsidR="000E55ED" w:rsidRDefault="000E55ED" w:rsidP="001568DC">
      <w:pPr>
        <w:pStyle w:val="Heading2"/>
      </w:pPr>
      <w:bookmarkStart w:id="42" w:name="_Toc466373280"/>
      <w:bookmarkStart w:id="43" w:name="_Toc481397717"/>
      <w:bookmarkStart w:id="44" w:name="_Toc482280301"/>
      <w:r w:rsidRPr="009F7BB6">
        <w:t xml:space="preserve">CIP monthly </w:t>
      </w:r>
      <w:r w:rsidR="00D221C9">
        <w:t>s</w:t>
      </w:r>
      <w:r w:rsidR="00D221C9" w:rsidRPr="009F7BB6">
        <w:t xml:space="preserve">tatus </w:t>
      </w:r>
      <w:r w:rsidR="00D221C9">
        <w:t>m</w:t>
      </w:r>
      <w:r w:rsidR="00D221C9" w:rsidRPr="009F7BB6">
        <w:t xml:space="preserve">ap </w:t>
      </w:r>
      <w:r w:rsidRPr="009F7BB6">
        <w:t xml:space="preserve">for </w:t>
      </w:r>
      <w:r w:rsidR="008E61C4">
        <w:t>March</w:t>
      </w:r>
      <w:r w:rsidR="008E61C4" w:rsidRPr="009F7BB6">
        <w:t xml:space="preserve"> </w:t>
      </w:r>
      <w:r w:rsidRPr="009F7BB6">
        <w:t>2016</w:t>
      </w:r>
      <w:bookmarkEnd w:id="42"/>
      <w:bookmarkEnd w:id="43"/>
      <w:bookmarkEnd w:id="44"/>
    </w:p>
    <w:p w14:paraId="2312DE29" w14:textId="77777777" w:rsidR="007A2171" w:rsidRPr="007A2171" w:rsidRDefault="000F485F" w:rsidP="007A2171">
      <w:pPr>
        <w:pStyle w:val="BodyText"/>
        <w:rPr>
          <w:lang w:eastAsia="en-AU"/>
        </w:rPr>
      </w:pPr>
      <w:r>
        <w:rPr>
          <w:lang w:eastAsia="en-AU"/>
        </w:rPr>
        <w:t xml:space="preserve">  </w:t>
      </w:r>
      <w:r w:rsidR="00C55A9A">
        <w:rPr>
          <w:noProof/>
          <w:lang w:eastAsia="en-AU"/>
        </w:rPr>
        <w:drawing>
          <wp:inline distT="0" distB="0" distL="0" distR="0" wp14:anchorId="62621A2E" wp14:editId="6893466D">
            <wp:extent cx="5513987" cy="3331444"/>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IP JAN MAR.png"/>
                    <pic:cNvPicPr/>
                  </pic:nvPicPr>
                  <pic:blipFill>
                    <a:blip r:embed="rId37">
                      <a:extLst>
                        <a:ext uri="{28A0092B-C50C-407E-A947-70E740481C1C}">
                          <a14:useLocalDpi xmlns:a14="http://schemas.microsoft.com/office/drawing/2010/main" val="0"/>
                        </a:ext>
                      </a:extLst>
                    </a:blip>
                    <a:stretch>
                      <a:fillRect/>
                    </a:stretch>
                  </pic:blipFill>
                  <pic:spPr>
                    <a:xfrm>
                      <a:off x="0" y="0"/>
                      <a:ext cx="5526718" cy="3339136"/>
                    </a:xfrm>
                    <a:prstGeom prst="rect">
                      <a:avLst/>
                    </a:prstGeom>
                  </pic:spPr>
                </pic:pic>
              </a:graphicData>
            </a:graphic>
          </wp:inline>
        </w:drawing>
      </w:r>
    </w:p>
    <w:p w14:paraId="25E19D2B" w14:textId="77777777" w:rsidR="000E55ED" w:rsidRDefault="000E55ED" w:rsidP="00C6588A">
      <w:pPr>
        <w:pStyle w:val="Body"/>
        <w:rPr>
          <w:rStyle w:val="Hyperlink"/>
          <w:rFonts w:eastAsiaTheme="majorEastAsia"/>
        </w:rPr>
      </w:pPr>
      <w:r w:rsidRPr="009F7BB6">
        <w:t xml:space="preserve">The CIP </w:t>
      </w:r>
      <w:r w:rsidR="00D221C9">
        <w:t>w</w:t>
      </w:r>
      <w:r w:rsidR="00D221C9" w:rsidRPr="009F7BB6">
        <w:t xml:space="preserve">ebsite </w:t>
      </w:r>
      <w:r w:rsidRPr="009F7BB6">
        <w:t xml:space="preserve">information has been updated with an updated </w:t>
      </w:r>
      <w:r w:rsidR="00D221C9">
        <w:t>e</w:t>
      </w:r>
      <w:r w:rsidR="00D221C9" w:rsidRPr="009F7BB6">
        <w:t xml:space="preserve">xpression </w:t>
      </w:r>
      <w:r w:rsidRPr="009F7BB6">
        <w:t xml:space="preserve">of </w:t>
      </w:r>
      <w:r w:rsidR="00D221C9">
        <w:t>i</w:t>
      </w:r>
      <w:r w:rsidR="00D221C9" w:rsidRPr="009F7BB6">
        <w:t xml:space="preserve">nterest </w:t>
      </w:r>
      <w:r w:rsidR="00D221C9">
        <w:t>f</w:t>
      </w:r>
      <w:r w:rsidR="00D221C9" w:rsidRPr="009F7BB6">
        <w:t>orm</w:t>
      </w:r>
      <w:r w:rsidR="00D221C9">
        <w:t xml:space="preserve"> and s</w:t>
      </w:r>
      <w:r w:rsidR="00D221C9" w:rsidRPr="009F7BB6">
        <w:t xml:space="preserve">tatus </w:t>
      </w:r>
      <w:r w:rsidR="00D221C9">
        <w:t>m</w:t>
      </w:r>
      <w:r w:rsidR="00D221C9" w:rsidRPr="009F7BB6">
        <w:t>ap</w:t>
      </w:r>
      <w:r w:rsidRPr="009F7BB6">
        <w:t xml:space="preserve">, located at </w:t>
      </w:r>
      <w:hyperlink r:id="rId38" w:history="1">
        <w:r w:rsidRPr="00173EEB">
          <w:rPr>
            <w:rStyle w:val="Hyperlink"/>
            <w:rFonts w:eastAsiaTheme="majorEastAsia"/>
          </w:rPr>
          <w:t>www.delwp.vic.gov.au/cip</w:t>
        </w:r>
      </w:hyperlink>
      <w:r w:rsidR="00D221C9" w:rsidRPr="00173EEB">
        <w:rPr>
          <w:rStyle w:val="Hyperlink"/>
          <w:rFonts w:eastAsiaTheme="majorEastAsia"/>
        </w:rPr>
        <w:t>.</w:t>
      </w:r>
    </w:p>
    <w:p w14:paraId="5B573F07" w14:textId="77777777" w:rsidR="000E55ED" w:rsidRDefault="000E55ED" w:rsidP="000E55ED">
      <w:pPr>
        <w:autoSpaceDE w:val="0"/>
        <w:autoSpaceDN w:val="0"/>
        <w:adjustRightInd w:val="0"/>
        <w:rPr>
          <w:rStyle w:val="Hyperlink"/>
          <w:rFonts w:eastAsiaTheme="majorEastAsia"/>
        </w:rPr>
      </w:pPr>
    </w:p>
    <w:p w14:paraId="3D19E987" w14:textId="77777777" w:rsidR="00896C5E" w:rsidRPr="009F7BB6" w:rsidRDefault="00896C5E" w:rsidP="001568DC">
      <w:pPr>
        <w:pStyle w:val="Heading2"/>
      </w:pPr>
      <w:bookmarkStart w:id="45" w:name="_Toc481397718"/>
      <w:bookmarkStart w:id="46" w:name="_Toc482280302"/>
      <w:r w:rsidRPr="009F7BB6">
        <w:t xml:space="preserve">CIP monthly </w:t>
      </w:r>
      <w:r>
        <w:t>s</w:t>
      </w:r>
      <w:r w:rsidRPr="009F7BB6">
        <w:t xml:space="preserve">tatus by </w:t>
      </w:r>
      <w:r>
        <w:t>p</w:t>
      </w:r>
      <w:r w:rsidRPr="009F7BB6">
        <w:t xml:space="preserve">roject for </w:t>
      </w:r>
      <w:r w:rsidR="00F1047C">
        <w:t>December</w:t>
      </w:r>
      <w:r w:rsidR="00F1047C" w:rsidRPr="009F7BB6">
        <w:t xml:space="preserve"> </w:t>
      </w:r>
      <w:r w:rsidRPr="009F7BB6">
        <w:t>2016</w:t>
      </w:r>
      <w:bookmarkEnd w:id="45"/>
      <w:bookmarkEnd w:id="46"/>
    </w:p>
    <w:tbl>
      <w:tblPr>
        <w:tblStyle w:val="TableGrid"/>
        <w:tblW w:w="9639" w:type="dxa"/>
        <w:tblLook w:val="04A0" w:firstRow="1" w:lastRow="0" w:firstColumn="1" w:lastColumn="0" w:noHBand="0" w:noVBand="1"/>
        <w:tblCaption w:val="Table of CIP montly status by project for September 2016"/>
        <w:tblDescription w:val="Table of CIP montly status by project for September 2016"/>
      </w:tblPr>
      <w:tblGrid>
        <w:gridCol w:w="7010"/>
        <w:gridCol w:w="38"/>
        <w:gridCol w:w="2456"/>
        <w:gridCol w:w="135"/>
      </w:tblGrid>
      <w:tr w:rsidR="00896C5E" w:rsidRPr="003842C5" w14:paraId="47AB2180" w14:textId="77777777" w:rsidTr="00B5459E">
        <w:trPr>
          <w:gridAfter w:val="1"/>
          <w:cnfStyle w:val="100000000000" w:firstRow="1" w:lastRow="0" w:firstColumn="0" w:lastColumn="0" w:oddVBand="0" w:evenVBand="0" w:oddHBand="0" w:evenHBand="0" w:firstRowFirstColumn="0" w:firstRowLastColumn="0" w:lastRowFirstColumn="0" w:lastRowLastColumn="0"/>
          <w:wAfter w:w="169" w:type="dxa"/>
          <w:trHeight w:val="525"/>
        </w:trPr>
        <w:tc>
          <w:tcPr>
            <w:cnfStyle w:val="000000000100" w:firstRow="0" w:lastRow="0" w:firstColumn="0" w:lastColumn="0" w:oddVBand="0" w:evenVBand="0" w:oddHBand="0" w:evenHBand="0" w:firstRowFirstColumn="1" w:firstRowLastColumn="0" w:lastRowFirstColumn="0" w:lastRowLastColumn="0"/>
            <w:tcW w:w="7030" w:type="dxa"/>
            <w:gridSpan w:val="2"/>
            <w:noWrap/>
            <w:hideMark/>
          </w:tcPr>
          <w:p w14:paraId="2620AECB" w14:textId="77777777" w:rsidR="00896C5E" w:rsidRPr="003842C5" w:rsidRDefault="00896C5E" w:rsidP="00675547">
            <w:pPr>
              <w:pStyle w:val="TblHd"/>
              <w:rPr>
                <w:sz w:val="24"/>
              </w:rPr>
            </w:pPr>
            <w:r w:rsidRPr="003842C5">
              <w:t>Project</w:t>
            </w:r>
          </w:p>
        </w:tc>
        <w:tc>
          <w:tcPr>
            <w:tcW w:w="2440" w:type="dxa"/>
            <w:noWrap/>
            <w:hideMark/>
          </w:tcPr>
          <w:p w14:paraId="4EDE77EA" w14:textId="77777777" w:rsidR="00896C5E" w:rsidRPr="003842C5" w:rsidRDefault="00896C5E" w:rsidP="00675547">
            <w:pPr>
              <w:pStyle w:val="TblHd"/>
              <w:cnfStyle w:val="100000000000" w:firstRow="1" w:lastRow="0" w:firstColumn="0" w:lastColumn="0" w:oddVBand="0" w:evenVBand="0" w:oddHBand="0" w:evenHBand="0" w:firstRowFirstColumn="0" w:firstRowLastColumn="0" w:lastRowFirstColumn="0" w:lastRowLastColumn="0"/>
              <w:rPr>
                <w:sz w:val="24"/>
              </w:rPr>
            </w:pPr>
            <w:r w:rsidRPr="003842C5">
              <w:t>Status</w:t>
            </w:r>
          </w:p>
        </w:tc>
      </w:tr>
      <w:tr w:rsidR="00585055" w:rsidRPr="003842C5" w14:paraId="10A75515" w14:textId="77777777" w:rsidTr="00B5459E">
        <w:trPr>
          <w:gridAfter w:val="1"/>
          <w:wAfter w:w="169" w:type="dxa"/>
          <w:trHeight w:val="402"/>
        </w:trPr>
        <w:tc>
          <w:tcPr>
            <w:tcW w:w="7030" w:type="dxa"/>
            <w:gridSpan w:val="2"/>
            <w:hideMark/>
          </w:tcPr>
          <w:p w14:paraId="0B310F02" w14:textId="77777777" w:rsidR="00585055" w:rsidRPr="003842C5" w:rsidRDefault="00585055" w:rsidP="00585055">
            <w:pPr>
              <w:pStyle w:val="Body"/>
            </w:pPr>
            <w:r w:rsidRPr="003842C5">
              <w:t>201</w:t>
            </w:r>
            <w:r>
              <w:t>4–</w:t>
            </w:r>
            <w:r w:rsidRPr="003842C5">
              <w:t xml:space="preserve">17 </w:t>
            </w:r>
            <w:r>
              <w:t>Bendigo Multi Epoch Photography Project (Year 3 of 3)</w:t>
            </w:r>
          </w:p>
        </w:tc>
        <w:tc>
          <w:tcPr>
            <w:tcW w:w="2440" w:type="dxa"/>
            <w:hideMark/>
          </w:tcPr>
          <w:p w14:paraId="74197B97" w14:textId="77777777" w:rsidR="00585055" w:rsidRPr="003842C5" w:rsidRDefault="00585055" w:rsidP="00585055">
            <w:pPr>
              <w:pStyle w:val="Body"/>
            </w:pPr>
            <w:r w:rsidRPr="003842C5">
              <w:t>Active</w:t>
            </w:r>
          </w:p>
        </w:tc>
      </w:tr>
      <w:tr w:rsidR="00585055" w:rsidRPr="003842C5" w14:paraId="49E05569" w14:textId="77777777" w:rsidTr="00B5459E">
        <w:trPr>
          <w:gridAfter w:val="1"/>
          <w:wAfter w:w="169" w:type="dxa"/>
          <w:trHeight w:val="402"/>
        </w:trPr>
        <w:tc>
          <w:tcPr>
            <w:tcW w:w="7030" w:type="dxa"/>
            <w:gridSpan w:val="2"/>
            <w:hideMark/>
          </w:tcPr>
          <w:p w14:paraId="7E77B89A" w14:textId="77777777" w:rsidR="00585055" w:rsidRPr="003842C5" w:rsidRDefault="00585055" w:rsidP="00585055">
            <w:pPr>
              <w:pStyle w:val="Body"/>
            </w:pPr>
            <w:r w:rsidRPr="003842C5">
              <w:t>2016</w:t>
            </w:r>
            <w:r>
              <w:t>–</w:t>
            </w:r>
            <w:r w:rsidRPr="003842C5">
              <w:t xml:space="preserve">17 </w:t>
            </w:r>
            <w:r>
              <w:t>East Gippsland Freehold Photography</w:t>
            </w:r>
          </w:p>
        </w:tc>
        <w:tc>
          <w:tcPr>
            <w:tcW w:w="2440" w:type="dxa"/>
            <w:hideMark/>
          </w:tcPr>
          <w:p w14:paraId="51F1F211" w14:textId="77777777" w:rsidR="00585055" w:rsidRPr="003842C5" w:rsidRDefault="00585055" w:rsidP="00585055">
            <w:pPr>
              <w:pStyle w:val="Body"/>
            </w:pPr>
            <w:r w:rsidRPr="003842C5">
              <w:t>Active</w:t>
            </w:r>
          </w:p>
        </w:tc>
      </w:tr>
      <w:tr w:rsidR="00585055" w:rsidRPr="003842C5" w14:paraId="16D47A48" w14:textId="77777777" w:rsidTr="00B5459E">
        <w:trPr>
          <w:gridAfter w:val="1"/>
          <w:wAfter w:w="169" w:type="dxa"/>
          <w:trHeight w:val="402"/>
        </w:trPr>
        <w:tc>
          <w:tcPr>
            <w:tcW w:w="7030" w:type="dxa"/>
            <w:gridSpan w:val="2"/>
            <w:hideMark/>
          </w:tcPr>
          <w:p w14:paraId="3E3971D0" w14:textId="77777777" w:rsidR="00585055" w:rsidRPr="003842C5" w:rsidRDefault="00585055" w:rsidP="00585055">
            <w:pPr>
              <w:pStyle w:val="Body"/>
            </w:pPr>
            <w:r w:rsidRPr="003842C5">
              <w:t>2016</w:t>
            </w:r>
            <w:r>
              <w:t>–</w:t>
            </w:r>
            <w:r w:rsidRPr="003842C5">
              <w:t xml:space="preserve">17 </w:t>
            </w:r>
            <w:r>
              <w:t>Wimmera Town Aerial Photography</w:t>
            </w:r>
          </w:p>
        </w:tc>
        <w:tc>
          <w:tcPr>
            <w:tcW w:w="2440" w:type="dxa"/>
            <w:hideMark/>
          </w:tcPr>
          <w:p w14:paraId="3CD01C25" w14:textId="77777777" w:rsidR="00585055" w:rsidRPr="003842C5" w:rsidRDefault="00585055" w:rsidP="00585055">
            <w:pPr>
              <w:pStyle w:val="Body"/>
            </w:pPr>
            <w:r>
              <w:t>Completed</w:t>
            </w:r>
          </w:p>
        </w:tc>
      </w:tr>
      <w:tr w:rsidR="00585055" w:rsidRPr="003842C5" w14:paraId="03A823E9" w14:textId="77777777" w:rsidTr="00B5459E">
        <w:trPr>
          <w:gridAfter w:val="1"/>
          <w:wAfter w:w="169" w:type="dxa"/>
          <w:trHeight w:val="402"/>
        </w:trPr>
        <w:tc>
          <w:tcPr>
            <w:tcW w:w="7030" w:type="dxa"/>
            <w:gridSpan w:val="2"/>
            <w:hideMark/>
          </w:tcPr>
          <w:p w14:paraId="7063D087" w14:textId="77777777" w:rsidR="00585055" w:rsidRPr="003842C5" w:rsidRDefault="00585055" w:rsidP="00585055">
            <w:pPr>
              <w:pStyle w:val="Body"/>
            </w:pPr>
            <w:r w:rsidRPr="003842C5">
              <w:t>2016</w:t>
            </w:r>
            <w:r>
              <w:t>–</w:t>
            </w:r>
            <w:r w:rsidRPr="003842C5">
              <w:t xml:space="preserve">17 </w:t>
            </w:r>
            <w:r>
              <w:t>Yarra and Stonnington Aerial Photography</w:t>
            </w:r>
          </w:p>
        </w:tc>
        <w:tc>
          <w:tcPr>
            <w:tcW w:w="2440" w:type="dxa"/>
            <w:hideMark/>
          </w:tcPr>
          <w:p w14:paraId="4043C9F9" w14:textId="77777777" w:rsidR="00585055" w:rsidRPr="003842C5" w:rsidRDefault="00585055" w:rsidP="00585055">
            <w:pPr>
              <w:pStyle w:val="Body"/>
            </w:pPr>
            <w:r>
              <w:t>Completed</w:t>
            </w:r>
          </w:p>
        </w:tc>
      </w:tr>
      <w:tr w:rsidR="00585055" w:rsidRPr="003842C5" w14:paraId="63BDE943" w14:textId="77777777" w:rsidTr="00B5459E">
        <w:trPr>
          <w:gridAfter w:val="1"/>
          <w:wAfter w:w="169" w:type="dxa"/>
          <w:trHeight w:val="402"/>
        </w:trPr>
        <w:tc>
          <w:tcPr>
            <w:tcW w:w="7030" w:type="dxa"/>
            <w:gridSpan w:val="2"/>
            <w:hideMark/>
          </w:tcPr>
          <w:p w14:paraId="64765BF0" w14:textId="77777777" w:rsidR="00585055" w:rsidRPr="003842C5" w:rsidRDefault="00585055" w:rsidP="00585055">
            <w:pPr>
              <w:pStyle w:val="Body"/>
            </w:pPr>
            <w:r w:rsidRPr="003842C5">
              <w:t>2016</w:t>
            </w:r>
            <w:r>
              <w:t>–</w:t>
            </w:r>
            <w:r w:rsidRPr="003842C5">
              <w:t xml:space="preserve">17 </w:t>
            </w:r>
            <w:r>
              <w:t>South West Towns Photography Project</w:t>
            </w:r>
          </w:p>
        </w:tc>
        <w:tc>
          <w:tcPr>
            <w:tcW w:w="2440" w:type="dxa"/>
            <w:hideMark/>
          </w:tcPr>
          <w:p w14:paraId="2BB1EC2B" w14:textId="77777777" w:rsidR="00585055" w:rsidRPr="003842C5" w:rsidRDefault="00585055" w:rsidP="00585055">
            <w:pPr>
              <w:pStyle w:val="Body"/>
            </w:pPr>
            <w:r w:rsidRPr="003842C5">
              <w:t>Completed</w:t>
            </w:r>
          </w:p>
        </w:tc>
      </w:tr>
      <w:tr w:rsidR="00585055" w:rsidRPr="003842C5" w14:paraId="3BD74F31" w14:textId="77777777" w:rsidTr="00B5459E">
        <w:trPr>
          <w:gridAfter w:val="1"/>
          <w:wAfter w:w="169" w:type="dxa"/>
          <w:trHeight w:val="402"/>
        </w:trPr>
        <w:tc>
          <w:tcPr>
            <w:tcW w:w="7030" w:type="dxa"/>
            <w:gridSpan w:val="2"/>
            <w:hideMark/>
          </w:tcPr>
          <w:p w14:paraId="07AA9FA9" w14:textId="77777777" w:rsidR="00585055" w:rsidRPr="003842C5" w:rsidRDefault="00585055" w:rsidP="00585055">
            <w:pPr>
              <w:pStyle w:val="Body"/>
            </w:pPr>
            <w:r w:rsidRPr="003842C5">
              <w:t>2016</w:t>
            </w:r>
            <w:r>
              <w:t>-17</w:t>
            </w:r>
            <w:r w:rsidRPr="003842C5">
              <w:t xml:space="preserve"> </w:t>
            </w:r>
            <w:r>
              <w:t>Greater Melbourne Multi Epoch Photography</w:t>
            </w:r>
          </w:p>
        </w:tc>
        <w:tc>
          <w:tcPr>
            <w:tcW w:w="2440" w:type="dxa"/>
            <w:hideMark/>
          </w:tcPr>
          <w:p w14:paraId="37BBD496" w14:textId="77777777" w:rsidR="00585055" w:rsidRPr="003842C5" w:rsidRDefault="00585055" w:rsidP="00585055">
            <w:pPr>
              <w:pStyle w:val="Body"/>
            </w:pPr>
            <w:r>
              <w:t>Active</w:t>
            </w:r>
          </w:p>
        </w:tc>
      </w:tr>
      <w:tr w:rsidR="00585055" w:rsidRPr="003842C5" w14:paraId="76152485" w14:textId="77777777" w:rsidTr="00B5459E">
        <w:trPr>
          <w:gridAfter w:val="1"/>
          <w:wAfter w:w="169" w:type="dxa"/>
          <w:trHeight w:val="402"/>
        </w:trPr>
        <w:tc>
          <w:tcPr>
            <w:tcW w:w="7030" w:type="dxa"/>
            <w:gridSpan w:val="2"/>
          </w:tcPr>
          <w:p w14:paraId="4E05D654" w14:textId="77777777" w:rsidR="00585055" w:rsidRPr="003842C5" w:rsidRDefault="00585055" w:rsidP="00585055">
            <w:pPr>
              <w:pStyle w:val="Body"/>
            </w:pPr>
            <w:r w:rsidRPr="003842C5">
              <w:t>2016</w:t>
            </w:r>
            <w:r>
              <w:t>–</w:t>
            </w:r>
            <w:r w:rsidRPr="003842C5">
              <w:t xml:space="preserve">17 </w:t>
            </w:r>
            <w:r w:rsidRPr="00C566A2">
              <w:t>Historic Aerial Film Scanning</w:t>
            </w:r>
          </w:p>
        </w:tc>
        <w:tc>
          <w:tcPr>
            <w:tcW w:w="2440" w:type="dxa"/>
          </w:tcPr>
          <w:p w14:paraId="50FC31F3" w14:textId="77777777" w:rsidR="00585055" w:rsidRDefault="00585055" w:rsidP="00585055">
            <w:pPr>
              <w:pStyle w:val="Body"/>
            </w:pPr>
            <w:r w:rsidRPr="003842C5">
              <w:t>Active</w:t>
            </w:r>
          </w:p>
        </w:tc>
      </w:tr>
      <w:tr w:rsidR="00C55A9A" w:rsidRPr="003842C5" w14:paraId="73E80592" w14:textId="77777777" w:rsidTr="00B5459E">
        <w:trPr>
          <w:trHeight w:val="402"/>
        </w:trPr>
        <w:tc>
          <w:tcPr>
            <w:tcW w:w="6992" w:type="dxa"/>
            <w:hideMark/>
          </w:tcPr>
          <w:p w14:paraId="2426FC14" w14:textId="77777777" w:rsidR="00C55A9A" w:rsidRPr="003842C5" w:rsidRDefault="00C55A9A" w:rsidP="00BA1DEF">
            <w:pPr>
              <w:pStyle w:val="Body"/>
            </w:pPr>
            <w:r w:rsidRPr="003842C5">
              <w:t>2016</w:t>
            </w:r>
            <w:r>
              <w:t>–</w:t>
            </w:r>
            <w:r w:rsidRPr="003842C5">
              <w:t xml:space="preserve">17 </w:t>
            </w:r>
            <w:r>
              <w:t>LaTrobe City and Baw Baw Photography</w:t>
            </w:r>
          </w:p>
        </w:tc>
        <w:tc>
          <w:tcPr>
            <w:tcW w:w="2647" w:type="dxa"/>
            <w:gridSpan w:val="3"/>
            <w:hideMark/>
          </w:tcPr>
          <w:p w14:paraId="06A14530" w14:textId="77777777" w:rsidR="00C55A9A" w:rsidRPr="003842C5" w:rsidRDefault="00C55A9A" w:rsidP="00BA1DEF">
            <w:pPr>
              <w:pStyle w:val="Body"/>
            </w:pPr>
            <w:r>
              <w:t>Completed</w:t>
            </w:r>
          </w:p>
        </w:tc>
      </w:tr>
      <w:tr w:rsidR="00C55A9A" w:rsidRPr="003842C5" w14:paraId="2B02336C" w14:textId="77777777" w:rsidTr="00B5459E">
        <w:trPr>
          <w:trHeight w:val="402"/>
        </w:trPr>
        <w:tc>
          <w:tcPr>
            <w:tcW w:w="6992" w:type="dxa"/>
            <w:hideMark/>
          </w:tcPr>
          <w:p w14:paraId="272AA8A7" w14:textId="77777777" w:rsidR="00C55A9A" w:rsidRPr="003842C5" w:rsidRDefault="00C55A9A" w:rsidP="00BA1DEF">
            <w:pPr>
              <w:pStyle w:val="Body"/>
            </w:pPr>
            <w:r w:rsidRPr="003842C5">
              <w:t>2016</w:t>
            </w:r>
            <w:r>
              <w:t>–</w:t>
            </w:r>
            <w:r w:rsidRPr="003842C5">
              <w:t xml:space="preserve">17 </w:t>
            </w:r>
            <w:r>
              <w:t>Outer Melbourne East Aerial Photography</w:t>
            </w:r>
          </w:p>
        </w:tc>
        <w:tc>
          <w:tcPr>
            <w:tcW w:w="2647" w:type="dxa"/>
            <w:gridSpan w:val="3"/>
            <w:hideMark/>
          </w:tcPr>
          <w:p w14:paraId="2A94D6D3" w14:textId="77777777" w:rsidR="00C55A9A" w:rsidRPr="003842C5" w:rsidRDefault="00C55A9A" w:rsidP="00BA1DEF">
            <w:pPr>
              <w:pStyle w:val="Body"/>
            </w:pPr>
            <w:r w:rsidRPr="003842C5">
              <w:t>Active</w:t>
            </w:r>
          </w:p>
        </w:tc>
      </w:tr>
    </w:tbl>
    <w:p w14:paraId="0E7B76C0" w14:textId="77777777" w:rsidR="001568DC" w:rsidRDefault="001568DC" w:rsidP="001568DC">
      <w:pPr>
        <w:pStyle w:val="Body"/>
        <w:rPr>
          <w:b/>
        </w:rPr>
      </w:pPr>
      <w:bookmarkStart w:id="47" w:name="_Toc466373281"/>
      <w:bookmarkStart w:id="48" w:name="_Toc481397719"/>
      <w:bookmarkStart w:id="49" w:name="_Toc481397864"/>
    </w:p>
    <w:p w14:paraId="3187664A" w14:textId="77777777" w:rsidR="000E55ED" w:rsidRPr="001568DC" w:rsidRDefault="000E55ED" w:rsidP="001568DC">
      <w:pPr>
        <w:pStyle w:val="Body"/>
        <w:rPr>
          <w:b/>
        </w:rPr>
      </w:pPr>
      <w:r w:rsidRPr="001568DC">
        <w:rPr>
          <w:b/>
        </w:rPr>
        <w:lastRenderedPageBreak/>
        <w:t xml:space="preserve">CIP monthly </w:t>
      </w:r>
      <w:r w:rsidR="00D221C9" w:rsidRPr="001568DC">
        <w:rPr>
          <w:b/>
        </w:rPr>
        <w:t xml:space="preserve">status </w:t>
      </w:r>
      <w:r w:rsidRPr="001568DC">
        <w:rPr>
          <w:b/>
        </w:rPr>
        <w:t xml:space="preserve">by </w:t>
      </w:r>
      <w:r w:rsidR="00D221C9" w:rsidRPr="001568DC">
        <w:rPr>
          <w:b/>
        </w:rPr>
        <w:t xml:space="preserve">project </w:t>
      </w:r>
      <w:r w:rsidRPr="001568DC">
        <w:rPr>
          <w:b/>
        </w:rPr>
        <w:t xml:space="preserve">for </w:t>
      </w:r>
      <w:r w:rsidR="006572F9" w:rsidRPr="001568DC">
        <w:rPr>
          <w:b/>
        </w:rPr>
        <w:t xml:space="preserve">December </w:t>
      </w:r>
      <w:r w:rsidRPr="001568DC">
        <w:rPr>
          <w:b/>
        </w:rPr>
        <w:t>2016</w:t>
      </w:r>
      <w:bookmarkEnd w:id="47"/>
      <w:bookmarkEnd w:id="48"/>
      <w:bookmarkEnd w:id="49"/>
      <w:r w:rsidR="006572F9" w:rsidRPr="001568DC">
        <w:rPr>
          <w:b/>
        </w:rPr>
        <w:t xml:space="preserve"> cont.</w:t>
      </w:r>
    </w:p>
    <w:tbl>
      <w:tblPr>
        <w:tblStyle w:val="TableGrid"/>
        <w:tblW w:w="9639" w:type="dxa"/>
        <w:tblLook w:val="04A0" w:firstRow="1" w:lastRow="0" w:firstColumn="1" w:lastColumn="0" w:noHBand="0" w:noVBand="1"/>
        <w:tblCaption w:val="Table of CIP montly status by project for September 2016"/>
        <w:tblDescription w:val="Table of CIP montly status by project for September 2016"/>
      </w:tblPr>
      <w:tblGrid>
        <w:gridCol w:w="6975"/>
        <w:gridCol w:w="2664"/>
      </w:tblGrid>
      <w:tr w:rsidR="00136679" w:rsidRPr="003842C5" w14:paraId="3DB0387D" w14:textId="77777777" w:rsidTr="00B5459E">
        <w:trPr>
          <w:cnfStyle w:val="100000000000" w:firstRow="1" w:lastRow="0" w:firstColumn="0" w:lastColumn="0" w:oddVBand="0" w:evenVBand="0" w:oddHBand="0" w:evenHBand="0" w:firstRowFirstColumn="0" w:firstRowLastColumn="0" w:lastRowFirstColumn="0" w:lastRowLastColumn="0"/>
          <w:trHeight w:val="525"/>
        </w:trPr>
        <w:tc>
          <w:tcPr>
            <w:cnfStyle w:val="000000000100" w:firstRow="0" w:lastRow="0" w:firstColumn="0" w:lastColumn="0" w:oddVBand="0" w:evenVBand="0" w:oddHBand="0" w:evenHBand="0" w:firstRowFirstColumn="1" w:firstRowLastColumn="0" w:lastRowFirstColumn="0" w:lastRowLastColumn="0"/>
            <w:tcW w:w="6982" w:type="dxa"/>
            <w:noWrap/>
            <w:hideMark/>
          </w:tcPr>
          <w:p w14:paraId="326BE3C0" w14:textId="77777777" w:rsidR="000E55ED" w:rsidRPr="003842C5" w:rsidRDefault="000E55ED" w:rsidP="0007636E">
            <w:pPr>
              <w:pStyle w:val="TblHd"/>
              <w:rPr>
                <w:sz w:val="24"/>
              </w:rPr>
            </w:pPr>
            <w:r w:rsidRPr="003842C5">
              <w:t>Project</w:t>
            </w:r>
          </w:p>
        </w:tc>
        <w:tc>
          <w:tcPr>
            <w:tcW w:w="2657" w:type="dxa"/>
            <w:noWrap/>
            <w:hideMark/>
          </w:tcPr>
          <w:p w14:paraId="700CFF6F" w14:textId="77777777" w:rsidR="000E55ED" w:rsidRPr="003842C5" w:rsidRDefault="000E55ED" w:rsidP="0007636E">
            <w:pPr>
              <w:pStyle w:val="TblHd"/>
              <w:cnfStyle w:val="100000000000" w:firstRow="1" w:lastRow="0" w:firstColumn="0" w:lastColumn="0" w:oddVBand="0" w:evenVBand="0" w:oddHBand="0" w:evenHBand="0" w:firstRowFirstColumn="0" w:firstRowLastColumn="0" w:lastRowFirstColumn="0" w:lastRowLastColumn="0"/>
              <w:rPr>
                <w:sz w:val="24"/>
              </w:rPr>
            </w:pPr>
            <w:r w:rsidRPr="003842C5">
              <w:t>Status</w:t>
            </w:r>
          </w:p>
        </w:tc>
      </w:tr>
      <w:tr w:rsidR="00136679" w:rsidRPr="003842C5" w14:paraId="139CF5D9" w14:textId="77777777" w:rsidTr="00B5459E">
        <w:trPr>
          <w:trHeight w:val="402"/>
        </w:trPr>
        <w:tc>
          <w:tcPr>
            <w:tcW w:w="6982" w:type="dxa"/>
            <w:hideMark/>
          </w:tcPr>
          <w:p w14:paraId="2C73F44B" w14:textId="77777777" w:rsidR="000E55ED" w:rsidRPr="003842C5" w:rsidRDefault="000E55ED" w:rsidP="006A7D0F">
            <w:pPr>
              <w:pStyle w:val="Body"/>
            </w:pPr>
            <w:r w:rsidRPr="003842C5">
              <w:t>2016</w:t>
            </w:r>
            <w:r w:rsidR="00D221C9">
              <w:t>–</w:t>
            </w:r>
            <w:r w:rsidRPr="003842C5">
              <w:t xml:space="preserve">17 </w:t>
            </w:r>
            <w:r w:rsidRPr="003842C5" w:rsidDel="00943DBA">
              <w:t>East Gippsland Towns Photography</w:t>
            </w:r>
          </w:p>
        </w:tc>
        <w:tc>
          <w:tcPr>
            <w:tcW w:w="2657" w:type="dxa"/>
            <w:hideMark/>
          </w:tcPr>
          <w:p w14:paraId="776FB5C3" w14:textId="77777777" w:rsidR="000E55ED" w:rsidRPr="003842C5" w:rsidRDefault="000E55ED" w:rsidP="006A7D0F">
            <w:pPr>
              <w:pStyle w:val="Body"/>
            </w:pPr>
            <w:r w:rsidRPr="003842C5" w:rsidDel="00943DBA">
              <w:t>Active</w:t>
            </w:r>
          </w:p>
        </w:tc>
      </w:tr>
      <w:tr w:rsidR="00896C5E" w:rsidRPr="003842C5" w14:paraId="2C3C945A" w14:textId="77777777" w:rsidTr="00B5459E">
        <w:trPr>
          <w:trHeight w:val="402"/>
        </w:trPr>
        <w:tc>
          <w:tcPr>
            <w:tcW w:w="6982" w:type="dxa"/>
            <w:hideMark/>
          </w:tcPr>
          <w:p w14:paraId="079050FD" w14:textId="77777777" w:rsidR="00896C5E" w:rsidRPr="003842C5" w:rsidRDefault="00896C5E" w:rsidP="006A7D0F">
            <w:pPr>
              <w:pStyle w:val="Body"/>
            </w:pPr>
            <w:r w:rsidRPr="003842C5">
              <w:t xml:space="preserve">2016 </w:t>
            </w:r>
            <w:r w:rsidRPr="003842C5" w:rsidDel="00943DBA">
              <w:t>Goulburn River Flood Photography</w:t>
            </w:r>
          </w:p>
        </w:tc>
        <w:tc>
          <w:tcPr>
            <w:tcW w:w="2657" w:type="dxa"/>
            <w:hideMark/>
          </w:tcPr>
          <w:p w14:paraId="467FB481" w14:textId="77777777" w:rsidR="00896C5E" w:rsidRPr="003842C5" w:rsidRDefault="00896C5E" w:rsidP="006A7D0F">
            <w:pPr>
              <w:pStyle w:val="Body"/>
            </w:pPr>
            <w:r w:rsidRPr="003842C5" w:rsidDel="00943DBA">
              <w:t>Completed</w:t>
            </w:r>
          </w:p>
        </w:tc>
      </w:tr>
      <w:tr w:rsidR="00136679" w:rsidRPr="003842C5" w14:paraId="28E39D94" w14:textId="77777777" w:rsidTr="00B5459E">
        <w:trPr>
          <w:trHeight w:val="402"/>
        </w:trPr>
        <w:tc>
          <w:tcPr>
            <w:tcW w:w="6982" w:type="dxa"/>
          </w:tcPr>
          <w:p w14:paraId="2B141238" w14:textId="77777777" w:rsidR="00136679" w:rsidRPr="003842C5" w:rsidRDefault="00136679" w:rsidP="006A7D0F">
            <w:pPr>
              <w:pStyle w:val="Body"/>
            </w:pPr>
            <w:r>
              <w:t>2016</w:t>
            </w:r>
            <w:r w:rsidR="00173EEB" w:rsidDel="0043780C">
              <w:t>–</w:t>
            </w:r>
            <w:r>
              <w:t xml:space="preserve">17 </w:t>
            </w:r>
            <w:r w:rsidDel="00943DBA">
              <w:t>Greater Geelong Multi Epoch Photography</w:t>
            </w:r>
          </w:p>
        </w:tc>
        <w:tc>
          <w:tcPr>
            <w:tcW w:w="2657" w:type="dxa"/>
          </w:tcPr>
          <w:p w14:paraId="3C0BB9CC" w14:textId="77777777" w:rsidR="00136679" w:rsidRPr="003842C5" w:rsidRDefault="00136679" w:rsidP="006A7D0F">
            <w:pPr>
              <w:pStyle w:val="Body"/>
            </w:pPr>
            <w:r w:rsidDel="00943DBA">
              <w:t>Active</w:t>
            </w:r>
          </w:p>
        </w:tc>
      </w:tr>
      <w:tr w:rsidR="00136679" w:rsidRPr="003842C5" w14:paraId="703C1F38" w14:textId="77777777" w:rsidTr="00B5459E">
        <w:trPr>
          <w:trHeight w:val="402"/>
        </w:trPr>
        <w:tc>
          <w:tcPr>
            <w:tcW w:w="6982" w:type="dxa"/>
          </w:tcPr>
          <w:p w14:paraId="3F2101C5" w14:textId="77777777" w:rsidR="00136679" w:rsidRPr="003842C5" w:rsidRDefault="00136679" w:rsidP="006A7D0F">
            <w:pPr>
              <w:pStyle w:val="Body"/>
            </w:pPr>
            <w:r w:rsidRPr="003842C5">
              <w:t xml:space="preserve">2016 </w:t>
            </w:r>
            <w:r w:rsidRPr="003842C5" w:rsidDel="000A5F2F">
              <w:t>Murray River Flood Photography</w:t>
            </w:r>
          </w:p>
        </w:tc>
        <w:tc>
          <w:tcPr>
            <w:tcW w:w="2657" w:type="dxa"/>
          </w:tcPr>
          <w:p w14:paraId="704DB596" w14:textId="77777777" w:rsidR="00136679" w:rsidRPr="003842C5" w:rsidRDefault="00136679" w:rsidP="006A7D0F">
            <w:pPr>
              <w:pStyle w:val="Body"/>
            </w:pPr>
            <w:r>
              <w:t>Completed</w:t>
            </w:r>
          </w:p>
        </w:tc>
      </w:tr>
      <w:tr w:rsidR="00136679" w:rsidRPr="003842C5" w14:paraId="2AB5B2CA" w14:textId="77777777" w:rsidTr="00B5459E">
        <w:trPr>
          <w:trHeight w:val="402"/>
        </w:trPr>
        <w:tc>
          <w:tcPr>
            <w:tcW w:w="6982" w:type="dxa"/>
            <w:hideMark/>
          </w:tcPr>
          <w:p w14:paraId="4D869E8E" w14:textId="77777777" w:rsidR="00136679" w:rsidRPr="003842C5" w:rsidRDefault="00136679" w:rsidP="006A7D0F">
            <w:pPr>
              <w:pStyle w:val="Body"/>
            </w:pPr>
            <w:r w:rsidRPr="003842C5">
              <w:t>2016</w:t>
            </w:r>
            <w:r w:rsidDel="0043780C">
              <w:t>–</w:t>
            </w:r>
            <w:r w:rsidRPr="003842C5">
              <w:t xml:space="preserve">17 </w:t>
            </w:r>
            <w:r w:rsidRPr="003842C5" w:rsidDel="000A5F2F">
              <w:t>South West Rural Photography Project</w:t>
            </w:r>
          </w:p>
        </w:tc>
        <w:tc>
          <w:tcPr>
            <w:tcW w:w="2657" w:type="dxa"/>
            <w:hideMark/>
          </w:tcPr>
          <w:p w14:paraId="407D8720" w14:textId="77777777" w:rsidR="00136679" w:rsidRPr="003842C5" w:rsidRDefault="00136679" w:rsidP="006A7D0F">
            <w:pPr>
              <w:pStyle w:val="Body"/>
            </w:pPr>
            <w:r w:rsidRPr="003842C5" w:rsidDel="000A5F2F">
              <w:t>Active</w:t>
            </w:r>
          </w:p>
        </w:tc>
      </w:tr>
      <w:tr w:rsidR="00136679" w:rsidRPr="003842C5" w14:paraId="09E95C37" w14:textId="77777777" w:rsidTr="00B5459E">
        <w:trPr>
          <w:trHeight w:val="402"/>
        </w:trPr>
        <w:tc>
          <w:tcPr>
            <w:tcW w:w="6982" w:type="dxa"/>
            <w:hideMark/>
          </w:tcPr>
          <w:p w14:paraId="1798B2E5" w14:textId="77777777" w:rsidR="00136679" w:rsidRPr="003842C5" w:rsidRDefault="00136679" w:rsidP="006A7D0F">
            <w:pPr>
              <w:pStyle w:val="Body"/>
            </w:pPr>
            <w:r w:rsidRPr="003842C5">
              <w:t>2016</w:t>
            </w:r>
            <w:r w:rsidDel="0043780C">
              <w:t>–</w:t>
            </w:r>
            <w:r w:rsidRPr="003842C5">
              <w:t xml:space="preserve">17 </w:t>
            </w:r>
            <w:r w:rsidRPr="003842C5" w:rsidDel="000A5F2F">
              <w:t>Wye River and Sepa</w:t>
            </w:r>
            <w:r w:rsidDel="000A5F2F">
              <w:t>ration Creek Photography</w:t>
            </w:r>
          </w:p>
        </w:tc>
        <w:tc>
          <w:tcPr>
            <w:tcW w:w="2657" w:type="dxa"/>
            <w:hideMark/>
          </w:tcPr>
          <w:p w14:paraId="5813C7EB" w14:textId="77777777" w:rsidR="00136679" w:rsidRPr="003842C5" w:rsidRDefault="00136679" w:rsidP="006A7D0F">
            <w:pPr>
              <w:pStyle w:val="Body"/>
            </w:pPr>
            <w:r w:rsidDel="000A5F2F">
              <w:t>Completed</w:t>
            </w:r>
          </w:p>
        </w:tc>
      </w:tr>
      <w:tr w:rsidR="00136679" w:rsidRPr="003842C5" w14:paraId="604838A7" w14:textId="77777777" w:rsidTr="00B5459E">
        <w:trPr>
          <w:trHeight w:val="402"/>
        </w:trPr>
        <w:tc>
          <w:tcPr>
            <w:tcW w:w="6982" w:type="dxa"/>
            <w:hideMark/>
          </w:tcPr>
          <w:p w14:paraId="5883554A" w14:textId="77777777" w:rsidR="00136679" w:rsidRPr="003842C5" w:rsidRDefault="00136679" w:rsidP="006A7D0F">
            <w:pPr>
              <w:pStyle w:val="Body"/>
            </w:pPr>
            <w:r w:rsidRPr="003842C5">
              <w:t>2016</w:t>
            </w:r>
            <w:r w:rsidDel="0043780C">
              <w:t>–</w:t>
            </w:r>
            <w:r w:rsidRPr="003842C5">
              <w:t xml:space="preserve">17 </w:t>
            </w:r>
            <w:r w:rsidRPr="003842C5" w:rsidDel="000A5F2F">
              <w:t>Wimmera Rural Aerial Photography</w:t>
            </w:r>
          </w:p>
        </w:tc>
        <w:tc>
          <w:tcPr>
            <w:tcW w:w="2657" w:type="dxa"/>
            <w:hideMark/>
          </w:tcPr>
          <w:p w14:paraId="416BD146" w14:textId="77777777" w:rsidR="00136679" w:rsidRPr="003842C5" w:rsidRDefault="00136679" w:rsidP="006A7D0F">
            <w:pPr>
              <w:pStyle w:val="Body"/>
            </w:pPr>
            <w:r w:rsidRPr="003842C5">
              <w:t>Active</w:t>
            </w:r>
          </w:p>
        </w:tc>
      </w:tr>
      <w:tr w:rsidR="00136679" w:rsidRPr="003842C5" w14:paraId="2E96E985" w14:textId="77777777" w:rsidTr="00B5459E">
        <w:trPr>
          <w:trHeight w:val="402"/>
        </w:trPr>
        <w:tc>
          <w:tcPr>
            <w:tcW w:w="6982" w:type="dxa"/>
            <w:hideMark/>
          </w:tcPr>
          <w:p w14:paraId="4DB250C9" w14:textId="77777777" w:rsidR="00136679" w:rsidRPr="003842C5" w:rsidRDefault="00136679" w:rsidP="006A7D0F">
            <w:pPr>
              <w:pStyle w:val="Body"/>
            </w:pPr>
            <w:r w:rsidRPr="003842C5">
              <w:t>2016</w:t>
            </w:r>
            <w:r w:rsidDel="0043780C">
              <w:t>–</w:t>
            </w:r>
            <w:r w:rsidRPr="003842C5">
              <w:t xml:space="preserve">17 </w:t>
            </w:r>
            <w:r w:rsidDel="000A5F2F">
              <w:t>Gippsland Plantation</w:t>
            </w:r>
            <w:r w:rsidRPr="003842C5" w:rsidDel="000A5F2F">
              <w:t xml:space="preserve"> Photography Project</w:t>
            </w:r>
          </w:p>
        </w:tc>
        <w:tc>
          <w:tcPr>
            <w:tcW w:w="2657" w:type="dxa"/>
            <w:hideMark/>
          </w:tcPr>
          <w:p w14:paraId="4CD1FAFF" w14:textId="77777777" w:rsidR="00136679" w:rsidRPr="003842C5" w:rsidRDefault="00136679" w:rsidP="006A7D0F">
            <w:pPr>
              <w:pStyle w:val="Body"/>
            </w:pPr>
            <w:r w:rsidRPr="003842C5" w:rsidDel="000E41AC">
              <w:t>Active</w:t>
            </w:r>
          </w:p>
        </w:tc>
      </w:tr>
      <w:tr w:rsidR="00136679" w:rsidRPr="003842C5" w14:paraId="38A26B1E" w14:textId="77777777" w:rsidTr="00B5459E">
        <w:trPr>
          <w:trHeight w:val="402"/>
        </w:trPr>
        <w:tc>
          <w:tcPr>
            <w:tcW w:w="6982" w:type="dxa"/>
            <w:hideMark/>
          </w:tcPr>
          <w:p w14:paraId="6E8967D5" w14:textId="77777777" w:rsidR="00136679" w:rsidRPr="003842C5" w:rsidRDefault="00136679" w:rsidP="006A7D0F">
            <w:pPr>
              <w:pStyle w:val="Body"/>
            </w:pPr>
            <w:r w:rsidRPr="003842C5">
              <w:t>201</w:t>
            </w:r>
            <w:r w:rsidR="00FC6AA2">
              <w:t>6</w:t>
            </w:r>
            <w:r w:rsidDel="00FC6AA2">
              <w:t>–</w:t>
            </w:r>
            <w:r w:rsidRPr="003842C5" w:rsidDel="00FC6AA2">
              <w:t xml:space="preserve">17 Outer Melbourne </w:t>
            </w:r>
            <w:r w:rsidDel="00FC6AA2">
              <w:t xml:space="preserve">West </w:t>
            </w:r>
            <w:r w:rsidRPr="003842C5" w:rsidDel="00FC6AA2">
              <w:t>Aerial Photography</w:t>
            </w:r>
          </w:p>
        </w:tc>
        <w:tc>
          <w:tcPr>
            <w:tcW w:w="2657" w:type="dxa"/>
            <w:hideMark/>
          </w:tcPr>
          <w:p w14:paraId="28615263" w14:textId="77777777" w:rsidR="00136679" w:rsidRPr="003842C5" w:rsidRDefault="00136679" w:rsidP="006A7D0F">
            <w:pPr>
              <w:pStyle w:val="Body"/>
            </w:pPr>
            <w:r w:rsidRPr="003842C5" w:rsidDel="00FC6AA2">
              <w:t>Active</w:t>
            </w:r>
          </w:p>
        </w:tc>
      </w:tr>
      <w:tr w:rsidR="00136679" w:rsidRPr="003842C5" w14:paraId="66DF24E1" w14:textId="77777777" w:rsidTr="00B5459E">
        <w:trPr>
          <w:trHeight w:val="402"/>
        </w:trPr>
        <w:tc>
          <w:tcPr>
            <w:tcW w:w="6982" w:type="dxa"/>
          </w:tcPr>
          <w:p w14:paraId="49F43EDB" w14:textId="77777777" w:rsidR="00136679" w:rsidRPr="003842C5" w:rsidRDefault="00136679" w:rsidP="006A7D0F">
            <w:pPr>
              <w:pStyle w:val="Body"/>
            </w:pPr>
            <w:r>
              <w:t xml:space="preserve">2016-17 </w:t>
            </w:r>
            <w:r w:rsidDel="00FC6AA2">
              <w:t>North East Towns LiDAR</w:t>
            </w:r>
          </w:p>
        </w:tc>
        <w:tc>
          <w:tcPr>
            <w:tcW w:w="2657" w:type="dxa"/>
          </w:tcPr>
          <w:p w14:paraId="3A1C330C" w14:textId="77777777" w:rsidR="00136679" w:rsidRPr="003842C5" w:rsidRDefault="00136679" w:rsidP="006A7D0F">
            <w:pPr>
              <w:pStyle w:val="Body"/>
            </w:pPr>
            <w:r>
              <w:t>Active</w:t>
            </w:r>
          </w:p>
        </w:tc>
      </w:tr>
      <w:tr w:rsidR="00136679" w:rsidRPr="003842C5" w14:paraId="6ACB2F16" w14:textId="77777777" w:rsidTr="00B5459E">
        <w:trPr>
          <w:trHeight w:val="402"/>
        </w:trPr>
        <w:tc>
          <w:tcPr>
            <w:tcW w:w="6982" w:type="dxa"/>
          </w:tcPr>
          <w:p w14:paraId="1996BD8F" w14:textId="77777777" w:rsidR="00136679" w:rsidRPr="003842C5" w:rsidRDefault="00136679" w:rsidP="006A7D0F">
            <w:pPr>
              <w:pStyle w:val="Body"/>
            </w:pPr>
            <w:r w:rsidRPr="003842C5">
              <w:t>2016</w:t>
            </w:r>
            <w:r w:rsidDel="00FC6AA2">
              <w:t>–</w:t>
            </w:r>
            <w:r w:rsidRPr="003842C5" w:rsidDel="00FC6AA2">
              <w:t xml:space="preserve">17 East Gippsland </w:t>
            </w:r>
            <w:r w:rsidDel="00FC6AA2">
              <w:t>Water Services</w:t>
            </w:r>
            <w:r w:rsidRPr="003842C5" w:rsidDel="00FC6AA2">
              <w:t xml:space="preserve"> Photography</w:t>
            </w:r>
            <w:r w:rsidDel="00FC6AA2">
              <w:t xml:space="preserve"> Project</w:t>
            </w:r>
          </w:p>
        </w:tc>
        <w:tc>
          <w:tcPr>
            <w:tcW w:w="2657" w:type="dxa"/>
          </w:tcPr>
          <w:p w14:paraId="46F2C70E" w14:textId="77777777" w:rsidR="00136679" w:rsidRPr="003842C5" w:rsidRDefault="00136679" w:rsidP="006A7D0F">
            <w:pPr>
              <w:pStyle w:val="Body"/>
            </w:pPr>
            <w:r w:rsidRPr="003842C5" w:rsidDel="00FC6AA2">
              <w:t>Active</w:t>
            </w:r>
          </w:p>
        </w:tc>
      </w:tr>
      <w:tr w:rsidR="00136679" w:rsidRPr="003842C5" w14:paraId="4DD79115" w14:textId="77777777" w:rsidTr="00B5459E">
        <w:trPr>
          <w:trHeight w:val="402"/>
        </w:trPr>
        <w:tc>
          <w:tcPr>
            <w:tcW w:w="6982" w:type="dxa"/>
          </w:tcPr>
          <w:p w14:paraId="0FDA5861" w14:textId="77777777" w:rsidR="00136679" w:rsidRPr="003842C5" w:rsidRDefault="00136679" w:rsidP="006A7D0F">
            <w:pPr>
              <w:pStyle w:val="Body"/>
            </w:pPr>
            <w:r>
              <w:t>2016</w:t>
            </w:r>
            <w:r w:rsidR="00173EEB" w:rsidDel="0043780C">
              <w:t>–</w:t>
            </w:r>
            <w:r>
              <w:t xml:space="preserve">17 </w:t>
            </w:r>
            <w:r w:rsidDel="00FC6AA2">
              <w:t>Barmah Millewa Moira Grass Photography</w:t>
            </w:r>
          </w:p>
        </w:tc>
        <w:tc>
          <w:tcPr>
            <w:tcW w:w="2657" w:type="dxa"/>
          </w:tcPr>
          <w:p w14:paraId="467D3E9B" w14:textId="77777777" w:rsidR="00136679" w:rsidRPr="003842C5" w:rsidRDefault="00136679" w:rsidP="006A7D0F">
            <w:pPr>
              <w:pStyle w:val="Body"/>
            </w:pPr>
            <w:r w:rsidDel="00FC6AA2">
              <w:t>Completed</w:t>
            </w:r>
          </w:p>
        </w:tc>
      </w:tr>
      <w:tr w:rsidR="00136679" w:rsidRPr="003842C5" w14:paraId="121105D0" w14:textId="77777777" w:rsidTr="00B5459E">
        <w:trPr>
          <w:trHeight w:val="402"/>
        </w:trPr>
        <w:tc>
          <w:tcPr>
            <w:tcW w:w="6982" w:type="dxa"/>
            <w:hideMark/>
          </w:tcPr>
          <w:p w14:paraId="61E5A520" w14:textId="77777777" w:rsidR="00136679" w:rsidRPr="003842C5" w:rsidRDefault="00136679" w:rsidP="006A7D0F">
            <w:pPr>
              <w:pStyle w:val="Body"/>
            </w:pPr>
            <w:r w:rsidRPr="003842C5">
              <w:t xml:space="preserve">2016 Murray River Flood Photography: </w:t>
            </w:r>
            <w:r>
              <w:t>Lower reaches</w:t>
            </w:r>
          </w:p>
        </w:tc>
        <w:tc>
          <w:tcPr>
            <w:tcW w:w="2657" w:type="dxa"/>
            <w:hideMark/>
          </w:tcPr>
          <w:p w14:paraId="41FC95F1" w14:textId="77777777" w:rsidR="00136679" w:rsidRPr="003842C5" w:rsidRDefault="00136679" w:rsidP="006A7D0F">
            <w:pPr>
              <w:pStyle w:val="Body"/>
            </w:pPr>
            <w:r>
              <w:t>Completed</w:t>
            </w:r>
          </w:p>
        </w:tc>
      </w:tr>
      <w:tr w:rsidR="00136679" w:rsidRPr="003842C5" w14:paraId="240F2345" w14:textId="77777777" w:rsidTr="00B5459E">
        <w:trPr>
          <w:trHeight w:val="402"/>
        </w:trPr>
        <w:tc>
          <w:tcPr>
            <w:tcW w:w="6982" w:type="dxa"/>
          </w:tcPr>
          <w:p w14:paraId="3218A613" w14:textId="77777777" w:rsidR="00136679" w:rsidRPr="003842C5" w:rsidRDefault="00136679" w:rsidP="006A7D0F">
            <w:pPr>
              <w:pStyle w:val="Body"/>
            </w:pPr>
            <w:r>
              <w:t>2016-17 Kingston Photography Project</w:t>
            </w:r>
          </w:p>
        </w:tc>
        <w:tc>
          <w:tcPr>
            <w:tcW w:w="2657" w:type="dxa"/>
          </w:tcPr>
          <w:p w14:paraId="76A7F281" w14:textId="77777777" w:rsidR="00136679" w:rsidRPr="003842C5" w:rsidRDefault="00136679" w:rsidP="006A7D0F">
            <w:pPr>
              <w:pStyle w:val="Body"/>
            </w:pPr>
            <w:r w:rsidDel="00095B79">
              <w:t>Active</w:t>
            </w:r>
          </w:p>
        </w:tc>
      </w:tr>
      <w:tr w:rsidR="00136679" w:rsidRPr="003842C5" w14:paraId="732983DA" w14:textId="77777777" w:rsidTr="00B5459E">
        <w:trPr>
          <w:trHeight w:val="402"/>
        </w:trPr>
        <w:tc>
          <w:tcPr>
            <w:tcW w:w="6982" w:type="dxa"/>
          </w:tcPr>
          <w:p w14:paraId="73C8D0D3" w14:textId="77777777" w:rsidR="00136679" w:rsidRPr="003842C5" w:rsidRDefault="00136679" w:rsidP="006A7D0F">
            <w:pPr>
              <w:pStyle w:val="Body"/>
            </w:pPr>
            <w:r>
              <w:t>2016</w:t>
            </w:r>
            <w:r w:rsidR="00173EEB" w:rsidDel="0043780C">
              <w:t>–</w:t>
            </w:r>
            <w:r w:rsidDel="00095B79">
              <w:t>17</w:t>
            </w:r>
            <w:r w:rsidR="00095B79">
              <w:t xml:space="preserve"> </w:t>
            </w:r>
            <w:r>
              <w:t>Mitchell Towns Photography Project</w:t>
            </w:r>
          </w:p>
        </w:tc>
        <w:tc>
          <w:tcPr>
            <w:tcW w:w="2657" w:type="dxa"/>
          </w:tcPr>
          <w:p w14:paraId="7A0028C8" w14:textId="77777777" w:rsidR="00136679" w:rsidRPr="003842C5" w:rsidRDefault="00136679" w:rsidP="006A7D0F">
            <w:pPr>
              <w:pStyle w:val="Body"/>
            </w:pPr>
            <w:r w:rsidDel="00095B79">
              <w:t>Active</w:t>
            </w:r>
          </w:p>
        </w:tc>
      </w:tr>
      <w:tr w:rsidR="00136679" w:rsidRPr="003842C5" w14:paraId="7A3271C4" w14:textId="77777777" w:rsidTr="00B5459E">
        <w:trPr>
          <w:trHeight w:val="402"/>
        </w:trPr>
        <w:tc>
          <w:tcPr>
            <w:tcW w:w="6982" w:type="dxa"/>
          </w:tcPr>
          <w:p w14:paraId="1AB44480" w14:textId="77777777" w:rsidR="00136679" w:rsidRPr="003842C5" w:rsidRDefault="007A2171" w:rsidP="006A7D0F">
            <w:pPr>
              <w:pStyle w:val="Body"/>
            </w:pPr>
            <w:r>
              <w:t>2016 Central Victoria Photography</w:t>
            </w:r>
          </w:p>
        </w:tc>
        <w:tc>
          <w:tcPr>
            <w:tcW w:w="2657" w:type="dxa"/>
          </w:tcPr>
          <w:p w14:paraId="10B4912F" w14:textId="77777777" w:rsidR="00136679" w:rsidRPr="003842C5" w:rsidRDefault="007A2171" w:rsidP="006A7D0F">
            <w:pPr>
              <w:pStyle w:val="Body"/>
            </w:pPr>
            <w:r>
              <w:t>Active</w:t>
            </w:r>
          </w:p>
        </w:tc>
      </w:tr>
    </w:tbl>
    <w:p w14:paraId="7C436728" w14:textId="77777777" w:rsidR="000E55ED" w:rsidRDefault="000E55ED" w:rsidP="000E55ED">
      <w:pPr>
        <w:rPr>
          <w:rFonts w:cs="Helv"/>
          <w:color w:val="000000"/>
          <w:szCs w:val="22"/>
          <w:highlight w:val="yellow"/>
        </w:rPr>
      </w:pPr>
    </w:p>
    <w:p w14:paraId="40D96C95" w14:textId="77777777" w:rsidR="000E55ED" w:rsidRPr="001E3631" w:rsidRDefault="000E55ED" w:rsidP="00965E43">
      <w:pPr>
        <w:pStyle w:val="Body"/>
      </w:pPr>
      <w:r w:rsidRPr="009F7BB6">
        <w:t xml:space="preserve">If you have any questions or need more information, please contact </w:t>
      </w:r>
      <w:hyperlink r:id="rId39" w:history="1">
        <w:r w:rsidRPr="00173EEB">
          <w:rPr>
            <w:rStyle w:val="Hyperlink"/>
            <w:rFonts w:eastAsiaTheme="majorEastAsia" w:cs="Helv"/>
            <w:szCs w:val="22"/>
          </w:rPr>
          <w:t>coordinated.imagery@delwp.vic.gov.au</w:t>
        </w:r>
      </w:hyperlink>
      <w:r w:rsidR="00965E43" w:rsidRPr="00173EEB">
        <w:rPr>
          <w:rStyle w:val="Hyperlink"/>
          <w:rFonts w:eastAsiaTheme="majorEastAsia" w:cs="Helv"/>
          <w:szCs w:val="22"/>
        </w:rPr>
        <w:t>.</w:t>
      </w:r>
    </w:p>
    <w:p w14:paraId="70275E20" w14:textId="77777777" w:rsidR="000E55ED" w:rsidRDefault="000E55ED" w:rsidP="000E55ED">
      <w:pPr>
        <w:rPr>
          <w:b/>
          <w:color w:val="228591"/>
          <w:sz w:val="28"/>
        </w:rPr>
      </w:pPr>
      <w:r>
        <w:br w:type="page"/>
      </w:r>
    </w:p>
    <w:p w14:paraId="3152F533" w14:textId="77777777" w:rsidR="000E55ED" w:rsidRPr="00874183" w:rsidRDefault="000E55ED" w:rsidP="007735AE">
      <w:pPr>
        <w:pStyle w:val="Heading1"/>
      </w:pPr>
      <w:bookmarkStart w:id="50" w:name="_Toc466373282"/>
      <w:bookmarkStart w:id="51" w:name="_Toc481397720"/>
      <w:bookmarkStart w:id="52" w:name="_Toc482280303"/>
      <w:r w:rsidRPr="00874183">
        <w:lastRenderedPageBreak/>
        <w:t>Vicmap</w:t>
      </w:r>
      <w:r w:rsidRPr="00874183">
        <w:rPr>
          <w:vertAlign w:val="superscript"/>
        </w:rPr>
        <w:t>TM</w:t>
      </w:r>
      <w:r w:rsidRPr="00874183">
        <w:t xml:space="preserve"> Foundation </w:t>
      </w:r>
      <w:r w:rsidR="00BB153A" w:rsidRPr="00874183">
        <w:t>m</w:t>
      </w:r>
      <w:r w:rsidR="00DB1873" w:rsidRPr="00874183">
        <w:t>apping</w:t>
      </w:r>
      <w:r w:rsidRPr="00874183">
        <w:t xml:space="preserve"> </w:t>
      </w:r>
      <w:r w:rsidR="00DB1873" w:rsidRPr="00874183">
        <w:t>update</w:t>
      </w:r>
      <w:bookmarkEnd w:id="50"/>
      <w:bookmarkEnd w:id="51"/>
      <w:bookmarkEnd w:id="52"/>
    </w:p>
    <w:p w14:paraId="56957DDE" w14:textId="77777777" w:rsidR="000E55ED" w:rsidRDefault="000E55ED" w:rsidP="007735AE">
      <w:pPr>
        <w:pStyle w:val="Heading2"/>
      </w:pPr>
      <w:bookmarkStart w:id="53" w:name="_Toc466373283"/>
      <w:bookmarkStart w:id="54" w:name="_Toc481397721"/>
      <w:bookmarkStart w:id="55" w:name="_Toc482280304"/>
      <w:r w:rsidRPr="00BC15F9">
        <w:t>Vicmap</w:t>
      </w:r>
      <w:r w:rsidRPr="00BC15F9">
        <w:rPr>
          <w:vertAlign w:val="superscript"/>
        </w:rPr>
        <w:t>TM</w:t>
      </w:r>
      <w:r w:rsidRPr="00BC15F9">
        <w:t xml:space="preserve"> </w:t>
      </w:r>
      <w:r>
        <w:t xml:space="preserve">Mapping Production </w:t>
      </w:r>
      <w:r w:rsidR="00C6588A">
        <w:t>–</w:t>
      </w:r>
      <w:r>
        <w:t xml:space="preserve"> </w:t>
      </w:r>
      <w:r w:rsidR="003E33EA">
        <w:t>October</w:t>
      </w:r>
      <w:r>
        <w:t xml:space="preserve"> to </w:t>
      </w:r>
      <w:r w:rsidR="003E33EA">
        <w:t>December</w:t>
      </w:r>
      <w:r w:rsidRPr="00BC15F9">
        <w:t xml:space="preserve"> 2016</w:t>
      </w:r>
      <w:bookmarkEnd w:id="53"/>
      <w:bookmarkEnd w:id="54"/>
      <w:bookmarkEnd w:id="55"/>
    </w:p>
    <w:p w14:paraId="400A8D68" w14:textId="77777777" w:rsidR="000E55ED" w:rsidRPr="003842C5" w:rsidRDefault="000E55ED" w:rsidP="00B01389">
      <w:pPr>
        <w:pStyle w:val="Body"/>
      </w:pPr>
      <w:r w:rsidRPr="00965E43">
        <w:t>Vicmap</w:t>
      </w:r>
      <w:r w:rsidRPr="00965E43">
        <w:rPr>
          <w:vertAlign w:val="superscript"/>
        </w:rPr>
        <w:t>TM</w:t>
      </w:r>
      <w:r w:rsidRPr="003842C5">
        <w:t xml:space="preserve"> Foundation Mapping consists of analogue and digital streams</w:t>
      </w:r>
      <w:r w:rsidR="00B01389">
        <w:t>:</w:t>
      </w:r>
    </w:p>
    <w:p w14:paraId="6FDFADDD" w14:textId="77777777" w:rsidR="000E55ED" w:rsidRPr="003842C5" w:rsidRDefault="000E55ED" w:rsidP="00965E43">
      <w:pPr>
        <w:pStyle w:val="Bullet"/>
      </w:pPr>
      <w:r w:rsidRPr="003842C5">
        <w:rPr>
          <w:rFonts w:cs="Calibri"/>
        </w:rPr>
        <w:t>Vicmap</w:t>
      </w:r>
      <w:r w:rsidRPr="003842C5">
        <w:rPr>
          <w:rFonts w:cs="Calibri"/>
          <w:vertAlign w:val="superscript"/>
        </w:rPr>
        <w:t>TM</w:t>
      </w:r>
      <w:r w:rsidRPr="003842C5">
        <w:rPr>
          <w:rFonts w:cs="Calibri"/>
        </w:rPr>
        <w:t xml:space="preserve"> Topographic </w:t>
      </w:r>
      <w:r w:rsidRPr="003842C5">
        <w:rPr>
          <w:bCs/>
        </w:rPr>
        <w:t xml:space="preserve">Mapping </w:t>
      </w:r>
      <w:r w:rsidR="00B01389">
        <w:rPr>
          <w:bCs/>
        </w:rPr>
        <w:t>–</w:t>
      </w:r>
      <w:r w:rsidR="00B01389" w:rsidRPr="003842C5">
        <w:rPr>
          <w:bCs/>
        </w:rPr>
        <w:t xml:space="preserve"> </w:t>
      </w:r>
      <w:r w:rsidRPr="003842C5">
        <w:rPr>
          <w:bCs/>
        </w:rPr>
        <w:t>Hardcopy</w:t>
      </w:r>
      <w:r w:rsidRPr="003842C5">
        <w:t xml:space="preserve"> is a suite of over</w:t>
      </w:r>
      <w:r w:rsidR="007936C5">
        <w:t xml:space="preserve"> </w:t>
      </w:r>
      <w:r w:rsidRPr="003842C5">
        <w:t>290 map sheets covering the state. These maps are at a scale of 1:50 000 statewide and 1:25 000 and 1:100 000 over selected areas. Each map is updated every four to seven years, with 62 map sheets to be updated in 2016/2017.</w:t>
      </w:r>
    </w:p>
    <w:p w14:paraId="731DE461" w14:textId="77777777" w:rsidR="000E55ED" w:rsidRDefault="00CF0B63" w:rsidP="00965E43">
      <w:pPr>
        <w:pStyle w:val="Bullet"/>
      </w:pPr>
      <w:r>
        <w:rPr>
          <w:noProof/>
          <w:lang w:eastAsia="en-AU"/>
        </w:rPr>
        <w:drawing>
          <wp:anchor distT="0" distB="0" distL="114300" distR="114300" simplePos="0" relativeHeight="251664896" behindDoc="0" locked="0" layoutInCell="1" allowOverlap="1" wp14:anchorId="7501BD21" wp14:editId="5EC18CA7">
            <wp:simplePos x="0" y="0"/>
            <wp:positionH relativeFrom="column">
              <wp:posOffset>1905</wp:posOffset>
            </wp:positionH>
            <wp:positionV relativeFrom="paragraph">
              <wp:posOffset>647065</wp:posOffset>
            </wp:positionV>
            <wp:extent cx="5847080" cy="2302510"/>
            <wp:effectExtent l="0" t="0" r="1270" b="2540"/>
            <wp:wrapTight wrapText="bothSides">
              <wp:wrapPolygon edited="0">
                <wp:start x="0" y="0"/>
                <wp:lineTo x="0" y="21445"/>
                <wp:lineTo x="21534" y="21445"/>
                <wp:lineTo x="21534" y="0"/>
                <wp:lineTo x="0" y="0"/>
              </wp:wrapPolygon>
            </wp:wrapTight>
            <wp:docPr id="28689" name="Chart 286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r w:rsidR="000E55ED" w:rsidRPr="003842C5">
        <w:rPr>
          <w:rFonts w:cs="Calibri"/>
        </w:rPr>
        <w:t>Vicmap</w:t>
      </w:r>
      <w:r w:rsidR="000E55ED" w:rsidRPr="003842C5">
        <w:rPr>
          <w:rFonts w:cs="Calibri"/>
          <w:vertAlign w:val="superscript"/>
        </w:rPr>
        <w:t>TM</w:t>
      </w:r>
      <w:r w:rsidR="000E55ED" w:rsidRPr="003842C5">
        <w:rPr>
          <w:rFonts w:cs="Calibri"/>
        </w:rPr>
        <w:t xml:space="preserve"> Topographic </w:t>
      </w:r>
      <w:r w:rsidR="000E55ED" w:rsidRPr="003842C5">
        <w:rPr>
          <w:bCs/>
        </w:rPr>
        <w:t xml:space="preserve">Mapping </w:t>
      </w:r>
      <w:r w:rsidR="00B01389">
        <w:rPr>
          <w:bCs/>
        </w:rPr>
        <w:t xml:space="preserve">– </w:t>
      </w:r>
      <w:r w:rsidR="000E55ED" w:rsidRPr="003842C5">
        <w:rPr>
          <w:bCs/>
        </w:rPr>
        <w:t>Digital</w:t>
      </w:r>
      <w:r w:rsidR="000E55ED" w:rsidRPr="003842C5">
        <w:t xml:space="preserve"> is a suite of nine statewide map products made up of different scales and</w:t>
      </w:r>
      <w:r w:rsidR="007936C5">
        <w:t xml:space="preserve"> </w:t>
      </w:r>
      <w:r w:rsidR="000E55ED" w:rsidRPr="003842C5">
        <w:t xml:space="preserve">comprising GeoPdfs, GeoTiffs, ECW mosaics and a Web Map </w:t>
      </w:r>
      <w:r w:rsidR="00C71074">
        <w:t>S</w:t>
      </w:r>
      <w:r w:rsidR="000E55ED" w:rsidRPr="003842C5">
        <w:t>ervice. Each product is updated every 12 to 18 months.</w:t>
      </w:r>
      <w:r w:rsidR="006A7D0F">
        <w:br/>
      </w:r>
    </w:p>
    <w:p w14:paraId="5CCF490F" w14:textId="77777777" w:rsidR="000E55ED" w:rsidRDefault="00CF0B63" w:rsidP="008E48F7">
      <w:pPr>
        <w:autoSpaceDE w:val="0"/>
        <w:autoSpaceDN w:val="0"/>
        <w:adjustRightInd w:val="0"/>
        <w:jc w:val="center"/>
        <w:rPr>
          <w:noProof/>
        </w:rPr>
      </w:pPr>
      <w:r>
        <w:rPr>
          <w:noProof/>
        </w:rPr>
        <w:br w:type="textWrapping" w:clear="all"/>
        <w:t>G</w:t>
      </w:r>
      <w:r w:rsidR="000E55ED" w:rsidRPr="003842C5">
        <w:rPr>
          <w:noProof/>
        </w:rPr>
        <w:t xml:space="preserve">raph 1: Cumulative Topographic </w:t>
      </w:r>
      <w:r w:rsidR="00B01389">
        <w:rPr>
          <w:noProof/>
        </w:rPr>
        <w:t>h</w:t>
      </w:r>
      <w:r w:rsidR="00B01389" w:rsidRPr="003842C5">
        <w:rPr>
          <w:noProof/>
        </w:rPr>
        <w:t xml:space="preserve">ardcopy </w:t>
      </w:r>
      <w:r w:rsidR="00B01389">
        <w:rPr>
          <w:noProof/>
        </w:rPr>
        <w:t>u</w:t>
      </w:r>
      <w:r w:rsidR="00B01389" w:rsidRPr="003842C5">
        <w:rPr>
          <w:noProof/>
        </w:rPr>
        <w:t xml:space="preserve">pdates </w:t>
      </w:r>
      <w:r w:rsidR="000E55ED" w:rsidRPr="003842C5">
        <w:rPr>
          <w:noProof/>
        </w:rPr>
        <w:t>(</w:t>
      </w:r>
      <w:r w:rsidR="00B01389">
        <w:rPr>
          <w:noProof/>
        </w:rPr>
        <w:t>m</w:t>
      </w:r>
      <w:r w:rsidR="00B01389" w:rsidRPr="003842C5">
        <w:rPr>
          <w:noProof/>
        </w:rPr>
        <w:t xml:space="preserve">ap </w:t>
      </w:r>
      <w:r w:rsidR="000E55ED" w:rsidRPr="003842C5">
        <w:rPr>
          <w:noProof/>
        </w:rPr>
        <w:t>sheets)</w:t>
      </w:r>
    </w:p>
    <w:p w14:paraId="1732ACFA" w14:textId="77777777" w:rsidR="00173EEB" w:rsidRDefault="00CF0B63" w:rsidP="003E33EA">
      <w:pPr>
        <w:pStyle w:val="CaptionImageorFigure"/>
        <w:jc w:val="center"/>
        <w:rPr>
          <w:noProof/>
        </w:rPr>
      </w:pPr>
      <w:r>
        <w:rPr>
          <w:noProof/>
        </w:rPr>
        <w:drawing>
          <wp:anchor distT="0" distB="0" distL="114300" distR="114300" simplePos="0" relativeHeight="251663872" behindDoc="0" locked="0" layoutInCell="1" allowOverlap="1" wp14:anchorId="423DD1A3" wp14:editId="58A0346D">
            <wp:simplePos x="0" y="0"/>
            <wp:positionH relativeFrom="column">
              <wp:posOffset>0</wp:posOffset>
            </wp:positionH>
            <wp:positionV relativeFrom="paragraph">
              <wp:posOffset>330976</wp:posOffset>
            </wp:positionV>
            <wp:extent cx="5847080" cy="2311400"/>
            <wp:effectExtent l="0" t="0" r="1270" b="12700"/>
            <wp:wrapSquare wrapText="bothSides"/>
            <wp:docPr id="28672" name="Chart 28672">
              <a:extLst xmlns:a="http://schemas.openxmlformats.org/drawingml/2006/main">
                <a:ext uri="{FF2B5EF4-FFF2-40B4-BE49-F238E27FC236}">
                  <a16:creationId xmlns:a16="http://schemas.microsoft.com/office/drawing/2014/main" id="{EF0FDD7C-7ACB-4275-8BDC-8DD73C09F5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anchor>
        </w:drawing>
      </w:r>
    </w:p>
    <w:p w14:paraId="0E22B536" w14:textId="77777777" w:rsidR="000E55ED" w:rsidRPr="00723035" w:rsidRDefault="000E55ED" w:rsidP="008E48F7">
      <w:pPr>
        <w:pStyle w:val="Body"/>
        <w:jc w:val="center"/>
        <w:rPr>
          <w:noProof/>
        </w:rPr>
      </w:pPr>
      <w:r w:rsidRPr="00723035">
        <w:rPr>
          <w:noProof/>
        </w:rPr>
        <w:t>Graph 2:</w:t>
      </w:r>
      <w:r w:rsidR="00B01389">
        <w:rPr>
          <w:noProof/>
        </w:rPr>
        <w:t xml:space="preserve"> </w:t>
      </w:r>
      <w:r w:rsidRPr="00723035">
        <w:rPr>
          <w:noProof/>
        </w:rPr>
        <w:t xml:space="preserve">Cumulative Topographic </w:t>
      </w:r>
      <w:r w:rsidR="00B01389">
        <w:rPr>
          <w:noProof/>
        </w:rPr>
        <w:t>di</w:t>
      </w:r>
      <w:r w:rsidR="00B01389" w:rsidRPr="00723035">
        <w:rPr>
          <w:noProof/>
        </w:rPr>
        <w:t xml:space="preserve">gital </w:t>
      </w:r>
      <w:r w:rsidR="00B01389">
        <w:rPr>
          <w:noProof/>
        </w:rPr>
        <w:t>u</w:t>
      </w:r>
      <w:r w:rsidR="00B01389" w:rsidRPr="00723035">
        <w:rPr>
          <w:noProof/>
        </w:rPr>
        <w:t xml:space="preserve">pdates </w:t>
      </w:r>
      <w:r w:rsidRPr="00723035">
        <w:rPr>
          <w:noProof/>
        </w:rPr>
        <w:t>(</w:t>
      </w:r>
      <w:r w:rsidR="00B01389">
        <w:rPr>
          <w:noProof/>
        </w:rPr>
        <w:t>s</w:t>
      </w:r>
      <w:r w:rsidR="00B01389" w:rsidRPr="00723035">
        <w:rPr>
          <w:noProof/>
        </w:rPr>
        <w:t xml:space="preserve">tatewide </w:t>
      </w:r>
      <w:r w:rsidRPr="00723035">
        <w:rPr>
          <w:noProof/>
        </w:rPr>
        <w:t>map series)</w:t>
      </w:r>
    </w:p>
    <w:p w14:paraId="648E898B" w14:textId="77777777" w:rsidR="00996DCE" w:rsidRDefault="00996DCE">
      <w:pPr>
        <w:rPr>
          <w:b/>
          <w:color w:val="494847"/>
        </w:rPr>
      </w:pPr>
      <w:bookmarkStart w:id="56" w:name="_Toc466373284"/>
      <w:r>
        <w:br w:type="page"/>
      </w:r>
    </w:p>
    <w:p w14:paraId="4B3F8ACA" w14:textId="77777777" w:rsidR="00996DCE" w:rsidRPr="00DE3A02" w:rsidRDefault="00996DCE" w:rsidP="00996DCE">
      <w:pPr>
        <w:pStyle w:val="Heading2"/>
      </w:pPr>
      <w:bookmarkStart w:id="57" w:name="_Toc481397722"/>
      <w:bookmarkStart w:id="58" w:name="_Toc482280305"/>
      <w:r>
        <w:lastRenderedPageBreak/>
        <w:t>Digital</w:t>
      </w:r>
      <w:bookmarkEnd w:id="57"/>
      <w:bookmarkEnd w:id="58"/>
    </w:p>
    <w:bookmarkEnd w:id="56"/>
    <w:p w14:paraId="5FBC336F" w14:textId="77777777" w:rsidR="00996DCE" w:rsidRDefault="00996DCE"/>
    <w:tbl>
      <w:tblPr>
        <w:tblStyle w:val="TableGrid"/>
        <w:tblW w:w="9852" w:type="dxa"/>
        <w:tblInd w:w="-142" w:type="dxa"/>
        <w:tblLayout w:type="fixed"/>
        <w:tblLook w:val="00A0" w:firstRow="1" w:lastRow="0" w:firstColumn="1" w:lastColumn="0" w:noHBand="0" w:noVBand="0"/>
        <w:tblCaption w:val="Vicmap Topographic hardcopy updates table"/>
        <w:tblDescription w:val="Vicmap Topographic hardcopy updates table"/>
      </w:tblPr>
      <w:tblGrid>
        <w:gridCol w:w="4253"/>
        <w:gridCol w:w="1843"/>
        <w:gridCol w:w="1559"/>
        <w:gridCol w:w="1134"/>
        <w:gridCol w:w="1063"/>
      </w:tblGrid>
      <w:tr w:rsidR="00996DCE" w:rsidRPr="000E55ED" w14:paraId="539E669B" w14:textId="77777777" w:rsidTr="00874183">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253" w:type="dxa"/>
          </w:tcPr>
          <w:p w14:paraId="520E112D" w14:textId="77777777" w:rsidR="00996DCE" w:rsidRPr="000E55ED" w:rsidRDefault="00996DCE" w:rsidP="00173EEB">
            <w:pPr>
              <w:pStyle w:val="TblHd"/>
            </w:pPr>
            <w:r>
              <w:t xml:space="preserve">Product </w:t>
            </w:r>
            <w:r w:rsidR="00173EEB">
              <w:t>scale</w:t>
            </w:r>
          </w:p>
        </w:tc>
        <w:tc>
          <w:tcPr>
            <w:cnfStyle w:val="000010000000" w:firstRow="0" w:lastRow="0" w:firstColumn="0" w:lastColumn="0" w:oddVBand="1" w:evenVBand="0" w:oddHBand="0" w:evenHBand="0" w:firstRowFirstColumn="0" w:firstRowLastColumn="0" w:lastRowFirstColumn="0" w:lastRowLastColumn="0"/>
            <w:tcW w:w="1843" w:type="dxa"/>
          </w:tcPr>
          <w:p w14:paraId="00B5BBC0" w14:textId="77777777" w:rsidR="00996DCE" w:rsidRPr="000E55ED" w:rsidRDefault="00996DCE" w:rsidP="00996DCE">
            <w:pPr>
              <w:pStyle w:val="TblHd"/>
            </w:pPr>
            <w:r>
              <w:t>Platform</w:t>
            </w:r>
          </w:p>
        </w:tc>
        <w:tc>
          <w:tcPr>
            <w:tcW w:w="1559" w:type="dxa"/>
          </w:tcPr>
          <w:p w14:paraId="56F06467" w14:textId="77777777" w:rsidR="00996DCE" w:rsidRPr="000E55ED" w:rsidRDefault="00996DCE" w:rsidP="00996DCE">
            <w:pPr>
              <w:pStyle w:val="TblHd"/>
              <w:cnfStyle w:val="100000000000" w:firstRow="1" w:lastRow="0" w:firstColumn="0" w:lastColumn="0" w:oddVBand="0" w:evenVBand="0" w:oddHBand="0" w:evenHBand="0" w:firstRowFirstColumn="0" w:firstRowLastColumn="0" w:lastRowFirstColumn="0" w:lastRowLastColumn="0"/>
            </w:pPr>
            <w:r>
              <w:t>Format</w:t>
            </w:r>
          </w:p>
        </w:tc>
        <w:tc>
          <w:tcPr>
            <w:cnfStyle w:val="000010000000" w:firstRow="0" w:lastRow="0" w:firstColumn="0" w:lastColumn="0" w:oddVBand="1" w:evenVBand="0" w:oddHBand="0" w:evenHBand="0" w:firstRowFirstColumn="0" w:firstRowLastColumn="0" w:lastRowFirstColumn="0" w:lastRowLastColumn="0"/>
            <w:tcW w:w="1134" w:type="dxa"/>
          </w:tcPr>
          <w:p w14:paraId="5F48B156" w14:textId="77777777" w:rsidR="00996DCE" w:rsidRPr="00996DCE" w:rsidRDefault="00996DCE" w:rsidP="00173EEB">
            <w:pPr>
              <w:pStyle w:val="TblHd"/>
            </w:pPr>
            <w:r>
              <w:t xml:space="preserve">Update </w:t>
            </w:r>
            <w:r w:rsidR="00173EEB">
              <w:t>cycle</w:t>
            </w:r>
          </w:p>
        </w:tc>
        <w:tc>
          <w:tcPr>
            <w:tcW w:w="1063" w:type="dxa"/>
          </w:tcPr>
          <w:p w14:paraId="02C82775" w14:textId="77777777" w:rsidR="00996DCE" w:rsidRPr="00996DCE" w:rsidRDefault="00996DCE" w:rsidP="00173EEB">
            <w:pPr>
              <w:pStyle w:val="BodyText"/>
              <w:cnfStyle w:val="100000000000" w:firstRow="1" w:lastRow="0" w:firstColumn="0" w:lastColumn="0" w:oddVBand="0" w:evenVBand="0" w:oddHBand="0" w:evenHBand="0" w:firstRowFirstColumn="0" w:firstRowLastColumn="0" w:lastRowFirstColumn="0" w:lastRowLastColumn="0"/>
              <w:rPr>
                <w:b/>
                <w:sz w:val="22"/>
                <w:szCs w:val="22"/>
              </w:rPr>
            </w:pPr>
            <w:r w:rsidRPr="00996DCE">
              <w:rPr>
                <w:b/>
                <w:color w:val="FFFFFF" w:themeColor="background1"/>
                <w:sz w:val="22"/>
                <w:szCs w:val="22"/>
              </w:rPr>
              <w:t xml:space="preserve">Latest </w:t>
            </w:r>
            <w:r w:rsidR="00173EEB">
              <w:rPr>
                <w:b/>
                <w:color w:val="FFFFFF" w:themeColor="background1"/>
                <w:sz w:val="22"/>
                <w:szCs w:val="22"/>
              </w:rPr>
              <w:t>e</w:t>
            </w:r>
            <w:r w:rsidR="00173EEB" w:rsidRPr="00996DCE">
              <w:rPr>
                <w:b/>
                <w:color w:val="FFFFFF" w:themeColor="background1"/>
                <w:sz w:val="22"/>
                <w:szCs w:val="22"/>
              </w:rPr>
              <w:t>dition</w:t>
            </w:r>
          </w:p>
        </w:tc>
      </w:tr>
      <w:tr w:rsidR="00996DCE" w:rsidRPr="003E33EA" w14:paraId="1D24DC79" w14:textId="77777777" w:rsidTr="00874183">
        <w:tc>
          <w:tcPr>
            <w:tcW w:w="4253" w:type="dxa"/>
          </w:tcPr>
          <w:p w14:paraId="7ED31D80" w14:textId="77777777" w:rsidR="00996DCE" w:rsidRPr="003E33EA" w:rsidRDefault="00996DCE" w:rsidP="006A7D0F">
            <w:pPr>
              <w:pStyle w:val="Body"/>
              <w:rPr>
                <w:rFonts w:cstheme="minorHAnsi"/>
              </w:rPr>
            </w:pPr>
            <w:r>
              <w:rPr>
                <w:rFonts w:cstheme="minorHAnsi"/>
              </w:rPr>
              <w:t>Vicmap Topographic 1:</w:t>
            </w:r>
            <w:r w:rsidR="009D2EB4">
              <w:rPr>
                <w:rFonts w:cstheme="minorHAnsi"/>
              </w:rPr>
              <w:t xml:space="preserve">100K </w:t>
            </w:r>
            <w:r>
              <w:rPr>
                <w:rFonts w:cstheme="minorHAnsi"/>
              </w:rPr>
              <w:t>Image Mosaic (Vicgrid)</w:t>
            </w:r>
          </w:p>
        </w:tc>
        <w:tc>
          <w:tcPr>
            <w:cnfStyle w:val="000010000000" w:firstRow="0" w:lastRow="0" w:firstColumn="0" w:lastColumn="0" w:oddVBand="1" w:evenVBand="0" w:oddHBand="0" w:evenHBand="0" w:firstRowFirstColumn="0" w:firstRowLastColumn="0" w:lastRowFirstColumn="0" w:lastRowLastColumn="0"/>
            <w:tcW w:w="1843" w:type="dxa"/>
          </w:tcPr>
          <w:p w14:paraId="041FBC80" w14:textId="77777777" w:rsidR="00996DCE" w:rsidRPr="003E33EA" w:rsidRDefault="00173EEB" w:rsidP="006A7D0F">
            <w:pPr>
              <w:pStyle w:val="Body"/>
              <w:rPr>
                <w:rFonts w:cstheme="minorHAnsi"/>
              </w:rPr>
            </w:pPr>
            <w:r>
              <w:rPr>
                <w:rFonts w:cstheme="minorHAnsi"/>
              </w:rPr>
              <w:t>IWS/</w:t>
            </w:r>
            <w:r w:rsidR="00874183">
              <w:rPr>
                <w:rFonts w:cstheme="minorHAnsi"/>
              </w:rPr>
              <w:t>VARS</w:t>
            </w:r>
          </w:p>
        </w:tc>
        <w:tc>
          <w:tcPr>
            <w:tcW w:w="1559" w:type="dxa"/>
          </w:tcPr>
          <w:p w14:paraId="508F3DDC" w14:textId="77777777" w:rsidR="00996DCE" w:rsidRPr="003E33EA" w:rsidRDefault="00874183"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 xml:space="preserve">ECW and </w:t>
            </w:r>
            <w:r w:rsidR="009D2EB4">
              <w:rPr>
                <w:rFonts w:cstheme="minorHAnsi"/>
              </w:rPr>
              <w:t xml:space="preserve">71 </w:t>
            </w:r>
            <w:r>
              <w:rPr>
                <w:rFonts w:cstheme="minorHAnsi"/>
              </w:rPr>
              <w:t>Geo Tiffs</w:t>
            </w:r>
          </w:p>
        </w:tc>
        <w:tc>
          <w:tcPr>
            <w:cnfStyle w:val="000010000000" w:firstRow="0" w:lastRow="0" w:firstColumn="0" w:lastColumn="0" w:oddVBand="1" w:evenVBand="0" w:oddHBand="0" w:evenHBand="0" w:firstRowFirstColumn="0" w:firstRowLastColumn="0" w:lastRowFirstColumn="0" w:lastRowLastColumn="0"/>
            <w:tcW w:w="1134" w:type="dxa"/>
          </w:tcPr>
          <w:p w14:paraId="22450614" w14:textId="77777777" w:rsidR="00996DCE" w:rsidRPr="003E33EA" w:rsidRDefault="00874183" w:rsidP="006A7D0F">
            <w:pPr>
              <w:pStyle w:val="Body"/>
              <w:rPr>
                <w:rFonts w:cstheme="minorHAnsi"/>
              </w:rPr>
            </w:pPr>
            <w:r>
              <w:rPr>
                <w:rFonts w:cstheme="minorHAnsi"/>
              </w:rPr>
              <w:t>18 Months</w:t>
            </w:r>
          </w:p>
        </w:tc>
        <w:tc>
          <w:tcPr>
            <w:tcW w:w="1063" w:type="dxa"/>
          </w:tcPr>
          <w:p w14:paraId="4D06E8FC" w14:textId="77777777" w:rsidR="00996DCE" w:rsidRPr="003E33EA" w:rsidRDefault="009D2EB4"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2017</w:t>
            </w:r>
          </w:p>
        </w:tc>
      </w:tr>
    </w:tbl>
    <w:p w14:paraId="2A2AC807" w14:textId="77777777" w:rsidR="000E55ED" w:rsidRPr="00DE3A02" w:rsidRDefault="000E55ED" w:rsidP="00DB1873">
      <w:pPr>
        <w:pStyle w:val="Heading2"/>
      </w:pPr>
      <w:bookmarkStart w:id="59" w:name="_Toc466373285"/>
      <w:bookmarkStart w:id="60" w:name="_Toc481397723"/>
      <w:bookmarkStart w:id="61" w:name="_Toc482280306"/>
      <w:r w:rsidRPr="00DE3A02">
        <w:t>Hardcopy</w:t>
      </w:r>
      <w:bookmarkEnd w:id="59"/>
      <w:bookmarkEnd w:id="60"/>
      <w:bookmarkEnd w:id="61"/>
    </w:p>
    <w:p w14:paraId="4648859E" w14:textId="77777777" w:rsidR="000E55ED" w:rsidRPr="003842C5" w:rsidRDefault="000E55ED" w:rsidP="0007636E">
      <w:pPr>
        <w:pStyle w:val="Body"/>
      </w:pPr>
      <w:r w:rsidRPr="003842C5">
        <w:t xml:space="preserve">The following map sheets </w:t>
      </w:r>
      <w:r w:rsidR="00173EEB">
        <w:t xml:space="preserve">were </w:t>
      </w:r>
      <w:r w:rsidRPr="003842C5">
        <w:t xml:space="preserve">updated in </w:t>
      </w:r>
      <w:r w:rsidR="003E33EA">
        <w:t>October</w:t>
      </w:r>
      <w:r w:rsidR="00173EEB">
        <w:t>–</w:t>
      </w:r>
      <w:r w:rsidR="003E33EA">
        <w:t>December</w:t>
      </w:r>
      <w:r w:rsidRPr="003842C5">
        <w:t xml:space="preserve"> 2016</w:t>
      </w:r>
      <w:r w:rsidR="0007636E">
        <w:t>.</w:t>
      </w:r>
    </w:p>
    <w:tbl>
      <w:tblPr>
        <w:tblStyle w:val="TableGrid"/>
        <w:tblW w:w="0" w:type="auto"/>
        <w:tblLayout w:type="fixed"/>
        <w:tblLook w:val="00A0" w:firstRow="1" w:lastRow="0" w:firstColumn="1" w:lastColumn="0" w:noHBand="0" w:noVBand="0"/>
        <w:tblCaption w:val="Vicmap Topographic hardcopy updates table"/>
        <w:tblDescription w:val="Vicmap Topographic hardcopy updates table"/>
      </w:tblPr>
      <w:tblGrid>
        <w:gridCol w:w="2380"/>
        <w:gridCol w:w="2371"/>
        <w:gridCol w:w="2208"/>
        <w:gridCol w:w="2539"/>
      </w:tblGrid>
      <w:tr w:rsidR="000E55ED" w:rsidRPr="000E55ED" w14:paraId="48F729AD" w14:textId="77777777" w:rsidTr="005827E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380" w:type="dxa"/>
          </w:tcPr>
          <w:p w14:paraId="673AC667" w14:textId="77777777" w:rsidR="000E55ED" w:rsidRPr="000E55ED" w:rsidRDefault="000E55ED" w:rsidP="0007636E">
            <w:pPr>
              <w:pStyle w:val="TblHd"/>
            </w:pPr>
            <w:r w:rsidRPr="000E55ED">
              <w:t>M</w:t>
            </w:r>
            <w:r w:rsidR="00B87A47">
              <w:t>apsheet name</w:t>
            </w:r>
          </w:p>
        </w:tc>
        <w:tc>
          <w:tcPr>
            <w:cnfStyle w:val="000010000000" w:firstRow="0" w:lastRow="0" w:firstColumn="0" w:lastColumn="0" w:oddVBand="1" w:evenVBand="0" w:oddHBand="0" w:evenHBand="0" w:firstRowFirstColumn="0" w:firstRowLastColumn="0" w:lastRowFirstColumn="0" w:lastRowLastColumn="0"/>
            <w:tcW w:w="2371" w:type="dxa"/>
          </w:tcPr>
          <w:p w14:paraId="54DA4C9C" w14:textId="77777777" w:rsidR="000E55ED" w:rsidRPr="000E55ED" w:rsidRDefault="000E55ED" w:rsidP="0007636E">
            <w:pPr>
              <w:pStyle w:val="TblHd"/>
            </w:pPr>
            <w:r w:rsidRPr="000E55ED">
              <w:t>M</w:t>
            </w:r>
            <w:r w:rsidR="00B87A47">
              <w:t>ap sheet number</w:t>
            </w:r>
          </w:p>
        </w:tc>
        <w:tc>
          <w:tcPr>
            <w:tcW w:w="2208" w:type="dxa"/>
          </w:tcPr>
          <w:p w14:paraId="55B9EBCA" w14:textId="77777777" w:rsidR="000E55ED" w:rsidRPr="000E55ED" w:rsidRDefault="00B87A47" w:rsidP="0007636E">
            <w:pPr>
              <w:pStyle w:val="TblHd"/>
              <w:cnfStyle w:val="100000000000" w:firstRow="1" w:lastRow="0" w:firstColumn="0" w:lastColumn="0" w:oddVBand="0" w:evenVBand="0" w:oddHBand="0" w:evenHBand="0" w:firstRowFirstColumn="0" w:firstRowLastColumn="0" w:lastRowFirstColumn="0" w:lastRowLastColumn="0"/>
            </w:pPr>
            <w:r w:rsidRPr="000E55ED">
              <w:t>S</w:t>
            </w:r>
            <w:r>
              <w:t>cale</w:t>
            </w:r>
          </w:p>
        </w:tc>
        <w:tc>
          <w:tcPr>
            <w:cnfStyle w:val="000010000000" w:firstRow="0" w:lastRow="0" w:firstColumn="0" w:lastColumn="0" w:oddVBand="1" w:evenVBand="0" w:oddHBand="0" w:evenHBand="0" w:firstRowFirstColumn="0" w:firstRowLastColumn="0" w:lastRowFirstColumn="0" w:lastRowLastColumn="0"/>
            <w:tcW w:w="2539" w:type="dxa"/>
          </w:tcPr>
          <w:p w14:paraId="58978C88" w14:textId="77777777" w:rsidR="000E55ED" w:rsidRPr="000E55ED" w:rsidRDefault="00B87A47" w:rsidP="0007636E">
            <w:pPr>
              <w:pStyle w:val="TblHd"/>
            </w:pPr>
            <w:r w:rsidRPr="000E55ED">
              <w:t>E</w:t>
            </w:r>
            <w:r>
              <w:t>dition</w:t>
            </w:r>
            <w:r w:rsidRPr="000E55ED">
              <w:t xml:space="preserve"> </w:t>
            </w:r>
            <w:r>
              <w:t>number</w:t>
            </w:r>
          </w:p>
        </w:tc>
      </w:tr>
      <w:tr w:rsidR="00217457" w:rsidRPr="003E33EA" w14:paraId="3D450950" w14:textId="77777777" w:rsidTr="005827ED">
        <w:tc>
          <w:tcPr>
            <w:tcW w:w="2380" w:type="dxa"/>
          </w:tcPr>
          <w:p w14:paraId="4D06BDBE" w14:textId="77777777" w:rsidR="00217457" w:rsidRPr="003E33EA" w:rsidRDefault="009D2EB4" w:rsidP="006A7D0F">
            <w:pPr>
              <w:pStyle w:val="Body"/>
            </w:pPr>
            <w:r>
              <w:t>BROADMEADOWS NTH</w:t>
            </w:r>
          </w:p>
        </w:tc>
        <w:tc>
          <w:tcPr>
            <w:cnfStyle w:val="000010000000" w:firstRow="0" w:lastRow="0" w:firstColumn="0" w:lastColumn="0" w:oddVBand="1" w:evenVBand="0" w:oddHBand="0" w:evenHBand="0" w:firstRowFirstColumn="0" w:firstRowLastColumn="0" w:lastRowFirstColumn="0" w:lastRowLastColumn="0"/>
            <w:tcW w:w="2371" w:type="dxa"/>
          </w:tcPr>
          <w:p w14:paraId="16AA1172" w14:textId="77777777" w:rsidR="00217457" w:rsidRPr="003E33EA" w:rsidRDefault="008E48F7" w:rsidP="006A7D0F">
            <w:pPr>
              <w:pStyle w:val="Body"/>
            </w:pPr>
            <w:r>
              <w:t>7822</w:t>
            </w:r>
            <w:r w:rsidR="009D2EB4">
              <w:t>-1-N</w:t>
            </w:r>
          </w:p>
        </w:tc>
        <w:tc>
          <w:tcPr>
            <w:tcW w:w="2208" w:type="dxa"/>
          </w:tcPr>
          <w:p w14:paraId="156BF9B7"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pPr>
            <w:r w:rsidRPr="003E33EA">
              <w:t>1:</w:t>
            </w:r>
            <w:r w:rsidR="009D2EB4">
              <w:t>25</w:t>
            </w:r>
            <w:r w:rsidR="009D2EB4" w:rsidRPr="003E33EA">
              <w:t xml:space="preserve"> </w:t>
            </w:r>
            <w:r w:rsidRPr="003E33EA">
              <w:t>000</w:t>
            </w:r>
          </w:p>
        </w:tc>
        <w:tc>
          <w:tcPr>
            <w:cnfStyle w:val="000010000000" w:firstRow="0" w:lastRow="0" w:firstColumn="0" w:lastColumn="0" w:oddVBand="1" w:evenVBand="0" w:oddHBand="0" w:evenHBand="0" w:firstRowFirstColumn="0" w:firstRowLastColumn="0" w:lastRowFirstColumn="0" w:lastRowLastColumn="0"/>
            <w:tcW w:w="2539" w:type="dxa"/>
          </w:tcPr>
          <w:p w14:paraId="6A5796E7" w14:textId="77777777" w:rsidR="00217457" w:rsidRPr="003E33EA" w:rsidRDefault="009D2EB4" w:rsidP="006A7D0F">
            <w:pPr>
              <w:pStyle w:val="Body"/>
            </w:pPr>
            <w:r>
              <w:t>2</w:t>
            </w:r>
          </w:p>
        </w:tc>
      </w:tr>
      <w:tr w:rsidR="00217457" w:rsidRPr="003E33EA" w14:paraId="56CF0822" w14:textId="77777777" w:rsidTr="005827ED">
        <w:tc>
          <w:tcPr>
            <w:tcW w:w="2380" w:type="dxa"/>
          </w:tcPr>
          <w:p w14:paraId="1C832366" w14:textId="77777777" w:rsidR="00217457" w:rsidRPr="003E33EA" w:rsidRDefault="00217457" w:rsidP="006A7D0F">
            <w:pPr>
              <w:pStyle w:val="Body"/>
              <w:rPr>
                <w:rFonts w:cstheme="minorHAnsi"/>
              </w:rPr>
            </w:pPr>
            <w:r w:rsidRPr="003E33EA">
              <w:rPr>
                <w:rFonts w:cstheme="minorHAnsi"/>
              </w:rPr>
              <w:t>B</w:t>
            </w:r>
            <w:r w:rsidR="009D2EB4">
              <w:rPr>
                <w:rFonts w:cstheme="minorHAnsi"/>
              </w:rPr>
              <w:t>ROADMEADOWS STH</w:t>
            </w:r>
          </w:p>
        </w:tc>
        <w:tc>
          <w:tcPr>
            <w:cnfStyle w:val="000010000000" w:firstRow="0" w:lastRow="0" w:firstColumn="0" w:lastColumn="0" w:oddVBand="1" w:evenVBand="0" w:oddHBand="0" w:evenHBand="0" w:firstRowFirstColumn="0" w:firstRowLastColumn="0" w:lastRowFirstColumn="0" w:lastRowLastColumn="0"/>
            <w:tcW w:w="2371" w:type="dxa"/>
          </w:tcPr>
          <w:p w14:paraId="6DF1B1A8" w14:textId="77777777" w:rsidR="00217457" w:rsidRPr="003E33EA" w:rsidRDefault="009D2EB4" w:rsidP="006A7D0F">
            <w:pPr>
              <w:pStyle w:val="Body"/>
              <w:rPr>
                <w:rFonts w:cstheme="minorHAnsi"/>
              </w:rPr>
            </w:pPr>
            <w:r>
              <w:rPr>
                <w:rFonts w:cstheme="minorHAnsi"/>
              </w:rPr>
              <w:t>7822-1-S</w:t>
            </w:r>
          </w:p>
        </w:tc>
        <w:tc>
          <w:tcPr>
            <w:tcW w:w="2208" w:type="dxa"/>
          </w:tcPr>
          <w:p w14:paraId="6C395D4F"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rPr>
                <w:rFonts w:cstheme="minorHAnsi"/>
              </w:rPr>
              <w:t>1:</w:t>
            </w:r>
            <w:r w:rsidR="009D2EB4">
              <w:rPr>
                <w:rFonts w:cstheme="minorHAnsi"/>
              </w:rPr>
              <w:t>25</w:t>
            </w:r>
            <w:r w:rsidR="009D2EB4" w:rsidRPr="003E33EA">
              <w:rPr>
                <w:rFonts w:cstheme="minorHAnsi"/>
              </w:rPr>
              <w:t xml:space="preserve"> </w:t>
            </w:r>
            <w:r w:rsidRPr="003E33EA">
              <w:rPr>
                <w:rFonts w:cstheme="minorHAnsi"/>
              </w:rPr>
              <w:t>000</w:t>
            </w:r>
          </w:p>
        </w:tc>
        <w:tc>
          <w:tcPr>
            <w:cnfStyle w:val="000010000000" w:firstRow="0" w:lastRow="0" w:firstColumn="0" w:lastColumn="0" w:oddVBand="1" w:evenVBand="0" w:oddHBand="0" w:evenHBand="0" w:firstRowFirstColumn="0" w:firstRowLastColumn="0" w:lastRowFirstColumn="0" w:lastRowLastColumn="0"/>
            <w:tcW w:w="2539" w:type="dxa"/>
          </w:tcPr>
          <w:p w14:paraId="6FBD9376" w14:textId="77777777" w:rsidR="00217457" w:rsidRPr="003E33EA" w:rsidRDefault="009D2EB4" w:rsidP="006A7D0F">
            <w:pPr>
              <w:pStyle w:val="Body"/>
              <w:rPr>
                <w:rFonts w:cstheme="minorHAnsi"/>
              </w:rPr>
            </w:pPr>
            <w:r>
              <w:rPr>
                <w:rFonts w:cstheme="minorHAnsi"/>
              </w:rPr>
              <w:t>2</w:t>
            </w:r>
          </w:p>
        </w:tc>
      </w:tr>
      <w:tr w:rsidR="00217457" w:rsidRPr="003E33EA" w14:paraId="4DD8D670" w14:textId="77777777" w:rsidTr="005827ED">
        <w:tc>
          <w:tcPr>
            <w:tcW w:w="2380" w:type="dxa"/>
          </w:tcPr>
          <w:p w14:paraId="5F77DA57" w14:textId="77777777" w:rsidR="00217457" w:rsidRPr="003E33EA" w:rsidRDefault="00217457" w:rsidP="006A7D0F">
            <w:pPr>
              <w:pStyle w:val="Body"/>
              <w:rPr>
                <w:rFonts w:cstheme="minorHAnsi"/>
              </w:rPr>
            </w:pPr>
            <w:r w:rsidRPr="003E33EA">
              <w:rPr>
                <w:rFonts w:cstheme="minorHAnsi"/>
              </w:rPr>
              <w:t>BE</w:t>
            </w:r>
            <w:r w:rsidR="009D2EB4">
              <w:rPr>
                <w:rFonts w:cstheme="minorHAnsi"/>
              </w:rPr>
              <w:t>AUFORT</w:t>
            </w:r>
          </w:p>
        </w:tc>
        <w:tc>
          <w:tcPr>
            <w:cnfStyle w:val="000010000000" w:firstRow="0" w:lastRow="0" w:firstColumn="0" w:lastColumn="0" w:oddVBand="1" w:evenVBand="0" w:oddHBand="0" w:evenHBand="0" w:firstRowFirstColumn="0" w:firstRowLastColumn="0" w:lastRowFirstColumn="0" w:lastRowLastColumn="0"/>
            <w:tcW w:w="2371" w:type="dxa"/>
          </w:tcPr>
          <w:p w14:paraId="14001B38" w14:textId="77777777" w:rsidR="00217457" w:rsidRPr="003E33EA" w:rsidRDefault="009D2EB4" w:rsidP="006A7D0F">
            <w:pPr>
              <w:pStyle w:val="Body"/>
              <w:rPr>
                <w:rFonts w:cstheme="minorHAnsi"/>
              </w:rPr>
            </w:pPr>
            <w:r>
              <w:rPr>
                <w:rFonts w:cstheme="minorHAnsi"/>
              </w:rPr>
              <w:t>7523-S</w:t>
            </w:r>
          </w:p>
        </w:tc>
        <w:tc>
          <w:tcPr>
            <w:tcW w:w="2208" w:type="dxa"/>
          </w:tcPr>
          <w:p w14:paraId="6320DE20"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rPr>
                <w:rFonts w:cstheme="minorHAnsi"/>
              </w:rPr>
              <w:t>1:50 000</w:t>
            </w:r>
          </w:p>
        </w:tc>
        <w:tc>
          <w:tcPr>
            <w:cnfStyle w:val="000010000000" w:firstRow="0" w:lastRow="0" w:firstColumn="0" w:lastColumn="0" w:oddVBand="1" w:evenVBand="0" w:oddHBand="0" w:evenHBand="0" w:firstRowFirstColumn="0" w:firstRowLastColumn="0" w:lastRowFirstColumn="0" w:lastRowLastColumn="0"/>
            <w:tcW w:w="2539" w:type="dxa"/>
          </w:tcPr>
          <w:p w14:paraId="7EF666F6" w14:textId="77777777" w:rsidR="00217457" w:rsidRPr="003E33EA" w:rsidRDefault="009D2EB4" w:rsidP="006A7D0F">
            <w:pPr>
              <w:pStyle w:val="Body"/>
              <w:rPr>
                <w:rFonts w:cstheme="minorHAnsi"/>
              </w:rPr>
            </w:pPr>
            <w:r>
              <w:rPr>
                <w:rFonts w:cstheme="minorHAnsi"/>
              </w:rPr>
              <w:t>3</w:t>
            </w:r>
          </w:p>
        </w:tc>
      </w:tr>
      <w:tr w:rsidR="00217457" w:rsidRPr="003E33EA" w14:paraId="316466EC" w14:textId="77777777" w:rsidTr="005827ED">
        <w:tc>
          <w:tcPr>
            <w:tcW w:w="2380" w:type="dxa"/>
          </w:tcPr>
          <w:p w14:paraId="12A77642" w14:textId="77777777" w:rsidR="00217457" w:rsidRPr="003E33EA" w:rsidRDefault="00217457" w:rsidP="006A7D0F">
            <w:pPr>
              <w:pStyle w:val="Body"/>
              <w:rPr>
                <w:rFonts w:cstheme="minorHAnsi"/>
              </w:rPr>
            </w:pPr>
            <w:r w:rsidRPr="003E33EA">
              <w:rPr>
                <w:rFonts w:cstheme="minorHAnsi"/>
              </w:rPr>
              <w:t>B</w:t>
            </w:r>
            <w:r w:rsidR="009D2EB4">
              <w:rPr>
                <w:rFonts w:cstheme="minorHAnsi"/>
              </w:rPr>
              <w:t>ULLER STH</w:t>
            </w:r>
          </w:p>
        </w:tc>
        <w:tc>
          <w:tcPr>
            <w:cnfStyle w:val="000010000000" w:firstRow="0" w:lastRow="0" w:firstColumn="0" w:lastColumn="0" w:oddVBand="1" w:evenVBand="0" w:oddHBand="0" w:evenHBand="0" w:firstRowFirstColumn="0" w:firstRowLastColumn="0" w:lastRowFirstColumn="0" w:lastRowLastColumn="0"/>
            <w:tcW w:w="2371" w:type="dxa"/>
          </w:tcPr>
          <w:p w14:paraId="3D708736" w14:textId="77777777" w:rsidR="00217457" w:rsidRPr="003E33EA" w:rsidRDefault="009D2EB4" w:rsidP="006A7D0F">
            <w:pPr>
              <w:pStyle w:val="Body"/>
              <w:rPr>
                <w:rFonts w:cstheme="minorHAnsi"/>
              </w:rPr>
            </w:pPr>
            <w:r>
              <w:rPr>
                <w:rFonts w:cstheme="minorHAnsi"/>
              </w:rPr>
              <w:t>8123-S</w:t>
            </w:r>
          </w:p>
        </w:tc>
        <w:tc>
          <w:tcPr>
            <w:tcW w:w="2208" w:type="dxa"/>
          </w:tcPr>
          <w:p w14:paraId="20FFF62A"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rPr>
                <w:rFonts w:cstheme="minorHAnsi"/>
              </w:rPr>
              <w:t>1:</w:t>
            </w:r>
            <w:r w:rsidR="009D2EB4">
              <w:rPr>
                <w:rFonts w:cstheme="minorHAnsi"/>
              </w:rPr>
              <w:t>25</w:t>
            </w:r>
            <w:r w:rsidRPr="003E33EA">
              <w:rPr>
                <w:rFonts w:cstheme="minorHAnsi"/>
              </w:rPr>
              <w:t xml:space="preserve"> 000</w:t>
            </w:r>
          </w:p>
        </w:tc>
        <w:tc>
          <w:tcPr>
            <w:cnfStyle w:val="000010000000" w:firstRow="0" w:lastRow="0" w:firstColumn="0" w:lastColumn="0" w:oddVBand="1" w:evenVBand="0" w:oddHBand="0" w:evenHBand="0" w:firstRowFirstColumn="0" w:firstRowLastColumn="0" w:lastRowFirstColumn="0" w:lastRowLastColumn="0"/>
            <w:tcW w:w="2539" w:type="dxa"/>
          </w:tcPr>
          <w:p w14:paraId="1693710B" w14:textId="77777777" w:rsidR="00217457" w:rsidRPr="003E33EA" w:rsidRDefault="009D2EB4" w:rsidP="006A7D0F">
            <w:pPr>
              <w:pStyle w:val="Body"/>
              <w:rPr>
                <w:rFonts w:cstheme="minorHAnsi"/>
              </w:rPr>
            </w:pPr>
            <w:r>
              <w:rPr>
                <w:rFonts w:cstheme="minorHAnsi"/>
              </w:rPr>
              <w:t>2</w:t>
            </w:r>
          </w:p>
        </w:tc>
      </w:tr>
      <w:tr w:rsidR="00217457" w:rsidRPr="003E33EA" w14:paraId="5279AA81" w14:textId="77777777" w:rsidTr="005827ED">
        <w:tc>
          <w:tcPr>
            <w:tcW w:w="2380" w:type="dxa"/>
          </w:tcPr>
          <w:p w14:paraId="73CD40DA" w14:textId="77777777" w:rsidR="00217457" w:rsidRPr="003E33EA" w:rsidRDefault="009D2EB4" w:rsidP="006A7D0F">
            <w:pPr>
              <w:pStyle w:val="Body"/>
              <w:rPr>
                <w:rFonts w:cstheme="minorHAnsi"/>
              </w:rPr>
            </w:pPr>
            <w:r>
              <w:rPr>
                <w:rFonts w:cstheme="minorHAnsi"/>
              </w:rPr>
              <w:t>COSTERFIELD NTH</w:t>
            </w:r>
          </w:p>
        </w:tc>
        <w:tc>
          <w:tcPr>
            <w:cnfStyle w:val="000010000000" w:firstRow="0" w:lastRow="0" w:firstColumn="0" w:lastColumn="0" w:oddVBand="1" w:evenVBand="0" w:oddHBand="0" w:evenHBand="0" w:firstRowFirstColumn="0" w:firstRowLastColumn="0" w:lastRowFirstColumn="0" w:lastRowLastColumn="0"/>
            <w:tcW w:w="2371" w:type="dxa"/>
          </w:tcPr>
          <w:p w14:paraId="243DD239" w14:textId="77777777" w:rsidR="00217457" w:rsidRPr="003E33EA" w:rsidRDefault="009D2EB4" w:rsidP="006A7D0F">
            <w:pPr>
              <w:pStyle w:val="Body"/>
              <w:rPr>
                <w:rFonts w:cstheme="minorHAnsi"/>
              </w:rPr>
            </w:pPr>
            <w:r>
              <w:rPr>
                <w:rFonts w:cstheme="minorHAnsi"/>
              </w:rPr>
              <w:t>7824-2-N</w:t>
            </w:r>
          </w:p>
        </w:tc>
        <w:tc>
          <w:tcPr>
            <w:tcW w:w="2208" w:type="dxa"/>
          </w:tcPr>
          <w:p w14:paraId="72B6A541"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rPr>
                <w:rFonts w:cstheme="minorHAnsi"/>
              </w:rPr>
              <w:t>1:</w:t>
            </w:r>
            <w:r w:rsidR="009D2EB4">
              <w:rPr>
                <w:rFonts w:cstheme="minorHAnsi"/>
              </w:rPr>
              <w:t>25</w:t>
            </w:r>
            <w:r w:rsidR="009D2EB4" w:rsidRPr="003E33EA">
              <w:rPr>
                <w:rFonts w:cstheme="minorHAnsi"/>
              </w:rPr>
              <w:t xml:space="preserve"> </w:t>
            </w:r>
            <w:r w:rsidRPr="003E33EA">
              <w:rPr>
                <w:rFonts w:cstheme="minorHAnsi"/>
              </w:rPr>
              <w:t>000</w:t>
            </w:r>
          </w:p>
        </w:tc>
        <w:tc>
          <w:tcPr>
            <w:cnfStyle w:val="000010000000" w:firstRow="0" w:lastRow="0" w:firstColumn="0" w:lastColumn="0" w:oddVBand="1" w:evenVBand="0" w:oddHBand="0" w:evenHBand="0" w:firstRowFirstColumn="0" w:firstRowLastColumn="0" w:lastRowFirstColumn="0" w:lastRowLastColumn="0"/>
            <w:tcW w:w="2539" w:type="dxa"/>
          </w:tcPr>
          <w:p w14:paraId="63EE9291" w14:textId="77777777" w:rsidR="00217457" w:rsidRPr="003E33EA" w:rsidRDefault="00217457" w:rsidP="006A7D0F">
            <w:pPr>
              <w:pStyle w:val="Body"/>
              <w:rPr>
                <w:rFonts w:cstheme="minorHAnsi"/>
              </w:rPr>
            </w:pPr>
            <w:r w:rsidRPr="003E33EA">
              <w:rPr>
                <w:rFonts w:cstheme="minorHAnsi"/>
              </w:rPr>
              <w:t>2</w:t>
            </w:r>
          </w:p>
        </w:tc>
      </w:tr>
      <w:tr w:rsidR="00217457" w:rsidRPr="003E33EA" w14:paraId="09FE763E" w14:textId="77777777" w:rsidTr="005827ED">
        <w:tc>
          <w:tcPr>
            <w:tcW w:w="2380" w:type="dxa"/>
          </w:tcPr>
          <w:p w14:paraId="208EEAEF" w14:textId="77777777" w:rsidR="00217457" w:rsidRPr="003E33EA" w:rsidRDefault="009D2EB4" w:rsidP="006A7D0F">
            <w:pPr>
              <w:pStyle w:val="Body"/>
              <w:rPr>
                <w:rFonts w:cstheme="minorHAnsi"/>
              </w:rPr>
            </w:pPr>
            <w:r>
              <w:rPr>
                <w:rFonts w:cstheme="minorHAnsi"/>
              </w:rPr>
              <w:t>DANDONGADALE STH</w:t>
            </w:r>
          </w:p>
        </w:tc>
        <w:tc>
          <w:tcPr>
            <w:cnfStyle w:val="000010000000" w:firstRow="0" w:lastRow="0" w:firstColumn="0" w:lastColumn="0" w:oddVBand="1" w:evenVBand="0" w:oddHBand="0" w:evenHBand="0" w:firstRowFirstColumn="0" w:firstRowLastColumn="0" w:lastRowFirstColumn="0" w:lastRowLastColumn="0"/>
            <w:tcW w:w="2371" w:type="dxa"/>
          </w:tcPr>
          <w:p w14:paraId="25D7A506" w14:textId="77777777" w:rsidR="00217457" w:rsidRPr="003E33EA" w:rsidRDefault="00217457" w:rsidP="006A7D0F">
            <w:pPr>
              <w:pStyle w:val="Body"/>
              <w:rPr>
                <w:rFonts w:cstheme="minorHAnsi"/>
              </w:rPr>
            </w:pPr>
            <w:r w:rsidRPr="003E33EA">
              <w:rPr>
                <w:rFonts w:cstheme="minorHAnsi"/>
              </w:rPr>
              <w:t>8224-</w:t>
            </w:r>
            <w:r w:rsidR="009D2EB4">
              <w:rPr>
                <w:rFonts w:cstheme="minorHAnsi"/>
              </w:rPr>
              <w:t>3-S</w:t>
            </w:r>
          </w:p>
        </w:tc>
        <w:tc>
          <w:tcPr>
            <w:tcW w:w="2208" w:type="dxa"/>
          </w:tcPr>
          <w:p w14:paraId="5CE2949F"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rPr>
                <w:rFonts w:cstheme="minorHAnsi"/>
              </w:rPr>
              <w:t>1:25 000</w:t>
            </w:r>
          </w:p>
        </w:tc>
        <w:tc>
          <w:tcPr>
            <w:cnfStyle w:val="000010000000" w:firstRow="0" w:lastRow="0" w:firstColumn="0" w:lastColumn="0" w:oddVBand="1" w:evenVBand="0" w:oddHBand="0" w:evenHBand="0" w:firstRowFirstColumn="0" w:firstRowLastColumn="0" w:lastRowFirstColumn="0" w:lastRowLastColumn="0"/>
            <w:tcW w:w="2539" w:type="dxa"/>
          </w:tcPr>
          <w:p w14:paraId="7B6C6F80" w14:textId="77777777" w:rsidR="00217457" w:rsidRPr="003E33EA" w:rsidRDefault="00217457" w:rsidP="006A7D0F">
            <w:pPr>
              <w:pStyle w:val="Body"/>
              <w:rPr>
                <w:rFonts w:cstheme="minorHAnsi"/>
              </w:rPr>
            </w:pPr>
            <w:r w:rsidRPr="003E33EA">
              <w:rPr>
                <w:rFonts w:cstheme="minorHAnsi"/>
              </w:rPr>
              <w:t>2</w:t>
            </w:r>
          </w:p>
        </w:tc>
      </w:tr>
      <w:tr w:rsidR="00217457" w:rsidRPr="003E33EA" w14:paraId="2D2862FF" w14:textId="77777777" w:rsidTr="005827ED">
        <w:tc>
          <w:tcPr>
            <w:tcW w:w="2380" w:type="dxa"/>
          </w:tcPr>
          <w:p w14:paraId="020ADC01" w14:textId="77777777" w:rsidR="00217457" w:rsidRPr="003E33EA" w:rsidRDefault="009D2EB4" w:rsidP="006A7D0F">
            <w:pPr>
              <w:pStyle w:val="Body"/>
              <w:rPr>
                <w:rFonts w:cstheme="minorHAnsi"/>
              </w:rPr>
            </w:pPr>
            <w:r>
              <w:rPr>
                <w:rFonts w:cstheme="minorHAnsi"/>
              </w:rPr>
              <w:t>GLENLOTH</w:t>
            </w:r>
          </w:p>
        </w:tc>
        <w:tc>
          <w:tcPr>
            <w:cnfStyle w:val="000010000000" w:firstRow="0" w:lastRow="0" w:firstColumn="0" w:lastColumn="0" w:oddVBand="1" w:evenVBand="0" w:oddHBand="0" w:evenHBand="0" w:firstRowFirstColumn="0" w:firstRowLastColumn="0" w:lastRowFirstColumn="0" w:lastRowLastColumn="0"/>
            <w:tcW w:w="2371" w:type="dxa"/>
          </w:tcPr>
          <w:p w14:paraId="75A6BDAB" w14:textId="77777777" w:rsidR="00217457" w:rsidRPr="003E33EA" w:rsidRDefault="009D2EB4" w:rsidP="006A7D0F">
            <w:pPr>
              <w:pStyle w:val="Body"/>
              <w:rPr>
                <w:rFonts w:cstheme="minorHAnsi"/>
              </w:rPr>
            </w:pPr>
            <w:r>
              <w:rPr>
                <w:rFonts w:cstheme="minorHAnsi"/>
              </w:rPr>
              <w:t>7525-N</w:t>
            </w:r>
          </w:p>
        </w:tc>
        <w:tc>
          <w:tcPr>
            <w:tcW w:w="2208" w:type="dxa"/>
          </w:tcPr>
          <w:p w14:paraId="18C748E1"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rPr>
                <w:rFonts w:cstheme="minorHAnsi"/>
              </w:rPr>
              <w:t>1:50 000</w:t>
            </w:r>
          </w:p>
        </w:tc>
        <w:tc>
          <w:tcPr>
            <w:cnfStyle w:val="000010000000" w:firstRow="0" w:lastRow="0" w:firstColumn="0" w:lastColumn="0" w:oddVBand="1" w:evenVBand="0" w:oddHBand="0" w:evenHBand="0" w:firstRowFirstColumn="0" w:firstRowLastColumn="0" w:lastRowFirstColumn="0" w:lastRowLastColumn="0"/>
            <w:tcW w:w="2539" w:type="dxa"/>
          </w:tcPr>
          <w:p w14:paraId="30439E9B" w14:textId="77777777" w:rsidR="00217457" w:rsidRPr="003E33EA" w:rsidRDefault="00217457" w:rsidP="006A7D0F">
            <w:pPr>
              <w:pStyle w:val="Body"/>
              <w:rPr>
                <w:rFonts w:cstheme="minorHAnsi"/>
              </w:rPr>
            </w:pPr>
            <w:r w:rsidRPr="003E33EA">
              <w:rPr>
                <w:rFonts w:cstheme="minorHAnsi"/>
              </w:rPr>
              <w:t>4</w:t>
            </w:r>
          </w:p>
        </w:tc>
      </w:tr>
      <w:tr w:rsidR="00217457" w:rsidRPr="003E33EA" w14:paraId="2FABBC0D" w14:textId="77777777" w:rsidTr="005827ED">
        <w:tc>
          <w:tcPr>
            <w:tcW w:w="2380" w:type="dxa"/>
          </w:tcPr>
          <w:p w14:paraId="016A9D71" w14:textId="77777777" w:rsidR="00217457" w:rsidRPr="003E33EA" w:rsidRDefault="009D2EB4" w:rsidP="006A7D0F">
            <w:pPr>
              <w:pStyle w:val="Body"/>
              <w:rPr>
                <w:rFonts w:cstheme="minorHAnsi"/>
              </w:rPr>
            </w:pPr>
            <w:r>
              <w:rPr>
                <w:rFonts w:cstheme="minorHAnsi"/>
              </w:rPr>
              <w:t>MITTA MITTA</w:t>
            </w:r>
          </w:p>
        </w:tc>
        <w:tc>
          <w:tcPr>
            <w:cnfStyle w:val="000010000000" w:firstRow="0" w:lastRow="0" w:firstColumn="0" w:lastColumn="0" w:oddVBand="1" w:evenVBand="0" w:oddHBand="0" w:evenHBand="0" w:firstRowFirstColumn="0" w:firstRowLastColumn="0" w:lastRowFirstColumn="0" w:lastRowLastColumn="0"/>
            <w:tcW w:w="2371" w:type="dxa"/>
          </w:tcPr>
          <w:p w14:paraId="7226B27E" w14:textId="77777777" w:rsidR="00217457" w:rsidRPr="003E33EA" w:rsidRDefault="009D2EB4" w:rsidP="006A7D0F">
            <w:pPr>
              <w:pStyle w:val="Body"/>
              <w:rPr>
                <w:rFonts w:cstheme="minorHAnsi"/>
              </w:rPr>
            </w:pPr>
            <w:r>
              <w:rPr>
                <w:rFonts w:cstheme="minorHAnsi"/>
              </w:rPr>
              <w:t>8324-N</w:t>
            </w:r>
          </w:p>
        </w:tc>
        <w:tc>
          <w:tcPr>
            <w:tcW w:w="2208" w:type="dxa"/>
          </w:tcPr>
          <w:p w14:paraId="519A7FB0"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rPr>
                <w:rFonts w:cstheme="minorHAnsi"/>
              </w:rPr>
              <w:t>1:50 000</w:t>
            </w:r>
          </w:p>
        </w:tc>
        <w:tc>
          <w:tcPr>
            <w:cnfStyle w:val="000010000000" w:firstRow="0" w:lastRow="0" w:firstColumn="0" w:lastColumn="0" w:oddVBand="1" w:evenVBand="0" w:oddHBand="0" w:evenHBand="0" w:firstRowFirstColumn="0" w:firstRowLastColumn="0" w:lastRowFirstColumn="0" w:lastRowLastColumn="0"/>
            <w:tcW w:w="2539" w:type="dxa"/>
          </w:tcPr>
          <w:p w14:paraId="2F216851" w14:textId="77777777" w:rsidR="00217457" w:rsidRPr="003E33EA" w:rsidRDefault="009D2EB4" w:rsidP="006A7D0F">
            <w:pPr>
              <w:pStyle w:val="Body"/>
              <w:rPr>
                <w:rFonts w:cstheme="minorHAnsi"/>
              </w:rPr>
            </w:pPr>
            <w:r>
              <w:rPr>
                <w:rFonts w:cstheme="minorHAnsi"/>
              </w:rPr>
              <w:t>3</w:t>
            </w:r>
          </w:p>
        </w:tc>
      </w:tr>
      <w:tr w:rsidR="00217457" w:rsidRPr="003E33EA" w14:paraId="33555F77" w14:textId="77777777" w:rsidTr="005827ED">
        <w:tc>
          <w:tcPr>
            <w:tcW w:w="2380" w:type="dxa"/>
          </w:tcPr>
          <w:p w14:paraId="6A5A0348" w14:textId="77777777" w:rsidR="00217457" w:rsidRPr="003E33EA" w:rsidRDefault="009D2EB4" w:rsidP="006A7D0F">
            <w:pPr>
              <w:pStyle w:val="Body"/>
              <w:rPr>
                <w:rFonts w:cstheme="minorHAnsi"/>
              </w:rPr>
            </w:pPr>
            <w:r>
              <w:t>MOYHU</w:t>
            </w:r>
          </w:p>
        </w:tc>
        <w:tc>
          <w:tcPr>
            <w:cnfStyle w:val="000010000000" w:firstRow="0" w:lastRow="0" w:firstColumn="0" w:lastColumn="0" w:oddVBand="1" w:evenVBand="0" w:oddHBand="0" w:evenHBand="0" w:firstRowFirstColumn="0" w:firstRowLastColumn="0" w:lastRowFirstColumn="0" w:lastRowLastColumn="0"/>
            <w:tcW w:w="2371" w:type="dxa"/>
          </w:tcPr>
          <w:p w14:paraId="1A3CC2B7" w14:textId="77777777" w:rsidR="00217457" w:rsidRPr="003E33EA" w:rsidRDefault="009D2EB4" w:rsidP="006A7D0F">
            <w:pPr>
              <w:pStyle w:val="Body"/>
              <w:rPr>
                <w:rFonts w:cstheme="minorHAnsi"/>
              </w:rPr>
            </w:pPr>
            <w:r>
              <w:t>8124-N</w:t>
            </w:r>
          </w:p>
        </w:tc>
        <w:tc>
          <w:tcPr>
            <w:tcW w:w="2208" w:type="dxa"/>
          </w:tcPr>
          <w:p w14:paraId="2806ACFD"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t>1:</w:t>
            </w:r>
            <w:r w:rsidR="009D2EB4">
              <w:t>50</w:t>
            </w:r>
            <w:r w:rsidR="009D2EB4" w:rsidRPr="003E33EA">
              <w:t xml:space="preserve"> </w:t>
            </w:r>
            <w:r w:rsidRPr="003E33EA">
              <w:t>000</w:t>
            </w:r>
          </w:p>
        </w:tc>
        <w:tc>
          <w:tcPr>
            <w:cnfStyle w:val="000010000000" w:firstRow="0" w:lastRow="0" w:firstColumn="0" w:lastColumn="0" w:oddVBand="1" w:evenVBand="0" w:oddHBand="0" w:evenHBand="0" w:firstRowFirstColumn="0" w:firstRowLastColumn="0" w:lastRowFirstColumn="0" w:lastRowLastColumn="0"/>
            <w:tcW w:w="2539" w:type="dxa"/>
          </w:tcPr>
          <w:p w14:paraId="23273CD4" w14:textId="77777777" w:rsidR="00217457" w:rsidRPr="003E33EA" w:rsidRDefault="009D2EB4" w:rsidP="006A7D0F">
            <w:pPr>
              <w:pStyle w:val="Body"/>
              <w:rPr>
                <w:rFonts w:cstheme="minorHAnsi"/>
              </w:rPr>
            </w:pPr>
            <w:r>
              <w:t>4</w:t>
            </w:r>
          </w:p>
        </w:tc>
      </w:tr>
      <w:tr w:rsidR="00217457" w:rsidRPr="003E33EA" w14:paraId="4B5165DD" w14:textId="77777777" w:rsidTr="005827ED">
        <w:tc>
          <w:tcPr>
            <w:tcW w:w="2380" w:type="dxa"/>
          </w:tcPr>
          <w:p w14:paraId="6D3C38E3" w14:textId="77777777" w:rsidR="00217457" w:rsidRPr="003E33EA" w:rsidRDefault="009D2EB4" w:rsidP="006A7D0F">
            <w:pPr>
              <w:pStyle w:val="Body"/>
              <w:rPr>
                <w:rFonts w:cstheme="minorHAnsi"/>
              </w:rPr>
            </w:pPr>
            <w:r>
              <w:t>RHOLA NTH</w:t>
            </w:r>
            <w:r w:rsidR="00217457" w:rsidRPr="003E33EA">
              <w:t xml:space="preserve"> </w:t>
            </w:r>
          </w:p>
        </w:tc>
        <w:tc>
          <w:tcPr>
            <w:cnfStyle w:val="000010000000" w:firstRow="0" w:lastRow="0" w:firstColumn="0" w:lastColumn="0" w:oddVBand="1" w:evenVBand="0" w:oddHBand="0" w:evenHBand="0" w:firstRowFirstColumn="0" w:firstRowLastColumn="0" w:lastRowFirstColumn="0" w:lastRowLastColumn="0"/>
            <w:tcW w:w="2371" w:type="dxa"/>
          </w:tcPr>
          <w:p w14:paraId="3A5F4271" w14:textId="77777777" w:rsidR="00217457" w:rsidRPr="003E33EA" w:rsidRDefault="000F485F" w:rsidP="008E48F7">
            <w:pPr>
              <w:pStyle w:val="Body"/>
              <w:ind w:left="0"/>
              <w:rPr>
                <w:rFonts w:cstheme="minorHAnsi"/>
              </w:rPr>
            </w:pPr>
            <w:r>
              <w:t xml:space="preserve"> </w:t>
            </w:r>
            <w:r w:rsidR="009D2EB4">
              <w:t>7624-4-N</w:t>
            </w:r>
          </w:p>
        </w:tc>
        <w:tc>
          <w:tcPr>
            <w:tcW w:w="2208" w:type="dxa"/>
          </w:tcPr>
          <w:p w14:paraId="7384CB21"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t>1:25 000</w:t>
            </w:r>
          </w:p>
        </w:tc>
        <w:tc>
          <w:tcPr>
            <w:cnfStyle w:val="000010000000" w:firstRow="0" w:lastRow="0" w:firstColumn="0" w:lastColumn="0" w:oddVBand="1" w:evenVBand="0" w:oddHBand="0" w:evenHBand="0" w:firstRowFirstColumn="0" w:firstRowLastColumn="0" w:lastRowFirstColumn="0" w:lastRowLastColumn="0"/>
            <w:tcW w:w="2539" w:type="dxa"/>
          </w:tcPr>
          <w:p w14:paraId="4871A846" w14:textId="77777777" w:rsidR="00217457" w:rsidRPr="003E33EA" w:rsidRDefault="009D2EB4" w:rsidP="006A7D0F">
            <w:pPr>
              <w:pStyle w:val="Body"/>
              <w:rPr>
                <w:rFonts w:cstheme="minorHAnsi"/>
              </w:rPr>
            </w:pPr>
            <w:r>
              <w:t>2</w:t>
            </w:r>
          </w:p>
        </w:tc>
      </w:tr>
      <w:tr w:rsidR="00217457" w:rsidRPr="003E33EA" w14:paraId="02B4D3A8" w14:textId="77777777" w:rsidTr="005827ED">
        <w:tc>
          <w:tcPr>
            <w:tcW w:w="2380" w:type="dxa"/>
          </w:tcPr>
          <w:p w14:paraId="0CBDA05C" w14:textId="77777777" w:rsidR="00217457" w:rsidRPr="003E33EA" w:rsidRDefault="009D2EB4" w:rsidP="006A7D0F">
            <w:pPr>
              <w:pStyle w:val="Body"/>
              <w:rPr>
                <w:rFonts w:cstheme="minorHAnsi"/>
              </w:rPr>
            </w:pPr>
            <w:r>
              <w:t>TOORA</w:t>
            </w:r>
          </w:p>
        </w:tc>
        <w:tc>
          <w:tcPr>
            <w:cnfStyle w:val="000010000000" w:firstRow="0" w:lastRow="0" w:firstColumn="0" w:lastColumn="0" w:oddVBand="1" w:evenVBand="0" w:oddHBand="0" w:evenHBand="0" w:firstRowFirstColumn="0" w:firstRowLastColumn="0" w:lastRowFirstColumn="0" w:lastRowLastColumn="0"/>
            <w:tcW w:w="2371" w:type="dxa"/>
          </w:tcPr>
          <w:p w14:paraId="61BDB16D" w14:textId="77777777" w:rsidR="00217457" w:rsidRPr="003E33EA" w:rsidRDefault="009D2EB4" w:rsidP="006A7D0F">
            <w:pPr>
              <w:pStyle w:val="Body"/>
              <w:rPr>
                <w:rFonts w:cstheme="minorHAnsi"/>
              </w:rPr>
            </w:pPr>
            <w:r>
              <w:t>8120-N</w:t>
            </w:r>
          </w:p>
        </w:tc>
        <w:tc>
          <w:tcPr>
            <w:tcW w:w="2208" w:type="dxa"/>
          </w:tcPr>
          <w:p w14:paraId="454C91CB"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t>1:50 000</w:t>
            </w:r>
          </w:p>
        </w:tc>
        <w:tc>
          <w:tcPr>
            <w:cnfStyle w:val="000010000000" w:firstRow="0" w:lastRow="0" w:firstColumn="0" w:lastColumn="0" w:oddVBand="1" w:evenVBand="0" w:oddHBand="0" w:evenHBand="0" w:firstRowFirstColumn="0" w:firstRowLastColumn="0" w:lastRowFirstColumn="0" w:lastRowLastColumn="0"/>
            <w:tcW w:w="2539" w:type="dxa"/>
          </w:tcPr>
          <w:p w14:paraId="2581E181" w14:textId="77777777" w:rsidR="00217457" w:rsidRPr="003E33EA" w:rsidRDefault="009D2EB4" w:rsidP="006A7D0F">
            <w:pPr>
              <w:pStyle w:val="Body"/>
              <w:rPr>
                <w:rFonts w:cstheme="minorHAnsi"/>
              </w:rPr>
            </w:pPr>
            <w:r>
              <w:t>2</w:t>
            </w:r>
          </w:p>
        </w:tc>
      </w:tr>
      <w:tr w:rsidR="00217457" w:rsidRPr="003E33EA" w14:paraId="08C7DC01" w14:textId="77777777" w:rsidTr="005827ED">
        <w:tc>
          <w:tcPr>
            <w:tcW w:w="2380" w:type="dxa"/>
          </w:tcPr>
          <w:p w14:paraId="6E287393" w14:textId="77777777" w:rsidR="00217457" w:rsidRPr="003E33EA" w:rsidRDefault="008E48F7" w:rsidP="006A7D0F">
            <w:pPr>
              <w:pStyle w:val="Body"/>
              <w:rPr>
                <w:rFonts w:cstheme="minorHAnsi"/>
              </w:rPr>
            </w:pPr>
            <w:r>
              <w:t>WANGARATTA</w:t>
            </w:r>
          </w:p>
        </w:tc>
        <w:tc>
          <w:tcPr>
            <w:cnfStyle w:val="000010000000" w:firstRow="0" w:lastRow="0" w:firstColumn="0" w:lastColumn="0" w:oddVBand="1" w:evenVBand="0" w:oddHBand="0" w:evenHBand="0" w:firstRowFirstColumn="0" w:firstRowLastColumn="0" w:lastRowFirstColumn="0" w:lastRowLastColumn="0"/>
            <w:tcW w:w="2371" w:type="dxa"/>
          </w:tcPr>
          <w:p w14:paraId="20E6BA4E" w14:textId="77777777" w:rsidR="00217457" w:rsidRPr="003E33EA" w:rsidRDefault="008E48F7" w:rsidP="006A7D0F">
            <w:pPr>
              <w:pStyle w:val="Body"/>
              <w:rPr>
                <w:rFonts w:cstheme="minorHAnsi"/>
              </w:rPr>
            </w:pPr>
            <w:r>
              <w:t>8125-S</w:t>
            </w:r>
          </w:p>
        </w:tc>
        <w:tc>
          <w:tcPr>
            <w:tcW w:w="2208" w:type="dxa"/>
          </w:tcPr>
          <w:p w14:paraId="4E85FC1B"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t>1:50 000</w:t>
            </w:r>
          </w:p>
        </w:tc>
        <w:tc>
          <w:tcPr>
            <w:cnfStyle w:val="000010000000" w:firstRow="0" w:lastRow="0" w:firstColumn="0" w:lastColumn="0" w:oddVBand="1" w:evenVBand="0" w:oddHBand="0" w:evenHBand="0" w:firstRowFirstColumn="0" w:firstRowLastColumn="0" w:lastRowFirstColumn="0" w:lastRowLastColumn="0"/>
            <w:tcW w:w="2539" w:type="dxa"/>
          </w:tcPr>
          <w:p w14:paraId="05257360" w14:textId="77777777" w:rsidR="00217457" w:rsidRPr="003E33EA" w:rsidRDefault="008E48F7" w:rsidP="006A7D0F">
            <w:pPr>
              <w:pStyle w:val="Body"/>
              <w:rPr>
                <w:rFonts w:cstheme="minorHAnsi"/>
              </w:rPr>
            </w:pPr>
            <w:r>
              <w:t>4</w:t>
            </w:r>
          </w:p>
        </w:tc>
      </w:tr>
      <w:tr w:rsidR="00217457" w:rsidRPr="003E33EA" w14:paraId="69368EC5" w14:textId="77777777" w:rsidTr="005827ED">
        <w:tc>
          <w:tcPr>
            <w:tcW w:w="2380" w:type="dxa"/>
          </w:tcPr>
          <w:p w14:paraId="764FD9B1" w14:textId="77777777" w:rsidR="00217457" w:rsidRPr="003E33EA" w:rsidRDefault="008E48F7" w:rsidP="006A7D0F">
            <w:pPr>
              <w:pStyle w:val="Body"/>
              <w:rPr>
                <w:rFonts w:cstheme="minorHAnsi"/>
              </w:rPr>
            </w:pPr>
            <w:r>
              <w:t>WARRACKNABEAL</w:t>
            </w:r>
          </w:p>
        </w:tc>
        <w:tc>
          <w:tcPr>
            <w:cnfStyle w:val="000010000000" w:firstRow="0" w:lastRow="0" w:firstColumn="0" w:lastColumn="0" w:oddVBand="1" w:evenVBand="0" w:oddHBand="0" w:evenHBand="0" w:firstRowFirstColumn="0" w:firstRowLastColumn="0" w:lastRowFirstColumn="0" w:lastRowLastColumn="0"/>
            <w:tcW w:w="2371" w:type="dxa"/>
          </w:tcPr>
          <w:p w14:paraId="705F5881" w14:textId="77777777" w:rsidR="00217457" w:rsidRPr="003E33EA" w:rsidRDefault="008E48F7" w:rsidP="006A7D0F">
            <w:pPr>
              <w:pStyle w:val="Body"/>
              <w:rPr>
                <w:rFonts w:cstheme="minorHAnsi"/>
              </w:rPr>
            </w:pPr>
            <w:r>
              <w:t>7325-S</w:t>
            </w:r>
          </w:p>
        </w:tc>
        <w:tc>
          <w:tcPr>
            <w:tcW w:w="2208" w:type="dxa"/>
          </w:tcPr>
          <w:p w14:paraId="14D33AC9" w14:textId="77777777" w:rsidR="00217457" w:rsidRPr="003E33EA" w:rsidRDefault="0021745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3E33EA">
              <w:t>1:50 000</w:t>
            </w:r>
          </w:p>
        </w:tc>
        <w:tc>
          <w:tcPr>
            <w:cnfStyle w:val="000010000000" w:firstRow="0" w:lastRow="0" w:firstColumn="0" w:lastColumn="0" w:oddVBand="1" w:evenVBand="0" w:oddHBand="0" w:evenHBand="0" w:firstRowFirstColumn="0" w:firstRowLastColumn="0" w:lastRowFirstColumn="0" w:lastRowLastColumn="0"/>
            <w:tcW w:w="2539" w:type="dxa"/>
          </w:tcPr>
          <w:p w14:paraId="0682F67B" w14:textId="77777777" w:rsidR="00217457" w:rsidRPr="003E33EA" w:rsidRDefault="008E48F7" w:rsidP="006A7D0F">
            <w:pPr>
              <w:pStyle w:val="Body"/>
              <w:rPr>
                <w:rFonts w:cstheme="minorHAnsi"/>
              </w:rPr>
            </w:pPr>
            <w:r>
              <w:t>4</w:t>
            </w:r>
          </w:p>
        </w:tc>
      </w:tr>
      <w:tr w:rsidR="003E33EA" w:rsidRPr="003E33EA" w14:paraId="75B1ADB7" w14:textId="77777777" w:rsidTr="005827ED">
        <w:tc>
          <w:tcPr>
            <w:tcW w:w="2380" w:type="dxa"/>
          </w:tcPr>
          <w:p w14:paraId="6D0FFD58" w14:textId="77777777" w:rsidR="003E33EA" w:rsidRPr="003E33EA" w:rsidRDefault="008E48F7" w:rsidP="006A7D0F">
            <w:pPr>
              <w:pStyle w:val="Body"/>
            </w:pPr>
            <w:r>
              <w:t>WATCHEM</w:t>
            </w:r>
          </w:p>
        </w:tc>
        <w:tc>
          <w:tcPr>
            <w:cnfStyle w:val="000010000000" w:firstRow="0" w:lastRow="0" w:firstColumn="0" w:lastColumn="0" w:oddVBand="1" w:evenVBand="0" w:oddHBand="0" w:evenHBand="0" w:firstRowFirstColumn="0" w:firstRowLastColumn="0" w:lastRowFirstColumn="0" w:lastRowLastColumn="0"/>
            <w:tcW w:w="2371" w:type="dxa"/>
          </w:tcPr>
          <w:p w14:paraId="19771ABF" w14:textId="77777777" w:rsidR="003E33EA" w:rsidRPr="003E33EA" w:rsidRDefault="008E48F7" w:rsidP="006A7D0F">
            <w:pPr>
              <w:pStyle w:val="Body"/>
            </w:pPr>
            <w:r>
              <w:t>7425-N</w:t>
            </w:r>
          </w:p>
        </w:tc>
        <w:tc>
          <w:tcPr>
            <w:tcW w:w="2208" w:type="dxa"/>
          </w:tcPr>
          <w:p w14:paraId="0949DBF2" w14:textId="77777777" w:rsidR="003E33EA" w:rsidRPr="003E33EA" w:rsidRDefault="003E33EA" w:rsidP="006A7D0F">
            <w:pPr>
              <w:pStyle w:val="Body"/>
              <w:cnfStyle w:val="000000000000" w:firstRow="0" w:lastRow="0" w:firstColumn="0" w:lastColumn="0" w:oddVBand="0" w:evenVBand="0" w:oddHBand="0" w:evenHBand="0" w:firstRowFirstColumn="0" w:firstRowLastColumn="0" w:lastRowFirstColumn="0" w:lastRowLastColumn="0"/>
            </w:pPr>
            <w:r w:rsidRPr="003E33EA">
              <w:t>1:50 000</w:t>
            </w:r>
          </w:p>
        </w:tc>
        <w:tc>
          <w:tcPr>
            <w:cnfStyle w:val="000010000000" w:firstRow="0" w:lastRow="0" w:firstColumn="0" w:lastColumn="0" w:oddVBand="1" w:evenVBand="0" w:oddHBand="0" w:evenHBand="0" w:firstRowFirstColumn="0" w:firstRowLastColumn="0" w:lastRowFirstColumn="0" w:lastRowLastColumn="0"/>
            <w:tcW w:w="2539" w:type="dxa"/>
          </w:tcPr>
          <w:p w14:paraId="71877C1F" w14:textId="77777777" w:rsidR="003E33EA" w:rsidRPr="003E33EA" w:rsidRDefault="008E48F7" w:rsidP="006A7D0F">
            <w:pPr>
              <w:pStyle w:val="Body"/>
            </w:pPr>
            <w:r>
              <w:t>4</w:t>
            </w:r>
          </w:p>
        </w:tc>
      </w:tr>
      <w:tr w:rsidR="003E33EA" w:rsidRPr="003E33EA" w14:paraId="0D06BA6D" w14:textId="77777777" w:rsidTr="005827ED">
        <w:tc>
          <w:tcPr>
            <w:tcW w:w="2380" w:type="dxa"/>
          </w:tcPr>
          <w:p w14:paraId="3C623A72" w14:textId="77777777" w:rsidR="003E33EA" w:rsidRPr="003E33EA" w:rsidRDefault="008E48F7" w:rsidP="006A7D0F">
            <w:pPr>
              <w:pStyle w:val="Body"/>
            </w:pPr>
            <w:r>
              <w:t>YINNAR</w:t>
            </w:r>
          </w:p>
        </w:tc>
        <w:tc>
          <w:tcPr>
            <w:cnfStyle w:val="000010000000" w:firstRow="0" w:lastRow="0" w:firstColumn="0" w:lastColumn="0" w:oddVBand="1" w:evenVBand="0" w:oddHBand="0" w:evenHBand="0" w:firstRowFirstColumn="0" w:firstRowLastColumn="0" w:lastRowFirstColumn="0" w:lastRowLastColumn="0"/>
            <w:tcW w:w="2371" w:type="dxa"/>
          </w:tcPr>
          <w:p w14:paraId="1F68EFB9" w14:textId="77777777" w:rsidR="003E33EA" w:rsidRPr="003E33EA" w:rsidRDefault="000F485F" w:rsidP="008E48F7">
            <w:pPr>
              <w:pStyle w:val="Body"/>
              <w:ind w:left="0"/>
            </w:pPr>
            <w:r>
              <w:t xml:space="preserve"> </w:t>
            </w:r>
            <w:r w:rsidR="008E48F7">
              <w:t>8121-S</w:t>
            </w:r>
          </w:p>
        </w:tc>
        <w:tc>
          <w:tcPr>
            <w:tcW w:w="2208" w:type="dxa"/>
          </w:tcPr>
          <w:p w14:paraId="17C14A8D" w14:textId="77777777" w:rsidR="003E33EA" w:rsidRPr="003E33EA" w:rsidRDefault="003E33EA" w:rsidP="006A7D0F">
            <w:pPr>
              <w:pStyle w:val="Body"/>
              <w:cnfStyle w:val="000000000000" w:firstRow="0" w:lastRow="0" w:firstColumn="0" w:lastColumn="0" w:oddVBand="0" w:evenVBand="0" w:oddHBand="0" w:evenHBand="0" w:firstRowFirstColumn="0" w:firstRowLastColumn="0" w:lastRowFirstColumn="0" w:lastRowLastColumn="0"/>
            </w:pPr>
            <w:r w:rsidRPr="003E33EA">
              <w:t>1:50 000</w:t>
            </w:r>
          </w:p>
        </w:tc>
        <w:tc>
          <w:tcPr>
            <w:cnfStyle w:val="000010000000" w:firstRow="0" w:lastRow="0" w:firstColumn="0" w:lastColumn="0" w:oddVBand="1" w:evenVBand="0" w:oddHBand="0" w:evenHBand="0" w:firstRowFirstColumn="0" w:firstRowLastColumn="0" w:lastRowFirstColumn="0" w:lastRowLastColumn="0"/>
            <w:tcW w:w="2539" w:type="dxa"/>
          </w:tcPr>
          <w:p w14:paraId="6D55BB7E" w14:textId="77777777" w:rsidR="003E33EA" w:rsidRPr="003E33EA" w:rsidRDefault="008E48F7" w:rsidP="006A7D0F">
            <w:pPr>
              <w:pStyle w:val="Body"/>
            </w:pPr>
            <w:r>
              <w:t>2</w:t>
            </w:r>
          </w:p>
        </w:tc>
      </w:tr>
    </w:tbl>
    <w:p w14:paraId="562A9F91" w14:textId="77777777" w:rsidR="000E55ED" w:rsidRPr="007E6EA8" w:rsidRDefault="000E55ED" w:rsidP="007E6EA8">
      <w:pPr>
        <w:pStyle w:val="Body"/>
        <w:spacing w:before="120"/>
        <w:rPr>
          <w:b/>
        </w:rPr>
      </w:pPr>
      <w:bookmarkStart w:id="62" w:name="_Toc466373286"/>
      <w:bookmarkStart w:id="63" w:name="_Toc481397724"/>
      <w:r w:rsidRPr="007E6EA8">
        <w:rPr>
          <w:b/>
        </w:rPr>
        <w:t>Currency of map sheets</w:t>
      </w:r>
      <w:bookmarkEnd w:id="62"/>
      <w:bookmarkEnd w:id="63"/>
    </w:p>
    <w:tbl>
      <w:tblPr>
        <w:tblStyle w:val="TableGrid"/>
        <w:tblW w:w="9498" w:type="dxa"/>
        <w:tblLayout w:type="fixed"/>
        <w:tblLook w:val="00A0" w:firstRow="1" w:lastRow="0" w:firstColumn="1" w:lastColumn="0" w:noHBand="0" w:noVBand="0"/>
        <w:tblCaption w:val="Currency of map sheets table"/>
        <w:tblDescription w:val="Currency of map sheets table"/>
      </w:tblPr>
      <w:tblGrid>
        <w:gridCol w:w="1276"/>
        <w:gridCol w:w="833"/>
        <w:gridCol w:w="833"/>
        <w:gridCol w:w="833"/>
        <w:gridCol w:w="833"/>
        <w:gridCol w:w="833"/>
        <w:gridCol w:w="833"/>
        <w:gridCol w:w="833"/>
        <w:gridCol w:w="690"/>
        <w:gridCol w:w="708"/>
        <w:gridCol w:w="993"/>
      </w:tblGrid>
      <w:tr w:rsidR="000E55ED" w:rsidRPr="000E55ED" w14:paraId="7EC517B8" w14:textId="77777777" w:rsidTr="005827E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276" w:type="dxa"/>
          </w:tcPr>
          <w:p w14:paraId="3C3871D1" w14:textId="77777777" w:rsidR="000E55ED" w:rsidRPr="000E55ED" w:rsidRDefault="000E55ED" w:rsidP="0007636E">
            <w:pPr>
              <w:pStyle w:val="TblHd"/>
            </w:pPr>
            <w:r w:rsidRPr="000E55ED">
              <w:t>Year</w:t>
            </w:r>
          </w:p>
        </w:tc>
        <w:tc>
          <w:tcPr>
            <w:cnfStyle w:val="000010000000" w:firstRow="0" w:lastRow="0" w:firstColumn="0" w:lastColumn="0" w:oddVBand="1" w:evenVBand="0" w:oddHBand="0" w:evenHBand="0" w:firstRowFirstColumn="0" w:firstRowLastColumn="0" w:lastRowFirstColumn="0" w:lastRowLastColumn="0"/>
            <w:tcW w:w="833" w:type="dxa"/>
          </w:tcPr>
          <w:p w14:paraId="5C73273B" w14:textId="77777777" w:rsidR="000E55ED" w:rsidRPr="000E55ED" w:rsidRDefault="008E48F7" w:rsidP="0007636E">
            <w:pPr>
              <w:pStyle w:val="TblHd"/>
            </w:pPr>
            <w:r w:rsidRPr="000E55ED">
              <w:t>200</w:t>
            </w:r>
            <w:r>
              <w:t>9</w:t>
            </w:r>
          </w:p>
        </w:tc>
        <w:tc>
          <w:tcPr>
            <w:tcW w:w="833" w:type="dxa"/>
          </w:tcPr>
          <w:p w14:paraId="48B4E723" w14:textId="77777777"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w:t>
            </w:r>
            <w:r>
              <w:t>10</w:t>
            </w:r>
          </w:p>
        </w:tc>
        <w:tc>
          <w:tcPr>
            <w:cnfStyle w:val="000010000000" w:firstRow="0" w:lastRow="0" w:firstColumn="0" w:lastColumn="0" w:oddVBand="1" w:evenVBand="0" w:oddHBand="0" w:evenHBand="0" w:firstRowFirstColumn="0" w:firstRowLastColumn="0" w:lastRowFirstColumn="0" w:lastRowLastColumn="0"/>
            <w:tcW w:w="833" w:type="dxa"/>
          </w:tcPr>
          <w:p w14:paraId="5F140859" w14:textId="77777777" w:rsidR="000E55ED" w:rsidRPr="000E55ED" w:rsidRDefault="008E48F7" w:rsidP="0007636E">
            <w:pPr>
              <w:pStyle w:val="TblHd"/>
            </w:pPr>
            <w:r w:rsidRPr="000E55ED">
              <w:t>201</w:t>
            </w:r>
            <w:r>
              <w:t>1</w:t>
            </w:r>
          </w:p>
        </w:tc>
        <w:tc>
          <w:tcPr>
            <w:tcW w:w="833" w:type="dxa"/>
          </w:tcPr>
          <w:p w14:paraId="1E9127FC" w14:textId="77777777"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201</w:t>
            </w:r>
            <w:r>
              <w:t>2</w:t>
            </w:r>
          </w:p>
        </w:tc>
        <w:tc>
          <w:tcPr>
            <w:cnfStyle w:val="000010000000" w:firstRow="0" w:lastRow="0" w:firstColumn="0" w:lastColumn="0" w:oddVBand="1" w:evenVBand="0" w:oddHBand="0" w:evenHBand="0" w:firstRowFirstColumn="0" w:firstRowLastColumn="0" w:lastRowFirstColumn="0" w:lastRowLastColumn="0"/>
            <w:tcW w:w="833" w:type="dxa"/>
          </w:tcPr>
          <w:p w14:paraId="41B7A65E" w14:textId="77777777" w:rsidR="000E55ED" w:rsidRPr="000E55ED" w:rsidRDefault="008E48F7" w:rsidP="0007636E">
            <w:pPr>
              <w:pStyle w:val="TblHd"/>
            </w:pPr>
            <w:r w:rsidRPr="000E55ED">
              <w:t>201</w:t>
            </w:r>
            <w:r>
              <w:t>3</w:t>
            </w:r>
          </w:p>
        </w:tc>
        <w:tc>
          <w:tcPr>
            <w:tcW w:w="833" w:type="dxa"/>
          </w:tcPr>
          <w:p w14:paraId="3D764A5A" w14:textId="77777777"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201</w:t>
            </w:r>
            <w:r>
              <w:t>4</w:t>
            </w:r>
          </w:p>
        </w:tc>
        <w:tc>
          <w:tcPr>
            <w:cnfStyle w:val="000010000000" w:firstRow="0" w:lastRow="0" w:firstColumn="0" w:lastColumn="0" w:oddVBand="1" w:evenVBand="0" w:oddHBand="0" w:evenHBand="0" w:firstRowFirstColumn="0" w:firstRowLastColumn="0" w:lastRowFirstColumn="0" w:lastRowLastColumn="0"/>
            <w:tcW w:w="833" w:type="dxa"/>
          </w:tcPr>
          <w:p w14:paraId="7E0F2F3D" w14:textId="77777777" w:rsidR="000E55ED" w:rsidRPr="000E55ED" w:rsidRDefault="008E48F7" w:rsidP="0007636E">
            <w:pPr>
              <w:pStyle w:val="TblHd"/>
            </w:pPr>
            <w:r w:rsidRPr="000E55ED">
              <w:t>201</w:t>
            </w:r>
            <w:r>
              <w:t>5</w:t>
            </w:r>
          </w:p>
        </w:tc>
        <w:tc>
          <w:tcPr>
            <w:tcW w:w="690" w:type="dxa"/>
          </w:tcPr>
          <w:p w14:paraId="2794417B" w14:textId="77777777"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201</w:t>
            </w:r>
            <w:r>
              <w:t>6</w:t>
            </w:r>
          </w:p>
        </w:tc>
        <w:tc>
          <w:tcPr>
            <w:cnfStyle w:val="000010000000" w:firstRow="0" w:lastRow="0" w:firstColumn="0" w:lastColumn="0" w:oddVBand="1" w:evenVBand="0" w:oddHBand="0" w:evenHBand="0" w:firstRowFirstColumn="0" w:firstRowLastColumn="0" w:lastRowFirstColumn="0" w:lastRowLastColumn="0"/>
            <w:tcW w:w="708" w:type="dxa"/>
          </w:tcPr>
          <w:p w14:paraId="7DA0CB25" w14:textId="77777777" w:rsidR="000E55ED" w:rsidRPr="000E55ED" w:rsidRDefault="008E48F7" w:rsidP="0007636E">
            <w:pPr>
              <w:pStyle w:val="TblHd"/>
            </w:pPr>
            <w:r w:rsidRPr="000E55ED">
              <w:t>201</w:t>
            </w:r>
            <w:r>
              <w:t>7</w:t>
            </w:r>
          </w:p>
        </w:tc>
        <w:tc>
          <w:tcPr>
            <w:tcW w:w="993" w:type="dxa"/>
          </w:tcPr>
          <w:p w14:paraId="1C9E44E0" w14:textId="77777777" w:rsidR="000E55ED" w:rsidRPr="000E55ED" w:rsidRDefault="00B87A47" w:rsidP="0007636E">
            <w:pPr>
              <w:pStyle w:val="TblHd"/>
              <w:cnfStyle w:val="100000000000" w:firstRow="1" w:lastRow="0" w:firstColumn="0" w:lastColumn="0" w:oddVBand="0" w:evenVBand="0" w:oddHBand="0" w:evenHBand="0" w:firstRowFirstColumn="0" w:firstRowLastColumn="0" w:lastRowFirstColumn="0" w:lastRowLastColumn="0"/>
              <w:rPr>
                <w:color w:val="000000"/>
              </w:rPr>
            </w:pPr>
            <w:r w:rsidRPr="000E55ED">
              <w:rPr>
                <w:color w:val="000000"/>
              </w:rPr>
              <w:t>T</w:t>
            </w:r>
            <w:r>
              <w:rPr>
                <w:color w:val="000000"/>
              </w:rPr>
              <w:t>otal</w:t>
            </w:r>
          </w:p>
        </w:tc>
      </w:tr>
      <w:tr w:rsidR="003E33EA" w14:paraId="735282DD" w14:textId="77777777" w:rsidTr="005827ED">
        <w:tc>
          <w:tcPr>
            <w:tcW w:w="1276" w:type="dxa"/>
          </w:tcPr>
          <w:p w14:paraId="6A2BDF95" w14:textId="77777777" w:rsidR="003E33EA" w:rsidRPr="00ED43DB" w:rsidRDefault="003E33EA" w:rsidP="006A7D0F">
            <w:pPr>
              <w:pStyle w:val="Body"/>
            </w:pPr>
            <w:r w:rsidRPr="00ED43DB">
              <w:t>Number</w:t>
            </w:r>
          </w:p>
        </w:tc>
        <w:tc>
          <w:tcPr>
            <w:cnfStyle w:val="000010000000" w:firstRow="0" w:lastRow="0" w:firstColumn="0" w:lastColumn="0" w:oddVBand="1" w:evenVBand="0" w:oddHBand="0" w:evenHBand="0" w:firstRowFirstColumn="0" w:firstRowLastColumn="0" w:lastRowFirstColumn="0" w:lastRowLastColumn="0"/>
            <w:tcW w:w="833" w:type="dxa"/>
          </w:tcPr>
          <w:p w14:paraId="302D4D24" w14:textId="77777777" w:rsidR="003E33EA" w:rsidRPr="00ED43DB" w:rsidRDefault="008E48F7" w:rsidP="006A7D0F">
            <w:pPr>
              <w:pStyle w:val="Body"/>
            </w:pPr>
            <w:r>
              <w:rPr>
                <w:szCs w:val="18"/>
                <w:lang w:val="en-US"/>
              </w:rPr>
              <w:t>6</w:t>
            </w:r>
          </w:p>
        </w:tc>
        <w:tc>
          <w:tcPr>
            <w:tcW w:w="833" w:type="dxa"/>
          </w:tcPr>
          <w:p w14:paraId="54F53B23" w14:textId="77777777" w:rsidR="003E33EA" w:rsidRPr="00ED43DB" w:rsidRDefault="008E48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7</w:t>
            </w:r>
          </w:p>
        </w:tc>
        <w:tc>
          <w:tcPr>
            <w:cnfStyle w:val="000010000000" w:firstRow="0" w:lastRow="0" w:firstColumn="0" w:lastColumn="0" w:oddVBand="1" w:evenVBand="0" w:oddHBand="0" w:evenHBand="0" w:firstRowFirstColumn="0" w:firstRowLastColumn="0" w:lastRowFirstColumn="0" w:lastRowLastColumn="0"/>
            <w:tcW w:w="833" w:type="dxa"/>
          </w:tcPr>
          <w:p w14:paraId="5EEA9E7B" w14:textId="77777777" w:rsidR="003E33EA" w:rsidRPr="00ED43DB" w:rsidRDefault="008E48F7" w:rsidP="006A7D0F">
            <w:pPr>
              <w:pStyle w:val="Body"/>
            </w:pPr>
            <w:r>
              <w:rPr>
                <w:szCs w:val="18"/>
                <w:lang w:val="en-US"/>
              </w:rPr>
              <w:t>3</w:t>
            </w:r>
          </w:p>
        </w:tc>
        <w:tc>
          <w:tcPr>
            <w:tcW w:w="833" w:type="dxa"/>
          </w:tcPr>
          <w:p w14:paraId="69CEBCAF" w14:textId="77777777" w:rsidR="003E33EA" w:rsidRPr="00ED43DB" w:rsidRDefault="008E48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17</w:t>
            </w:r>
          </w:p>
        </w:tc>
        <w:tc>
          <w:tcPr>
            <w:cnfStyle w:val="000010000000" w:firstRow="0" w:lastRow="0" w:firstColumn="0" w:lastColumn="0" w:oddVBand="1" w:evenVBand="0" w:oddHBand="0" w:evenHBand="0" w:firstRowFirstColumn="0" w:firstRowLastColumn="0" w:lastRowFirstColumn="0" w:lastRowLastColumn="0"/>
            <w:tcW w:w="833" w:type="dxa"/>
          </w:tcPr>
          <w:p w14:paraId="3B2963E9" w14:textId="77777777" w:rsidR="003E33EA" w:rsidRPr="00ED43DB" w:rsidRDefault="008E48F7" w:rsidP="006A7D0F">
            <w:pPr>
              <w:pStyle w:val="Body"/>
            </w:pPr>
            <w:r>
              <w:rPr>
                <w:szCs w:val="18"/>
                <w:lang w:val="en-US"/>
              </w:rPr>
              <w:t>47</w:t>
            </w:r>
          </w:p>
        </w:tc>
        <w:tc>
          <w:tcPr>
            <w:tcW w:w="833" w:type="dxa"/>
          </w:tcPr>
          <w:p w14:paraId="3DEAAF6C" w14:textId="77777777" w:rsidR="003E33EA" w:rsidRPr="00ED43DB" w:rsidRDefault="008E48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69</w:t>
            </w:r>
          </w:p>
        </w:tc>
        <w:tc>
          <w:tcPr>
            <w:cnfStyle w:val="000010000000" w:firstRow="0" w:lastRow="0" w:firstColumn="0" w:lastColumn="0" w:oddVBand="1" w:evenVBand="0" w:oddHBand="0" w:evenHBand="0" w:firstRowFirstColumn="0" w:firstRowLastColumn="0" w:lastRowFirstColumn="0" w:lastRowLastColumn="0"/>
            <w:tcW w:w="833" w:type="dxa"/>
          </w:tcPr>
          <w:p w14:paraId="6F588A8A" w14:textId="77777777" w:rsidR="003E33EA" w:rsidRPr="00ED43DB" w:rsidRDefault="008E48F7" w:rsidP="006A7D0F">
            <w:pPr>
              <w:pStyle w:val="Body"/>
            </w:pPr>
            <w:r>
              <w:rPr>
                <w:szCs w:val="18"/>
                <w:lang w:val="en-US"/>
              </w:rPr>
              <w:t>64</w:t>
            </w:r>
          </w:p>
        </w:tc>
        <w:tc>
          <w:tcPr>
            <w:tcW w:w="690" w:type="dxa"/>
          </w:tcPr>
          <w:p w14:paraId="32C7B4D6" w14:textId="77777777" w:rsidR="003E33EA" w:rsidRPr="00ED43DB" w:rsidRDefault="008E48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66</w:t>
            </w:r>
          </w:p>
        </w:tc>
        <w:tc>
          <w:tcPr>
            <w:cnfStyle w:val="000010000000" w:firstRow="0" w:lastRow="0" w:firstColumn="0" w:lastColumn="0" w:oddVBand="1" w:evenVBand="0" w:oddHBand="0" w:evenHBand="0" w:firstRowFirstColumn="0" w:firstRowLastColumn="0" w:lastRowFirstColumn="0" w:lastRowLastColumn="0"/>
            <w:tcW w:w="708" w:type="dxa"/>
          </w:tcPr>
          <w:p w14:paraId="32715461" w14:textId="77777777" w:rsidR="003E33EA" w:rsidRPr="00ED43DB" w:rsidRDefault="008E48F7" w:rsidP="006A7D0F">
            <w:pPr>
              <w:pStyle w:val="Body"/>
              <w:rPr>
                <w:b/>
                <w:bCs/>
              </w:rPr>
            </w:pPr>
            <w:r>
              <w:rPr>
                <w:b/>
                <w:szCs w:val="18"/>
                <w:lang w:val="en-US"/>
              </w:rPr>
              <w:t>15</w:t>
            </w:r>
          </w:p>
        </w:tc>
        <w:tc>
          <w:tcPr>
            <w:tcW w:w="993" w:type="dxa"/>
          </w:tcPr>
          <w:p w14:paraId="40BED086" w14:textId="77777777" w:rsidR="003E33EA" w:rsidRPr="00ED43DB" w:rsidRDefault="003E33EA" w:rsidP="006A7D0F">
            <w:pPr>
              <w:pStyle w:val="Body"/>
              <w:cnfStyle w:val="000000000000" w:firstRow="0" w:lastRow="0" w:firstColumn="0" w:lastColumn="0" w:oddVBand="0" w:evenVBand="0" w:oddHBand="0" w:evenHBand="0" w:firstRowFirstColumn="0" w:firstRowLastColumn="0" w:lastRowFirstColumn="0" w:lastRowLastColumn="0"/>
              <w:rPr>
                <w:b/>
                <w:bCs/>
              </w:rPr>
            </w:pPr>
            <w:r w:rsidRPr="00E33EEE">
              <w:rPr>
                <w:b/>
                <w:szCs w:val="18"/>
                <w:lang w:val="en-US"/>
              </w:rPr>
              <w:t>293</w:t>
            </w:r>
          </w:p>
        </w:tc>
      </w:tr>
    </w:tbl>
    <w:p w14:paraId="3F733E7D" w14:textId="77777777" w:rsidR="003E33EA" w:rsidRDefault="00120C86" w:rsidP="00316578">
      <w:pPr>
        <w:pStyle w:val="CaptionImageorFigure"/>
      </w:pPr>
      <w:bookmarkStart w:id="64" w:name="_Toc466373287"/>
      <w:r w:rsidRPr="003E33EA">
        <w:t xml:space="preserve">Currency of published hardcopy maps as of </w:t>
      </w:r>
      <w:r>
        <w:t xml:space="preserve">31 </w:t>
      </w:r>
      <w:r w:rsidR="00316578">
        <w:t>March 2017</w:t>
      </w:r>
    </w:p>
    <w:p w14:paraId="433111F5" w14:textId="77777777" w:rsidR="003E33EA" w:rsidRPr="003E33EA" w:rsidRDefault="003E33EA" w:rsidP="003E33EA">
      <w:pPr>
        <w:ind w:left="360"/>
        <w:jc w:val="center"/>
        <w:rPr>
          <w:b/>
          <w:sz w:val="18"/>
          <w:szCs w:val="18"/>
        </w:rPr>
      </w:pPr>
    </w:p>
    <w:p w14:paraId="4C8AC7F5" w14:textId="77777777" w:rsidR="003E33EA" w:rsidRDefault="003E33EA" w:rsidP="00316578">
      <w:pPr>
        <w:pStyle w:val="Bullet"/>
        <w:numPr>
          <w:ilvl w:val="0"/>
          <w:numId w:val="0"/>
        </w:numPr>
        <w:ind w:left="360"/>
      </w:pPr>
      <w:r>
        <w:t xml:space="preserve">Business rule: </w:t>
      </w:r>
      <w:r w:rsidR="00316578">
        <w:tab/>
      </w:r>
      <w:r>
        <w:t>map sheets no more than 6 years old</w:t>
      </w:r>
      <w:r w:rsidR="00173EEB">
        <w:t>.</w:t>
      </w:r>
    </w:p>
    <w:p w14:paraId="0325E7B0" w14:textId="77777777" w:rsidR="003E33EA" w:rsidRDefault="00316578" w:rsidP="00316578">
      <w:pPr>
        <w:pStyle w:val="Bullet"/>
        <w:numPr>
          <w:ilvl w:val="0"/>
          <w:numId w:val="0"/>
        </w:numPr>
        <w:ind w:left="360"/>
      </w:pPr>
      <w:r>
        <w:t>Actual</w:t>
      </w:r>
      <w:r>
        <w:tab/>
        <w:t>:</w:t>
      </w:r>
      <w:r>
        <w:tab/>
      </w:r>
      <w:r w:rsidR="003E33EA">
        <w:t xml:space="preserve">96% of map sheets 6 years old or </w:t>
      </w:r>
      <w:r w:rsidR="00173EEB">
        <w:t>less.</w:t>
      </w:r>
    </w:p>
    <w:p w14:paraId="6035EAB5" w14:textId="77777777" w:rsidR="000E55ED" w:rsidRPr="00BD24F0" w:rsidRDefault="000E55ED" w:rsidP="00DB1873">
      <w:pPr>
        <w:pStyle w:val="Heading1"/>
      </w:pPr>
      <w:bookmarkStart w:id="65" w:name="_Toc481397725"/>
      <w:bookmarkStart w:id="66" w:name="_Toc482280307"/>
      <w:r w:rsidRPr="00BD24F0">
        <w:lastRenderedPageBreak/>
        <w:t>Vicmap</w:t>
      </w:r>
      <w:r w:rsidRPr="00BD24F0">
        <w:rPr>
          <w:vertAlign w:val="superscript"/>
        </w:rPr>
        <w:t>TM</w:t>
      </w:r>
      <w:r w:rsidRPr="00BD24F0">
        <w:t xml:space="preserve"> Foundation</w:t>
      </w:r>
      <w:r w:rsidR="007735AE" w:rsidRPr="00BD24F0">
        <w:t xml:space="preserve"> </w:t>
      </w:r>
      <w:r w:rsidR="00DB1873" w:rsidRPr="00BD24F0">
        <w:t xml:space="preserve">vector data </w:t>
      </w:r>
      <w:r w:rsidR="00B87A47" w:rsidRPr="00BD24F0">
        <w:t xml:space="preserve">maintenance </w:t>
      </w:r>
      <w:r w:rsidR="00DB1873" w:rsidRPr="00BD24F0">
        <w:t>update</w:t>
      </w:r>
      <w:bookmarkEnd w:id="64"/>
      <w:bookmarkEnd w:id="65"/>
      <w:bookmarkEnd w:id="66"/>
    </w:p>
    <w:p w14:paraId="0F79FC33" w14:textId="77777777" w:rsidR="000E55ED" w:rsidRPr="00BC15F9" w:rsidRDefault="000E55ED" w:rsidP="00DB1873">
      <w:pPr>
        <w:pStyle w:val="Heading2"/>
      </w:pPr>
      <w:bookmarkStart w:id="67" w:name="_Toc466373288"/>
      <w:bookmarkStart w:id="68" w:name="_Toc481397726"/>
      <w:bookmarkStart w:id="69" w:name="_Toc482280308"/>
      <w:r w:rsidRPr="00BC15F9">
        <w:t>Vicmap</w:t>
      </w:r>
      <w:r w:rsidRPr="00DB1873">
        <w:rPr>
          <w:vertAlign w:val="superscript"/>
        </w:rPr>
        <w:t>TM</w:t>
      </w:r>
      <w:r w:rsidRPr="00BC15F9">
        <w:t xml:space="preserve"> </w:t>
      </w:r>
      <w:r>
        <w:t>Foundation</w:t>
      </w:r>
      <w:r w:rsidR="00DB1873">
        <w:t xml:space="preserve"> vector data </w:t>
      </w:r>
      <w:r w:rsidR="00B87A47">
        <w:t xml:space="preserve">volumes – </w:t>
      </w:r>
      <w:r w:rsidR="00D806A5">
        <w:t>October</w:t>
      </w:r>
      <w:r w:rsidR="00B87A47">
        <w:t>–</w:t>
      </w:r>
      <w:r w:rsidR="00D806A5">
        <w:t>Dec</w:t>
      </w:r>
      <w:r>
        <w:t>ember</w:t>
      </w:r>
      <w:r w:rsidRPr="00BC15F9">
        <w:t xml:space="preserve"> 2016</w:t>
      </w:r>
      <w:bookmarkEnd w:id="67"/>
      <w:bookmarkEnd w:id="68"/>
      <w:bookmarkEnd w:id="69"/>
    </w:p>
    <w:p w14:paraId="55CCDDDC" w14:textId="77777777" w:rsidR="000E55ED" w:rsidRDefault="000E55ED" w:rsidP="000E55ED">
      <w:pPr>
        <w:pStyle w:val="TableTitle"/>
        <w:spacing w:after="0"/>
      </w:pPr>
      <w:r w:rsidRPr="00313484">
        <w:t>Maintenance</w:t>
      </w:r>
      <w:r>
        <w:t xml:space="preserve"> </w:t>
      </w:r>
      <w:r w:rsidR="00B87A47">
        <w:t>documents received</w:t>
      </w:r>
    </w:p>
    <w:tbl>
      <w:tblPr>
        <w:tblStyle w:val="TableGrid"/>
        <w:tblW w:w="9498" w:type="dxa"/>
        <w:tblLayout w:type="fixed"/>
        <w:tblLook w:val="01E0" w:firstRow="1" w:lastRow="1" w:firstColumn="1" w:lastColumn="1" w:noHBand="0" w:noVBand="0"/>
        <w:tblCaption w:val="Maintenance documents received table"/>
        <w:tblDescription w:val="Maintenance documents received table"/>
      </w:tblPr>
      <w:tblGrid>
        <w:gridCol w:w="4395"/>
        <w:gridCol w:w="1559"/>
        <w:gridCol w:w="1417"/>
        <w:gridCol w:w="2127"/>
      </w:tblGrid>
      <w:tr w:rsidR="000E55ED" w:rsidRPr="0007636E" w14:paraId="4C6857AD" w14:textId="77777777" w:rsidTr="005827E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95" w:type="dxa"/>
          </w:tcPr>
          <w:p w14:paraId="2F6816A4" w14:textId="77777777" w:rsidR="000E55ED" w:rsidRPr="0007636E" w:rsidRDefault="000E55ED" w:rsidP="0007636E">
            <w:pPr>
              <w:pStyle w:val="TblHd"/>
            </w:pPr>
            <w:r w:rsidRPr="0007636E">
              <w:t xml:space="preserve">Maintenance </w:t>
            </w:r>
            <w:r w:rsidR="00B87A47" w:rsidRPr="0007636E">
              <w:t>activity</w:t>
            </w:r>
          </w:p>
        </w:tc>
        <w:tc>
          <w:tcPr>
            <w:cnfStyle w:val="000010000000" w:firstRow="0" w:lastRow="0" w:firstColumn="0" w:lastColumn="0" w:oddVBand="1" w:evenVBand="0" w:oddHBand="0" w:evenHBand="0" w:firstRowFirstColumn="0" w:firstRowLastColumn="0" w:lastRowFirstColumn="0" w:lastRowLastColumn="0"/>
            <w:tcW w:w="1559" w:type="dxa"/>
          </w:tcPr>
          <w:p w14:paraId="473963A0" w14:textId="77777777" w:rsidR="000E55ED" w:rsidRPr="0007636E" w:rsidRDefault="000E55ED" w:rsidP="0007636E">
            <w:pPr>
              <w:pStyle w:val="TblHd"/>
            </w:pPr>
            <w:r w:rsidRPr="0007636E">
              <w:t>Maintenance</w:t>
            </w:r>
            <w:r w:rsidR="007936C5" w:rsidRPr="0007636E">
              <w:t xml:space="preserve"> </w:t>
            </w:r>
            <w:r w:rsidR="00B87A47" w:rsidRPr="0007636E">
              <w:t>submitted</w:t>
            </w:r>
          </w:p>
        </w:tc>
        <w:tc>
          <w:tcPr>
            <w:tcW w:w="1417" w:type="dxa"/>
          </w:tcPr>
          <w:p w14:paraId="7FAFC6FD" w14:textId="77777777" w:rsidR="000E55ED" w:rsidRPr="0007636E" w:rsidRDefault="000E55ED" w:rsidP="0007636E">
            <w:pPr>
              <w:pStyle w:val="TblHd"/>
              <w:cnfStyle w:val="100000000000" w:firstRow="1" w:lastRow="0" w:firstColumn="0" w:lastColumn="0" w:oddVBand="0" w:evenVBand="0" w:oddHBand="0" w:evenHBand="0" w:firstRowFirstColumn="0" w:firstRowLastColumn="0" w:lastRowFirstColumn="0" w:lastRowLastColumn="0"/>
            </w:pPr>
            <w:r w:rsidRPr="0007636E">
              <w:t xml:space="preserve">With </w:t>
            </w:r>
            <w:r w:rsidR="00B87A47" w:rsidRPr="0007636E">
              <w:t>maintainer</w:t>
            </w:r>
          </w:p>
        </w:tc>
        <w:tc>
          <w:tcPr>
            <w:cnfStyle w:val="000100000000" w:firstRow="0" w:lastRow="0" w:firstColumn="0" w:lastColumn="1" w:oddVBand="0" w:evenVBand="0" w:oddHBand="0" w:evenHBand="0" w:firstRowFirstColumn="0" w:firstRowLastColumn="0" w:lastRowFirstColumn="0" w:lastRowLastColumn="0"/>
            <w:tcW w:w="2127" w:type="dxa"/>
          </w:tcPr>
          <w:p w14:paraId="1571DE42" w14:textId="77777777" w:rsidR="000E55ED" w:rsidRPr="0007636E" w:rsidRDefault="000E55ED" w:rsidP="0007636E">
            <w:pPr>
              <w:pStyle w:val="TblHd"/>
            </w:pPr>
            <w:r w:rsidRPr="0007636E">
              <w:t xml:space="preserve">Maintenance </w:t>
            </w:r>
            <w:r w:rsidR="00B87A47" w:rsidRPr="0007636E">
              <w:t>processed</w:t>
            </w:r>
          </w:p>
        </w:tc>
      </w:tr>
      <w:tr w:rsidR="000E55ED" w:rsidRPr="000E55ED" w14:paraId="5BA582A6" w14:textId="77777777" w:rsidTr="005827ED">
        <w:tc>
          <w:tcPr>
            <w:tcW w:w="4395" w:type="dxa"/>
          </w:tcPr>
          <w:p w14:paraId="59F86F8C" w14:textId="77777777" w:rsidR="000E55ED" w:rsidRPr="000E55ED" w:rsidRDefault="000E55ED" w:rsidP="00BF2EB0">
            <w:pPr>
              <w:pStyle w:val="Body"/>
            </w:pPr>
            <w:r w:rsidRPr="000E55ED">
              <w:rPr>
                <w:rFonts w:eastAsia="Calibri"/>
              </w:rPr>
              <w:t>TT Spatial Changes (CRs)</w:t>
            </w:r>
          </w:p>
        </w:tc>
        <w:tc>
          <w:tcPr>
            <w:cnfStyle w:val="000010000000" w:firstRow="0" w:lastRow="0" w:firstColumn="0" w:lastColumn="0" w:oddVBand="1" w:evenVBand="0" w:oddHBand="0" w:evenHBand="0" w:firstRowFirstColumn="0" w:firstRowLastColumn="0" w:lastRowFirstColumn="0" w:lastRowLastColumn="0"/>
            <w:tcW w:w="1559" w:type="dxa"/>
          </w:tcPr>
          <w:p w14:paraId="2ADC36B0" w14:textId="77777777" w:rsidR="000E55ED" w:rsidRPr="000E55ED" w:rsidRDefault="00D806A5" w:rsidP="00BF2EB0">
            <w:pPr>
              <w:pStyle w:val="Body"/>
              <w:rPr>
                <w:rFonts w:cstheme="minorHAnsi"/>
                <w:sz w:val="20"/>
              </w:rPr>
            </w:pPr>
            <w:r>
              <w:rPr>
                <w:rFonts w:cstheme="minorHAnsi"/>
                <w:sz w:val="20"/>
              </w:rPr>
              <w:t>257</w:t>
            </w:r>
          </w:p>
        </w:tc>
        <w:tc>
          <w:tcPr>
            <w:tcW w:w="1417" w:type="dxa"/>
          </w:tcPr>
          <w:p w14:paraId="5D2AB5D5" w14:textId="77777777" w:rsidR="000E55ED" w:rsidRPr="000E55ED" w:rsidRDefault="00B72CFC" w:rsidP="00BF2EB0">
            <w:pPr>
              <w:pStyle w:val="Body"/>
              <w:cnfStyle w:val="000000000000" w:firstRow="0" w:lastRow="0" w:firstColumn="0" w:lastColumn="0" w:oddVBand="0" w:evenVBand="0" w:oddHBand="0" w:evenHBand="0" w:firstRowFirstColumn="0" w:firstRowLastColumn="0" w:lastRowFirstColumn="0" w:lastRowLastColumn="0"/>
              <w:rPr>
                <w:rFonts w:eastAsia="Calibri" w:cstheme="minorHAnsi"/>
                <w:sz w:val="20"/>
              </w:rPr>
            </w:pPr>
            <w:r>
              <w:rPr>
                <w:rFonts w:eastAsia="Calibri" w:cstheme="minorHAnsi"/>
                <w:sz w:val="20"/>
              </w:rPr>
              <w:t>38</w:t>
            </w:r>
          </w:p>
        </w:tc>
        <w:tc>
          <w:tcPr>
            <w:cnfStyle w:val="000100000000" w:firstRow="0" w:lastRow="0" w:firstColumn="0" w:lastColumn="1" w:oddVBand="0" w:evenVBand="0" w:oddHBand="0" w:evenHBand="0" w:firstRowFirstColumn="0" w:firstRowLastColumn="0" w:lastRowFirstColumn="0" w:lastRowLastColumn="0"/>
            <w:tcW w:w="2127" w:type="dxa"/>
          </w:tcPr>
          <w:p w14:paraId="4A8E998D" w14:textId="77777777" w:rsidR="000E55ED" w:rsidRPr="000E55ED" w:rsidRDefault="00FE32A6" w:rsidP="00BF2EB0">
            <w:pPr>
              <w:pStyle w:val="Body"/>
              <w:rPr>
                <w:rFonts w:eastAsia="Calibri" w:cstheme="minorHAnsi"/>
                <w:sz w:val="20"/>
              </w:rPr>
            </w:pPr>
            <w:r>
              <w:rPr>
                <w:rFonts w:eastAsia="Calibri" w:cstheme="minorHAnsi"/>
                <w:sz w:val="20"/>
              </w:rPr>
              <w:t>219</w:t>
            </w:r>
          </w:p>
        </w:tc>
      </w:tr>
      <w:tr w:rsidR="000E55ED" w:rsidRPr="000E55ED" w14:paraId="035A1F59" w14:textId="77777777" w:rsidTr="005827ED">
        <w:tc>
          <w:tcPr>
            <w:tcW w:w="4395" w:type="dxa"/>
          </w:tcPr>
          <w:p w14:paraId="7791FEA1" w14:textId="77777777" w:rsidR="000E55ED" w:rsidRPr="000E55ED" w:rsidRDefault="000E55ED" w:rsidP="00BF2EB0">
            <w:pPr>
              <w:pStyle w:val="Body"/>
              <w:rPr>
                <w:rFonts w:eastAsia="Calibri"/>
              </w:rPr>
            </w:pPr>
            <w:r w:rsidRPr="000E55ED">
              <w:rPr>
                <w:rFonts w:eastAsia="Calibri"/>
              </w:rPr>
              <w:t>LAT Spatial Changes (CRs)</w:t>
            </w:r>
          </w:p>
        </w:tc>
        <w:tc>
          <w:tcPr>
            <w:cnfStyle w:val="000010000000" w:firstRow="0" w:lastRow="0" w:firstColumn="0" w:lastColumn="0" w:oddVBand="1" w:evenVBand="0" w:oddHBand="0" w:evenHBand="0" w:firstRowFirstColumn="0" w:firstRowLastColumn="0" w:lastRowFirstColumn="0" w:lastRowLastColumn="0"/>
            <w:tcW w:w="1559" w:type="dxa"/>
          </w:tcPr>
          <w:p w14:paraId="36E26F02" w14:textId="77777777" w:rsidR="000E55ED" w:rsidRPr="000E55ED" w:rsidRDefault="006056E9" w:rsidP="00BF2EB0">
            <w:pPr>
              <w:pStyle w:val="Body"/>
            </w:pPr>
            <w:r>
              <w:t>690</w:t>
            </w:r>
          </w:p>
        </w:tc>
        <w:tc>
          <w:tcPr>
            <w:tcW w:w="1417" w:type="dxa"/>
          </w:tcPr>
          <w:p w14:paraId="27C977C5" w14:textId="77777777" w:rsidR="000E55ED" w:rsidRPr="000E55ED" w:rsidRDefault="006056E9" w:rsidP="00BF2EB0">
            <w:pPr>
              <w:pStyle w:val="Body"/>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76</w:t>
            </w:r>
          </w:p>
        </w:tc>
        <w:tc>
          <w:tcPr>
            <w:cnfStyle w:val="000100000000" w:firstRow="0" w:lastRow="0" w:firstColumn="0" w:lastColumn="1" w:oddVBand="0" w:evenVBand="0" w:oddHBand="0" w:evenHBand="0" w:firstRowFirstColumn="0" w:firstRowLastColumn="0" w:lastRowFirstColumn="0" w:lastRowLastColumn="0"/>
            <w:tcW w:w="2127" w:type="dxa"/>
          </w:tcPr>
          <w:p w14:paraId="77048473" w14:textId="77777777" w:rsidR="000E55ED" w:rsidRPr="000E55ED" w:rsidRDefault="006056E9" w:rsidP="00BF2EB0">
            <w:pPr>
              <w:pStyle w:val="Body"/>
              <w:rPr>
                <w:rFonts w:eastAsia="Calibri"/>
              </w:rPr>
            </w:pPr>
            <w:r>
              <w:rPr>
                <w:rFonts w:eastAsia="Calibri"/>
              </w:rPr>
              <w:t>614</w:t>
            </w:r>
          </w:p>
        </w:tc>
      </w:tr>
      <w:tr w:rsidR="000E55ED" w:rsidRPr="000E55ED" w14:paraId="48A38684" w14:textId="77777777" w:rsidTr="005827ED">
        <w:tc>
          <w:tcPr>
            <w:tcW w:w="4395" w:type="dxa"/>
          </w:tcPr>
          <w:p w14:paraId="33715EA4" w14:textId="77777777" w:rsidR="000E55ED" w:rsidRPr="000E55ED" w:rsidRDefault="000E55ED" w:rsidP="00BF2EB0">
            <w:pPr>
              <w:pStyle w:val="Body"/>
            </w:pPr>
            <w:r w:rsidRPr="000E55ED">
              <w:rPr>
                <w:rFonts w:eastAsia="Calibri"/>
              </w:rPr>
              <w:t>TT Maintenance Log</w:t>
            </w:r>
          </w:p>
        </w:tc>
        <w:tc>
          <w:tcPr>
            <w:cnfStyle w:val="000010000000" w:firstRow="0" w:lastRow="0" w:firstColumn="0" w:lastColumn="0" w:oddVBand="1" w:evenVBand="0" w:oddHBand="0" w:evenHBand="0" w:firstRowFirstColumn="0" w:firstRowLastColumn="0" w:lastRowFirstColumn="0" w:lastRowLastColumn="0"/>
            <w:tcW w:w="1559" w:type="dxa"/>
          </w:tcPr>
          <w:p w14:paraId="1F489418" w14:textId="77777777" w:rsidR="000E55ED" w:rsidRPr="000E55ED" w:rsidRDefault="006056E9" w:rsidP="00BF2EB0">
            <w:pPr>
              <w:pStyle w:val="Body"/>
            </w:pPr>
            <w:r>
              <w:t>29</w:t>
            </w:r>
          </w:p>
        </w:tc>
        <w:tc>
          <w:tcPr>
            <w:tcW w:w="1417" w:type="dxa"/>
          </w:tcPr>
          <w:p w14:paraId="3E662061" w14:textId="77777777" w:rsidR="000E55ED" w:rsidRPr="000E55ED" w:rsidRDefault="006056E9" w:rsidP="00BF2EB0">
            <w:pPr>
              <w:pStyle w:val="Body"/>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3</w:t>
            </w:r>
          </w:p>
        </w:tc>
        <w:tc>
          <w:tcPr>
            <w:cnfStyle w:val="000100000000" w:firstRow="0" w:lastRow="0" w:firstColumn="0" w:lastColumn="1" w:oddVBand="0" w:evenVBand="0" w:oddHBand="0" w:evenHBand="0" w:firstRowFirstColumn="0" w:firstRowLastColumn="0" w:lastRowFirstColumn="0" w:lastRowLastColumn="0"/>
            <w:tcW w:w="2127" w:type="dxa"/>
          </w:tcPr>
          <w:p w14:paraId="6EF503E6" w14:textId="77777777" w:rsidR="000E55ED" w:rsidRPr="000E55ED" w:rsidRDefault="000F485F" w:rsidP="00B5459E">
            <w:pPr>
              <w:pStyle w:val="Body"/>
              <w:ind w:left="0"/>
              <w:rPr>
                <w:rFonts w:eastAsia="Calibri"/>
              </w:rPr>
            </w:pPr>
            <w:r>
              <w:rPr>
                <w:rFonts w:eastAsia="Calibri"/>
              </w:rPr>
              <w:t xml:space="preserve"> </w:t>
            </w:r>
            <w:r w:rsidR="006056E9">
              <w:rPr>
                <w:rFonts w:eastAsia="Calibri"/>
              </w:rPr>
              <w:t xml:space="preserve"> 34</w:t>
            </w:r>
          </w:p>
        </w:tc>
      </w:tr>
      <w:tr w:rsidR="000E55ED" w:rsidRPr="000E55ED" w14:paraId="6E29AE44" w14:textId="77777777" w:rsidTr="005827ED">
        <w:tc>
          <w:tcPr>
            <w:tcW w:w="4395" w:type="dxa"/>
          </w:tcPr>
          <w:p w14:paraId="446C4873" w14:textId="77777777" w:rsidR="000E55ED" w:rsidRPr="000E55ED" w:rsidRDefault="000E55ED" w:rsidP="00BF2EB0">
            <w:pPr>
              <w:pStyle w:val="Body"/>
              <w:rPr>
                <w:rFonts w:eastAsia="Calibri"/>
              </w:rPr>
            </w:pPr>
            <w:r w:rsidRPr="000E55ED">
              <w:rPr>
                <w:rFonts w:eastAsia="Calibri"/>
              </w:rPr>
              <w:t>Registered Plans of Subdivision</w:t>
            </w:r>
          </w:p>
        </w:tc>
        <w:tc>
          <w:tcPr>
            <w:cnfStyle w:val="000010000000" w:firstRow="0" w:lastRow="0" w:firstColumn="0" w:lastColumn="0" w:oddVBand="1" w:evenVBand="0" w:oddHBand="0" w:evenHBand="0" w:firstRowFirstColumn="0" w:firstRowLastColumn="0" w:lastRowFirstColumn="0" w:lastRowLastColumn="0"/>
            <w:tcW w:w="1559" w:type="dxa"/>
          </w:tcPr>
          <w:p w14:paraId="09243D18" w14:textId="77777777" w:rsidR="000E55ED" w:rsidRPr="000E55ED" w:rsidRDefault="000E55ED" w:rsidP="00BF2EB0">
            <w:pPr>
              <w:pStyle w:val="Body"/>
            </w:pPr>
            <w:r w:rsidRPr="000E55ED">
              <w:t>2,</w:t>
            </w:r>
            <w:r w:rsidR="009751B0">
              <w:t>2</w:t>
            </w:r>
            <w:r w:rsidR="00597336">
              <w:t>45</w:t>
            </w:r>
          </w:p>
        </w:tc>
        <w:tc>
          <w:tcPr>
            <w:tcW w:w="1417" w:type="dxa"/>
          </w:tcPr>
          <w:p w14:paraId="4E4888FA" w14:textId="77777777" w:rsidR="000E55ED" w:rsidRPr="000E55ED" w:rsidRDefault="006056E9" w:rsidP="00BF2EB0">
            <w:pPr>
              <w:pStyle w:val="Body"/>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195</w:t>
            </w:r>
          </w:p>
        </w:tc>
        <w:tc>
          <w:tcPr>
            <w:cnfStyle w:val="000100000000" w:firstRow="0" w:lastRow="0" w:firstColumn="0" w:lastColumn="1" w:oddVBand="0" w:evenVBand="0" w:oddHBand="0" w:evenHBand="0" w:firstRowFirstColumn="0" w:firstRowLastColumn="0" w:lastRowFirstColumn="0" w:lastRowLastColumn="0"/>
            <w:tcW w:w="2127" w:type="dxa"/>
          </w:tcPr>
          <w:p w14:paraId="4FBBAEB1" w14:textId="77777777" w:rsidR="000E55ED" w:rsidRPr="000E55ED" w:rsidRDefault="000E55ED" w:rsidP="00BF2EB0">
            <w:pPr>
              <w:pStyle w:val="Body"/>
              <w:rPr>
                <w:rFonts w:eastAsia="Calibri"/>
              </w:rPr>
            </w:pPr>
            <w:r w:rsidRPr="000E55ED">
              <w:rPr>
                <w:rFonts w:eastAsia="Calibri"/>
              </w:rPr>
              <w:t>2,</w:t>
            </w:r>
            <w:r w:rsidR="006056E9">
              <w:rPr>
                <w:rFonts w:eastAsia="Calibri"/>
              </w:rPr>
              <w:t>040</w:t>
            </w:r>
          </w:p>
        </w:tc>
      </w:tr>
      <w:tr w:rsidR="000E55ED" w:rsidRPr="000E55ED" w14:paraId="253C4BF3" w14:textId="77777777" w:rsidTr="005827ED">
        <w:tc>
          <w:tcPr>
            <w:tcW w:w="4395" w:type="dxa"/>
          </w:tcPr>
          <w:p w14:paraId="500F4B1B" w14:textId="77777777" w:rsidR="000E55ED" w:rsidRPr="000E55ED" w:rsidRDefault="000E55ED" w:rsidP="00BF2EB0">
            <w:pPr>
              <w:pStyle w:val="Body"/>
              <w:rPr>
                <w:rFonts w:eastAsia="Calibri"/>
              </w:rPr>
            </w:pPr>
            <w:r w:rsidRPr="000E55ED">
              <w:rPr>
                <w:rFonts w:eastAsia="Calibri"/>
              </w:rPr>
              <w:t>Property &amp; Address M1 spreadsheets</w:t>
            </w:r>
          </w:p>
        </w:tc>
        <w:tc>
          <w:tcPr>
            <w:cnfStyle w:val="000010000000" w:firstRow="0" w:lastRow="0" w:firstColumn="0" w:lastColumn="0" w:oddVBand="1" w:evenVBand="0" w:oddHBand="0" w:evenHBand="0" w:firstRowFirstColumn="0" w:firstRowLastColumn="0" w:lastRowFirstColumn="0" w:lastRowLastColumn="0"/>
            <w:tcW w:w="1559" w:type="dxa"/>
          </w:tcPr>
          <w:p w14:paraId="75C133EE" w14:textId="77777777" w:rsidR="000E55ED" w:rsidRPr="000E55ED" w:rsidRDefault="00B72CFC" w:rsidP="00BF2EB0">
            <w:pPr>
              <w:pStyle w:val="Body"/>
            </w:pPr>
            <w:r>
              <w:t>38</w:t>
            </w:r>
            <w:r w:rsidR="006056E9">
              <w:t>8</w:t>
            </w:r>
          </w:p>
        </w:tc>
        <w:tc>
          <w:tcPr>
            <w:tcW w:w="1417" w:type="dxa"/>
          </w:tcPr>
          <w:p w14:paraId="0FF22B99" w14:textId="77777777" w:rsidR="000E55ED" w:rsidRPr="000E55ED" w:rsidRDefault="00B72CFC" w:rsidP="00BF2EB0">
            <w:pPr>
              <w:pStyle w:val="Body"/>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23</w:t>
            </w:r>
          </w:p>
        </w:tc>
        <w:tc>
          <w:tcPr>
            <w:cnfStyle w:val="000100000000" w:firstRow="0" w:lastRow="0" w:firstColumn="0" w:lastColumn="1" w:oddVBand="0" w:evenVBand="0" w:oddHBand="0" w:evenHBand="0" w:firstRowFirstColumn="0" w:firstRowLastColumn="0" w:lastRowFirstColumn="0" w:lastRowLastColumn="0"/>
            <w:tcW w:w="2127" w:type="dxa"/>
          </w:tcPr>
          <w:p w14:paraId="587F430E" w14:textId="77777777" w:rsidR="000E55ED" w:rsidRPr="000E55ED" w:rsidRDefault="00D806A5" w:rsidP="00BF2EB0">
            <w:pPr>
              <w:pStyle w:val="Body"/>
              <w:rPr>
                <w:rFonts w:eastAsia="Calibri"/>
              </w:rPr>
            </w:pPr>
            <w:r>
              <w:rPr>
                <w:rFonts w:eastAsia="Calibri"/>
              </w:rPr>
              <w:t>376</w:t>
            </w:r>
          </w:p>
        </w:tc>
      </w:tr>
      <w:tr w:rsidR="00D806A5" w:rsidRPr="000E55ED" w14:paraId="2B585FC3" w14:textId="77777777" w:rsidTr="005827ED">
        <w:tc>
          <w:tcPr>
            <w:tcW w:w="4395" w:type="dxa"/>
          </w:tcPr>
          <w:p w14:paraId="153A7748" w14:textId="77777777" w:rsidR="00D806A5" w:rsidRPr="000E55ED" w:rsidRDefault="00D806A5" w:rsidP="00BF2EB0">
            <w:pPr>
              <w:pStyle w:val="Body"/>
              <w:rPr>
                <w:rFonts w:eastAsia="Calibri"/>
              </w:rPr>
            </w:pPr>
            <w:r>
              <w:rPr>
                <w:rFonts w:eastAsia="Calibri"/>
              </w:rPr>
              <w:t xml:space="preserve">CL </w:t>
            </w:r>
            <w:r>
              <w:rPr>
                <w:rFonts w:eastAsia="Calibri"/>
                <w:szCs w:val="22"/>
              </w:rPr>
              <w:t>Tenure Spatial Changes</w:t>
            </w:r>
          </w:p>
        </w:tc>
        <w:tc>
          <w:tcPr>
            <w:cnfStyle w:val="000010000000" w:firstRow="0" w:lastRow="0" w:firstColumn="0" w:lastColumn="0" w:oddVBand="1" w:evenVBand="0" w:oddHBand="0" w:evenHBand="0" w:firstRowFirstColumn="0" w:firstRowLastColumn="0" w:lastRowFirstColumn="0" w:lastRowLastColumn="0"/>
            <w:tcW w:w="1559" w:type="dxa"/>
          </w:tcPr>
          <w:p w14:paraId="7EFEBC00" w14:textId="77777777" w:rsidR="00D806A5" w:rsidRPr="000E55ED" w:rsidRDefault="00597336" w:rsidP="00BF2EB0">
            <w:pPr>
              <w:pStyle w:val="Body"/>
            </w:pPr>
            <w:r>
              <w:t>173</w:t>
            </w:r>
          </w:p>
        </w:tc>
        <w:tc>
          <w:tcPr>
            <w:tcW w:w="1417" w:type="dxa"/>
          </w:tcPr>
          <w:p w14:paraId="0D7F4AB5" w14:textId="77777777" w:rsidR="00D806A5" w:rsidRPr="000E55ED" w:rsidRDefault="00B72CFC" w:rsidP="00BF2EB0">
            <w:pPr>
              <w:pStyle w:val="Body"/>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39</w:t>
            </w:r>
          </w:p>
        </w:tc>
        <w:tc>
          <w:tcPr>
            <w:cnfStyle w:val="000100000000" w:firstRow="0" w:lastRow="0" w:firstColumn="0" w:lastColumn="1" w:oddVBand="0" w:evenVBand="0" w:oddHBand="0" w:evenHBand="0" w:firstRowFirstColumn="0" w:firstRowLastColumn="0" w:lastRowFirstColumn="0" w:lastRowLastColumn="0"/>
            <w:tcW w:w="2127" w:type="dxa"/>
          </w:tcPr>
          <w:p w14:paraId="6761BB39" w14:textId="77777777" w:rsidR="00D806A5" w:rsidRPr="000E55ED" w:rsidRDefault="00D806A5" w:rsidP="00BF2EB0">
            <w:pPr>
              <w:pStyle w:val="Body"/>
              <w:rPr>
                <w:rFonts w:eastAsia="Calibri"/>
              </w:rPr>
            </w:pPr>
            <w:r>
              <w:rPr>
                <w:rFonts w:eastAsia="Calibri"/>
              </w:rPr>
              <w:t>100</w:t>
            </w:r>
          </w:p>
        </w:tc>
      </w:tr>
      <w:tr w:rsidR="000E55ED" w:rsidRPr="000E55ED" w14:paraId="49C0B75D" w14:textId="77777777" w:rsidTr="005827ED">
        <w:tc>
          <w:tcPr>
            <w:tcW w:w="4395" w:type="dxa"/>
          </w:tcPr>
          <w:p w14:paraId="785E7E73" w14:textId="77777777" w:rsidR="000E55ED" w:rsidRPr="000E55ED" w:rsidRDefault="000E55ED" w:rsidP="00BF2EB0">
            <w:pPr>
              <w:pStyle w:val="Body"/>
              <w:rPr>
                <w:rFonts w:eastAsia="Calibri"/>
              </w:rPr>
            </w:pPr>
            <w:r w:rsidRPr="000E55ED">
              <w:rPr>
                <w:rFonts w:eastAsia="Calibri"/>
              </w:rPr>
              <w:t>Admin Boundary Change Notices</w:t>
            </w:r>
          </w:p>
        </w:tc>
        <w:tc>
          <w:tcPr>
            <w:cnfStyle w:val="000010000000" w:firstRow="0" w:lastRow="0" w:firstColumn="0" w:lastColumn="0" w:oddVBand="1" w:evenVBand="0" w:oddHBand="0" w:evenHBand="0" w:firstRowFirstColumn="0" w:firstRowLastColumn="0" w:lastRowFirstColumn="0" w:lastRowLastColumn="0"/>
            <w:tcW w:w="1559" w:type="dxa"/>
          </w:tcPr>
          <w:p w14:paraId="5C25EDF9" w14:textId="77777777" w:rsidR="000E55ED" w:rsidRPr="000E55ED" w:rsidRDefault="00597336" w:rsidP="00BF2EB0">
            <w:pPr>
              <w:pStyle w:val="Body"/>
            </w:pPr>
            <w:r>
              <w:t>7</w:t>
            </w:r>
          </w:p>
        </w:tc>
        <w:tc>
          <w:tcPr>
            <w:tcW w:w="1417" w:type="dxa"/>
          </w:tcPr>
          <w:p w14:paraId="36274E63" w14:textId="77777777" w:rsidR="000E55ED" w:rsidRPr="000E55ED" w:rsidRDefault="00B72CFC" w:rsidP="00BF2EB0">
            <w:pPr>
              <w:pStyle w:val="Body"/>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0</w:t>
            </w:r>
          </w:p>
        </w:tc>
        <w:tc>
          <w:tcPr>
            <w:cnfStyle w:val="000100000000" w:firstRow="0" w:lastRow="0" w:firstColumn="0" w:lastColumn="1" w:oddVBand="0" w:evenVBand="0" w:oddHBand="0" w:evenHBand="0" w:firstRowFirstColumn="0" w:firstRowLastColumn="0" w:lastRowFirstColumn="0" w:lastRowLastColumn="0"/>
            <w:tcW w:w="2127" w:type="dxa"/>
          </w:tcPr>
          <w:p w14:paraId="1CF6F925" w14:textId="77777777" w:rsidR="000E55ED" w:rsidRPr="000E55ED" w:rsidRDefault="00B72CFC" w:rsidP="00BF2EB0">
            <w:pPr>
              <w:pStyle w:val="Body"/>
              <w:rPr>
                <w:rFonts w:eastAsia="Calibri"/>
              </w:rPr>
            </w:pPr>
            <w:r>
              <w:rPr>
                <w:rFonts w:eastAsia="Calibri"/>
              </w:rPr>
              <w:t>3</w:t>
            </w:r>
          </w:p>
        </w:tc>
      </w:tr>
      <w:tr w:rsidR="000E55ED" w:rsidRPr="000E55ED" w14:paraId="21B65B73" w14:textId="77777777" w:rsidTr="005827ED">
        <w:trPr>
          <w:cnfStyle w:val="010000000000" w:firstRow="0" w:lastRow="1" w:firstColumn="0" w:lastColumn="0" w:oddVBand="0" w:evenVBand="0" w:oddHBand="0" w:evenHBand="0" w:firstRowFirstColumn="0" w:firstRowLastColumn="0" w:lastRowFirstColumn="0" w:lastRowLastColumn="0"/>
        </w:trPr>
        <w:tc>
          <w:tcPr>
            <w:tcW w:w="4395" w:type="dxa"/>
          </w:tcPr>
          <w:p w14:paraId="01474A19" w14:textId="77777777" w:rsidR="000E55ED" w:rsidRPr="000E55ED" w:rsidRDefault="000E55ED" w:rsidP="00BF2EB0">
            <w:pPr>
              <w:pStyle w:val="Body"/>
            </w:pPr>
            <w:r w:rsidRPr="000E55ED">
              <w:rPr>
                <w:rFonts w:eastAsia="Calibri"/>
              </w:rPr>
              <w:t xml:space="preserve">FOI Custodial Updates </w:t>
            </w:r>
          </w:p>
        </w:tc>
        <w:tc>
          <w:tcPr>
            <w:cnfStyle w:val="000010000000" w:firstRow="0" w:lastRow="0" w:firstColumn="0" w:lastColumn="0" w:oddVBand="1" w:evenVBand="0" w:oddHBand="0" w:evenHBand="0" w:firstRowFirstColumn="0" w:firstRowLastColumn="0" w:lastRowFirstColumn="0" w:lastRowLastColumn="0"/>
            <w:tcW w:w="1559" w:type="dxa"/>
          </w:tcPr>
          <w:p w14:paraId="26F2565C" w14:textId="77777777" w:rsidR="000E55ED" w:rsidRPr="000E55ED" w:rsidRDefault="000F485F" w:rsidP="00B5459E">
            <w:pPr>
              <w:pStyle w:val="Body"/>
              <w:ind w:left="0"/>
            </w:pPr>
            <w:r>
              <w:t xml:space="preserve"> </w:t>
            </w:r>
            <w:r w:rsidR="006056E9">
              <w:t>7</w:t>
            </w:r>
          </w:p>
        </w:tc>
        <w:tc>
          <w:tcPr>
            <w:tcW w:w="1417" w:type="dxa"/>
          </w:tcPr>
          <w:p w14:paraId="39E7C085" w14:textId="77777777" w:rsidR="000E55ED" w:rsidRPr="000E55ED" w:rsidRDefault="000E55ED" w:rsidP="00BF2EB0">
            <w:pPr>
              <w:pStyle w:val="Body"/>
              <w:cnfStyle w:val="010000000000" w:firstRow="0" w:lastRow="1" w:firstColumn="0" w:lastColumn="0" w:oddVBand="0" w:evenVBand="0" w:oddHBand="0" w:evenHBand="0" w:firstRowFirstColumn="0" w:firstRowLastColumn="0" w:lastRowFirstColumn="0" w:lastRowLastColumn="0"/>
              <w:rPr>
                <w:rFonts w:eastAsia="Calibri"/>
              </w:rPr>
            </w:pPr>
            <w:r w:rsidRPr="000E55ED">
              <w:rPr>
                <w:rFonts w:eastAsia="Calibri"/>
              </w:rPr>
              <w:t>0</w:t>
            </w:r>
          </w:p>
        </w:tc>
        <w:tc>
          <w:tcPr>
            <w:cnfStyle w:val="000100000000" w:firstRow="0" w:lastRow="0" w:firstColumn="0" w:lastColumn="1" w:oddVBand="0" w:evenVBand="0" w:oddHBand="0" w:evenHBand="0" w:firstRowFirstColumn="0" w:firstRowLastColumn="0" w:lastRowFirstColumn="0" w:lastRowLastColumn="0"/>
            <w:tcW w:w="2127" w:type="dxa"/>
          </w:tcPr>
          <w:p w14:paraId="0AD17D08" w14:textId="77777777" w:rsidR="000E55ED" w:rsidRPr="000E55ED" w:rsidRDefault="006056E9" w:rsidP="00BF2EB0">
            <w:pPr>
              <w:pStyle w:val="Body"/>
              <w:rPr>
                <w:rFonts w:eastAsia="Calibri"/>
              </w:rPr>
            </w:pPr>
            <w:r>
              <w:rPr>
                <w:rFonts w:eastAsia="Calibri"/>
              </w:rPr>
              <w:t>7</w:t>
            </w:r>
          </w:p>
        </w:tc>
      </w:tr>
    </w:tbl>
    <w:p w14:paraId="6BDEFF73" w14:textId="77777777" w:rsidR="000E55ED" w:rsidRPr="009E2570" w:rsidRDefault="000E55ED" w:rsidP="00DB1873">
      <w:pPr>
        <w:pStyle w:val="Heading2"/>
        <w:rPr>
          <w:rFonts w:ascii="Calibri" w:hAnsi="Calibri"/>
          <w:bCs w:val="0"/>
          <w:iCs w:val="0"/>
          <w:color w:val="404040"/>
          <w:kern w:val="0"/>
          <w:sz w:val="22"/>
          <w:szCs w:val="18"/>
          <w:lang w:eastAsia="en-US"/>
        </w:rPr>
      </w:pPr>
      <w:bookmarkStart w:id="70" w:name="_Toc466373289"/>
      <w:bookmarkStart w:id="71" w:name="_Toc481397727"/>
      <w:bookmarkStart w:id="72" w:name="_Toc482280309"/>
      <w:r w:rsidRPr="009E2570">
        <w:rPr>
          <w:rFonts w:ascii="Calibri" w:hAnsi="Calibri"/>
          <w:bCs w:val="0"/>
          <w:iCs w:val="0"/>
          <w:color w:val="404040"/>
          <w:kern w:val="0"/>
          <w:sz w:val="22"/>
          <w:szCs w:val="18"/>
          <w:lang w:eastAsia="en-US"/>
        </w:rPr>
        <w:t xml:space="preserve">Edit </w:t>
      </w:r>
      <w:r w:rsidR="00451B0A" w:rsidRPr="009E2570">
        <w:rPr>
          <w:rFonts w:ascii="Calibri" w:hAnsi="Calibri"/>
          <w:bCs w:val="0"/>
          <w:iCs w:val="0"/>
          <w:color w:val="404040"/>
          <w:kern w:val="0"/>
          <w:sz w:val="22"/>
          <w:szCs w:val="18"/>
          <w:lang w:eastAsia="en-US"/>
        </w:rPr>
        <w:t xml:space="preserve">summary </w:t>
      </w:r>
      <w:r w:rsidRPr="009E2570">
        <w:rPr>
          <w:rFonts w:ascii="Calibri" w:hAnsi="Calibri"/>
          <w:bCs w:val="0"/>
          <w:iCs w:val="0"/>
          <w:color w:val="404040"/>
          <w:kern w:val="0"/>
          <w:sz w:val="22"/>
          <w:szCs w:val="18"/>
          <w:lang w:eastAsia="en-US"/>
        </w:rPr>
        <w:t xml:space="preserve">by </w:t>
      </w:r>
      <w:r w:rsidR="00451B0A" w:rsidRPr="009E2570">
        <w:rPr>
          <w:rFonts w:ascii="Calibri" w:hAnsi="Calibri"/>
          <w:bCs w:val="0"/>
          <w:iCs w:val="0"/>
          <w:color w:val="404040"/>
          <w:kern w:val="0"/>
          <w:sz w:val="22"/>
          <w:szCs w:val="18"/>
          <w:lang w:eastAsia="en-US"/>
        </w:rPr>
        <w:t>feature</w:t>
      </w:r>
      <w:bookmarkEnd w:id="70"/>
      <w:bookmarkEnd w:id="71"/>
      <w:bookmarkEnd w:id="72"/>
    </w:p>
    <w:tbl>
      <w:tblPr>
        <w:tblStyle w:val="TableGrid"/>
        <w:tblW w:w="0" w:type="auto"/>
        <w:tblLook w:val="01E0" w:firstRow="1" w:lastRow="1" w:firstColumn="1" w:lastColumn="1" w:noHBand="0" w:noVBand="0"/>
        <w:tblCaption w:val="Edit summary by feature table"/>
        <w:tblDescription w:val="Edit summary by feature table"/>
      </w:tblPr>
      <w:tblGrid>
        <w:gridCol w:w="4395"/>
        <w:gridCol w:w="1558"/>
        <w:gridCol w:w="3545"/>
      </w:tblGrid>
      <w:tr w:rsidR="000E55ED" w:rsidRPr="0007636E" w14:paraId="30E85273" w14:textId="77777777" w:rsidTr="005827E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95" w:type="dxa"/>
          </w:tcPr>
          <w:p w14:paraId="64FAD337" w14:textId="77777777" w:rsidR="000E55ED" w:rsidRPr="0007636E" w:rsidRDefault="000E55ED" w:rsidP="00173EEB">
            <w:pPr>
              <w:pStyle w:val="TblHd"/>
            </w:pPr>
            <w:r w:rsidRPr="0007636E">
              <w:t xml:space="preserve">Vicmap </w:t>
            </w:r>
            <w:r w:rsidR="00451B0A" w:rsidRPr="0007636E">
              <w:t>feature type</w:t>
            </w:r>
            <w:r w:rsidRPr="0007636E">
              <w:t>/</w:t>
            </w:r>
            <w:r w:rsidR="00451B0A" w:rsidRPr="0007636E">
              <w:t xml:space="preserve">feature </w:t>
            </w:r>
            <w:r w:rsidR="00173EEB" w:rsidRPr="0007636E">
              <w:t>sub</w:t>
            </w:r>
            <w:r w:rsidR="00173EEB">
              <w:t>-</w:t>
            </w:r>
            <w:r w:rsidR="00B71CD7" w:rsidRPr="0007636E">
              <w:t>type</w:t>
            </w:r>
          </w:p>
        </w:tc>
        <w:tc>
          <w:tcPr>
            <w:cnfStyle w:val="000010000000" w:firstRow="0" w:lastRow="0" w:firstColumn="0" w:lastColumn="0" w:oddVBand="1" w:evenVBand="0" w:oddHBand="0" w:evenHBand="0" w:firstRowFirstColumn="0" w:firstRowLastColumn="0" w:lastRowFirstColumn="0" w:lastRowLastColumn="0"/>
            <w:tcW w:w="1558" w:type="dxa"/>
          </w:tcPr>
          <w:p w14:paraId="0585C950" w14:textId="77777777" w:rsidR="000E55ED" w:rsidRPr="0007636E" w:rsidRDefault="000E55ED" w:rsidP="0007636E">
            <w:pPr>
              <w:pStyle w:val="TblHd"/>
            </w:pPr>
            <w:r w:rsidRPr="0007636E">
              <w:t>New</w:t>
            </w:r>
          </w:p>
        </w:tc>
        <w:tc>
          <w:tcPr>
            <w:cnfStyle w:val="000100000000" w:firstRow="0" w:lastRow="0" w:firstColumn="0" w:lastColumn="1" w:oddVBand="0" w:evenVBand="0" w:oddHBand="0" w:evenHBand="0" w:firstRowFirstColumn="0" w:firstRowLastColumn="0" w:lastRowFirstColumn="0" w:lastRowLastColumn="0"/>
            <w:tcW w:w="3545" w:type="dxa"/>
          </w:tcPr>
          <w:p w14:paraId="7888BDDA" w14:textId="77777777" w:rsidR="000E55ED" w:rsidRPr="0007636E" w:rsidRDefault="000E55ED" w:rsidP="0007636E">
            <w:pPr>
              <w:pStyle w:val="TblHd"/>
            </w:pPr>
            <w:r w:rsidRPr="0007636E">
              <w:t>Altered</w:t>
            </w:r>
          </w:p>
        </w:tc>
      </w:tr>
      <w:tr w:rsidR="000E55ED" w:rsidRPr="00B568BA" w14:paraId="2EACB095" w14:textId="77777777" w:rsidTr="005827ED">
        <w:trPr>
          <w:trHeight w:val="283"/>
        </w:trPr>
        <w:tc>
          <w:tcPr>
            <w:tcW w:w="4395" w:type="dxa"/>
          </w:tcPr>
          <w:p w14:paraId="5BAFE22A" w14:textId="77777777" w:rsidR="000E55ED" w:rsidRPr="00531A2D" w:rsidRDefault="000E55ED" w:rsidP="00BF2EB0">
            <w:pPr>
              <w:pStyle w:val="Body"/>
            </w:pPr>
            <w:r w:rsidRPr="00531A2D">
              <w:rPr>
                <w:rFonts w:eastAsia="Calibri"/>
              </w:rPr>
              <w:t>Roads</w:t>
            </w:r>
          </w:p>
        </w:tc>
        <w:tc>
          <w:tcPr>
            <w:cnfStyle w:val="000010000000" w:firstRow="0" w:lastRow="0" w:firstColumn="0" w:lastColumn="0" w:oddVBand="1" w:evenVBand="0" w:oddHBand="0" w:evenHBand="0" w:firstRowFirstColumn="0" w:firstRowLastColumn="0" w:lastRowFirstColumn="0" w:lastRowLastColumn="0"/>
            <w:tcW w:w="1558" w:type="dxa"/>
          </w:tcPr>
          <w:p w14:paraId="05843DAD" w14:textId="77777777" w:rsidR="000E55ED" w:rsidRPr="00531A2D" w:rsidRDefault="00BD24F0" w:rsidP="00BF2EB0">
            <w:pPr>
              <w:pStyle w:val="Body"/>
            </w:pPr>
            <w:r>
              <w:t>7,</w:t>
            </w:r>
            <w:r w:rsidR="002A0342">
              <w:t>153</w:t>
            </w:r>
          </w:p>
        </w:tc>
        <w:tc>
          <w:tcPr>
            <w:cnfStyle w:val="000100000000" w:firstRow="0" w:lastRow="0" w:firstColumn="0" w:lastColumn="1" w:oddVBand="0" w:evenVBand="0" w:oddHBand="0" w:evenHBand="0" w:firstRowFirstColumn="0" w:firstRowLastColumn="0" w:lastRowFirstColumn="0" w:lastRowLastColumn="0"/>
            <w:tcW w:w="3545" w:type="dxa"/>
          </w:tcPr>
          <w:p w14:paraId="3D3ED636" w14:textId="77777777" w:rsidR="000E55ED" w:rsidRPr="00531A2D" w:rsidRDefault="002A0342" w:rsidP="00BF2EB0">
            <w:pPr>
              <w:pStyle w:val="Body"/>
              <w:rPr>
                <w:rFonts w:eastAsia="Calibri"/>
              </w:rPr>
            </w:pPr>
            <w:r>
              <w:rPr>
                <w:rFonts w:eastAsia="Calibri"/>
              </w:rPr>
              <w:t>6,701</w:t>
            </w:r>
          </w:p>
        </w:tc>
      </w:tr>
      <w:tr w:rsidR="000E55ED" w:rsidRPr="00B568BA" w14:paraId="3A743EC1" w14:textId="77777777" w:rsidTr="005827ED">
        <w:trPr>
          <w:trHeight w:val="283"/>
        </w:trPr>
        <w:tc>
          <w:tcPr>
            <w:tcW w:w="4395" w:type="dxa"/>
          </w:tcPr>
          <w:p w14:paraId="31FF0B3D" w14:textId="77777777" w:rsidR="000E55ED" w:rsidRPr="00531A2D" w:rsidRDefault="000E55ED" w:rsidP="00BF2EB0">
            <w:pPr>
              <w:pStyle w:val="Body"/>
            </w:pPr>
            <w:r w:rsidRPr="00531A2D">
              <w:rPr>
                <w:rFonts w:eastAsia="Calibri"/>
              </w:rPr>
              <w:t xml:space="preserve">Building </w:t>
            </w:r>
            <w:r w:rsidR="00451B0A">
              <w:rPr>
                <w:rFonts w:eastAsia="Calibri"/>
              </w:rPr>
              <w:t>p</w:t>
            </w:r>
            <w:r w:rsidR="00451B0A" w:rsidRPr="00531A2D">
              <w:rPr>
                <w:rFonts w:eastAsia="Calibri"/>
              </w:rPr>
              <w:t>oints</w:t>
            </w:r>
          </w:p>
        </w:tc>
        <w:tc>
          <w:tcPr>
            <w:cnfStyle w:val="000010000000" w:firstRow="0" w:lastRow="0" w:firstColumn="0" w:lastColumn="0" w:oddVBand="1" w:evenVBand="0" w:oddHBand="0" w:evenHBand="0" w:firstRowFirstColumn="0" w:firstRowLastColumn="0" w:lastRowFirstColumn="0" w:lastRowLastColumn="0"/>
            <w:tcW w:w="1558" w:type="dxa"/>
          </w:tcPr>
          <w:p w14:paraId="205EE519" w14:textId="77777777" w:rsidR="000E55ED" w:rsidRPr="00531A2D" w:rsidRDefault="00BD24F0" w:rsidP="00BF2EB0">
            <w:pPr>
              <w:pStyle w:val="Body"/>
            </w:pPr>
            <w:r>
              <w:t>2,</w:t>
            </w:r>
            <w:r w:rsidR="002A0342">
              <w:t>051</w:t>
            </w:r>
          </w:p>
        </w:tc>
        <w:tc>
          <w:tcPr>
            <w:cnfStyle w:val="000100000000" w:firstRow="0" w:lastRow="0" w:firstColumn="0" w:lastColumn="1" w:oddVBand="0" w:evenVBand="0" w:oddHBand="0" w:evenHBand="0" w:firstRowFirstColumn="0" w:firstRowLastColumn="0" w:lastRowFirstColumn="0" w:lastRowLastColumn="0"/>
            <w:tcW w:w="3545" w:type="dxa"/>
          </w:tcPr>
          <w:p w14:paraId="7387C3ED" w14:textId="77777777" w:rsidR="000E55ED" w:rsidRPr="00531A2D" w:rsidRDefault="002A0342" w:rsidP="00BF2EB0">
            <w:pPr>
              <w:pStyle w:val="Body"/>
              <w:rPr>
                <w:rFonts w:eastAsia="Calibri"/>
              </w:rPr>
            </w:pPr>
            <w:r>
              <w:rPr>
                <w:rFonts w:eastAsia="Calibri"/>
              </w:rPr>
              <w:t>153</w:t>
            </w:r>
          </w:p>
        </w:tc>
      </w:tr>
      <w:tr w:rsidR="000E55ED" w:rsidRPr="00B568BA" w14:paraId="1B66EC62" w14:textId="77777777" w:rsidTr="005827ED">
        <w:trPr>
          <w:trHeight w:val="283"/>
        </w:trPr>
        <w:tc>
          <w:tcPr>
            <w:tcW w:w="4395" w:type="dxa"/>
          </w:tcPr>
          <w:p w14:paraId="18983C12" w14:textId="77777777" w:rsidR="000E55ED" w:rsidRPr="00531A2D" w:rsidRDefault="000E55ED" w:rsidP="00BF2EB0">
            <w:pPr>
              <w:pStyle w:val="Body"/>
              <w:rPr>
                <w:rFonts w:eastAsia="Calibri"/>
              </w:rPr>
            </w:pPr>
            <w:r w:rsidRPr="00531A2D">
              <w:rPr>
                <w:rFonts w:eastAsia="Calibri"/>
              </w:rPr>
              <w:t>FOI</w:t>
            </w:r>
            <w:r w:rsidR="006056E9">
              <w:rPr>
                <w:rFonts w:eastAsia="Calibri"/>
              </w:rPr>
              <w:t xml:space="preserve"> Centroid</w:t>
            </w:r>
          </w:p>
        </w:tc>
        <w:tc>
          <w:tcPr>
            <w:cnfStyle w:val="000010000000" w:firstRow="0" w:lastRow="0" w:firstColumn="0" w:lastColumn="0" w:oddVBand="1" w:evenVBand="0" w:oddHBand="0" w:evenHBand="0" w:firstRowFirstColumn="0" w:firstRowLastColumn="0" w:lastRowFirstColumn="0" w:lastRowLastColumn="0"/>
            <w:tcW w:w="1558" w:type="dxa"/>
          </w:tcPr>
          <w:p w14:paraId="23453CBB" w14:textId="77777777" w:rsidR="000E55ED" w:rsidRPr="00531A2D" w:rsidRDefault="002A0342" w:rsidP="00BF2EB0">
            <w:pPr>
              <w:pStyle w:val="Body"/>
              <w:rPr>
                <w:rFonts w:eastAsia="Calibri"/>
              </w:rPr>
            </w:pPr>
            <w:r>
              <w:rPr>
                <w:rFonts w:eastAsia="Calibri"/>
              </w:rPr>
              <w:t>1,704</w:t>
            </w:r>
          </w:p>
        </w:tc>
        <w:tc>
          <w:tcPr>
            <w:cnfStyle w:val="000100000000" w:firstRow="0" w:lastRow="0" w:firstColumn="0" w:lastColumn="1" w:oddVBand="0" w:evenVBand="0" w:oddHBand="0" w:evenHBand="0" w:firstRowFirstColumn="0" w:firstRowLastColumn="0" w:lastRowFirstColumn="0" w:lastRowLastColumn="0"/>
            <w:tcW w:w="3545" w:type="dxa"/>
          </w:tcPr>
          <w:p w14:paraId="3237A2A2" w14:textId="77777777" w:rsidR="000E55ED" w:rsidRPr="00531A2D" w:rsidRDefault="002A0342" w:rsidP="00BF2EB0">
            <w:pPr>
              <w:pStyle w:val="Body"/>
              <w:rPr>
                <w:rFonts w:eastAsia="Calibri"/>
              </w:rPr>
            </w:pPr>
            <w:r>
              <w:rPr>
                <w:rFonts w:eastAsia="Calibri"/>
              </w:rPr>
              <w:t>12,832</w:t>
            </w:r>
          </w:p>
        </w:tc>
      </w:tr>
      <w:tr w:rsidR="000E55ED" w:rsidRPr="00B568BA" w14:paraId="42E380B9" w14:textId="77777777" w:rsidTr="005827ED">
        <w:trPr>
          <w:trHeight w:val="283"/>
        </w:trPr>
        <w:tc>
          <w:tcPr>
            <w:tcW w:w="4395" w:type="dxa"/>
          </w:tcPr>
          <w:p w14:paraId="568722AC" w14:textId="77777777" w:rsidR="000E55ED" w:rsidRPr="00D22DAC" w:rsidRDefault="000E55ED" w:rsidP="00BF2EB0">
            <w:pPr>
              <w:pStyle w:val="Body"/>
              <w:rPr>
                <w:rFonts w:eastAsia="Calibri"/>
              </w:rPr>
            </w:pPr>
            <w:r w:rsidRPr="00D22DAC">
              <w:rPr>
                <w:rFonts w:eastAsia="Calibri"/>
              </w:rPr>
              <w:t>Addresses</w:t>
            </w:r>
          </w:p>
        </w:tc>
        <w:tc>
          <w:tcPr>
            <w:cnfStyle w:val="000010000000" w:firstRow="0" w:lastRow="0" w:firstColumn="0" w:lastColumn="0" w:oddVBand="1" w:evenVBand="0" w:oddHBand="0" w:evenHBand="0" w:firstRowFirstColumn="0" w:firstRowLastColumn="0" w:lastRowFirstColumn="0" w:lastRowLastColumn="0"/>
            <w:tcW w:w="1558" w:type="dxa"/>
          </w:tcPr>
          <w:p w14:paraId="194A0DBC" w14:textId="77777777" w:rsidR="000E55ED" w:rsidRPr="003F558F" w:rsidRDefault="00BD24F0" w:rsidP="00BF2EB0">
            <w:pPr>
              <w:pStyle w:val="Body"/>
              <w:rPr>
                <w:rFonts w:eastAsia="Calibri"/>
              </w:rPr>
            </w:pPr>
            <w:r>
              <w:rPr>
                <w:rFonts w:eastAsia="Calibri"/>
              </w:rPr>
              <w:t>29,</w:t>
            </w:r>
            <w:r w:rsidR="002A0342">
              <w:rPr>
                <w:rFonts w:eastAsia="Calibri"/>
              </w:rPr>
              <w:t>776</w:t>
            </w:r>
          </w:p>
        </w:tc>
        <w:tc>
          <w:tcPr>
            <w:cnfStyle w:val="000100000000" w:firstRow="0" w:lastRow="0" w:firstColumn="0" w:lastColumn="1" w:oddVBand="0" w:evenVBand="0" w:oddHBand="0" w:evenHBand="0" w:firstRowFirstColumn="0" w:firstRowLastColumn="0" w:lastRowFirstColumn="0" w:lastRowLastColumn="0"/>
            <w:tcW w:w="3545" w:type="dxa"/>
          </w:tcPr>
          <w:p w14:paraId="48FD9254" w14:textId="77777777" w:rsidR="000E55ED" w:rsidRPr="003F558F" w:rsidRDefault="00BD24F0" w:rsidP="00BF2EB0">
            <w:pPr>
              <w:pStyle w:val="Body"/>
              <w:rPr>
                <w:rFonts w:eastAsia="Calibri"/>
              </w:rPr>
            </w:pPr>
            <w:r>
              <w:rPr>
                <w:rFonts w:eastAsia="Calibri"/>
              </w:rPr>
              <w:t>4</w:t>
            </w:r>
            <w:r w:rsidR="002A0342">
              <w:rPr>
                <w:rFonts w:eastAsia="Calibri"/>
              </w:rPr>
              <w:t>6,712</w:t>
            </w:r>
          </w:p>
        </w:tc>
      </w:tr>
      <w:tr w:rsidR="000E55ED" w:rsidRPr="00B568BA" w14:paraId="768D526D" w14:textId="77777777" w:rsidTr="005827ED">
        <w:trPr>
          <w:trHeight w:val="283"/>
        </w:trPr>
        <w:tc>
          <w:tcPr>
            <w:tcW w:w="4395" w:type="dxa"/>
          </w:tcPr>
          <w:p w14:paraId="2CCE1BBD" w14:textId="77777777" w:rsidR="000E55ED" w:rsidRPr="00D22DAC" w:rsidRDefault="000E55ED" w:rsidP="00BF2EB0">
            <w:pPr>
              <w:pStyle w:val="Body"/>
              <w:rPr>
                <w:rFonts w:eastAsia="Calibri"/>
              </w:rPr>
            </w:pPr>
            <w:r w:rsidRPr="00D22DAC">
              <w:rPr>
                <w:rFonts w:eastAsia="Calibri"/>
              </w:rPr>
              <w:t>Localities</w:t>
            </w:r>
          </w:p>
        </w:tc>
        <w:tc>
          <w:tcPr>
            <w:cnfStyle w:val="000010000000" w:firstRow="0" w:lastRow="0" w:firstColumn="0" w:lastColumn="0" w:oddVBand="1" w:evenVBand="0" w:oddHBand="0" w:evenHBand="0" w:firstRowFirstColumn="0" w:firstRowLastColumn="0" w:lastRowFirstColumn="0" w:lastRowLastColumn="0"/>
            <w:tcW w:w="1558" w:type="dxa"/>
          </w:tcPr>
          <w:p w14:paraId="7A0AF607" w14:textId="77777777" w:rsidR="000E55ED" w:rsidRPr="003F558F" w:rsidRDefault="002A0342" w:rsidP="00BF2EB0">
            <w:pPr>
              <w:pStyle w:val="Body"/>
              <w:rPr>
                <w:rFonts w:eastAsia="Calibri"/>
              </w:rPr>
            </w:pPr>
            <w:r>
              <w:rPr>
                <w:rFonts w:eastAsia="Calibri"/>
              </w:rPr>
              <w:t>11</w:t>
            </w:r>
          </w:p>
        </w:tc>
        <w:tc>
          <w:tcPr>
            <w:cnfStyle w:val="000100000000" w:firstRow="0" w:lastRow="0" w:firstColumn="0" w:lastColumn="1" w:oddVBand="0" w:evenVBand="0" w:oddHBand="0" w:evenHBand="0" w:firstRowFirstColumn="0" w:firstRowLastColumn="0" w:lastRowFirstColumn="0" w:lastRowLastColumn="0"/>
            <w:tcW w:w="3545" w:type="dxa"/>
          </w:tcPr>
          <w:p w14:paraId="118D589E" w14:textId="77777777" w:rsidR="000E55ED" w:rsidRPr="003F558F" w:rsidRDefault="002A0342" w:rsidP="00BF2EB0">
            <w:pPr>
              <w:pStyle w:val="Body"/>
              <w:rPr>
                <w:rFonts w:eastAsia="Calibri"/>
              </w:rPr>
            </w:pPr>
            <w:r>
              <w:rPr>
                <w:rFonts w:eastAsia="Calibri"/>
              </w:rPr>
              <w:t>97</w:t>
            </w:r>
          </w:p>
        </w:tc>
      </w:tr>
      <w:tr w:rsidR="000E55ED" w:rsidRPr="00B568BA" w14:paraId="1A73A3D8" w14:textId="77777777" w:rsidTr="005827ED">
        <w:trPr>
          <w:trHeight w:val="283"/>
        </w:trPr>
        <w:tc>
          <w:tcPr>
            <w:tcW w:w="4395" w:type="dxa"/>
          </w:tcPr>
          <w:p w14:paraId="26A0262C" w14:textId="77777777" w:rsidR="000E55ED" w:rsidRPr="00D22DAC" w:rsidRDefault="000E55ED" w:rsidP="00BF2EB0">
            <w:pPr>
              <w:pStyle w:val="Body"/>
              <w:rPr>
                <w:rFonts w:eastAsia="Calibri"/>
              </w:rPr>
            </w:pPr>
            <w:r w:rsidRPr="00D22DAC">
              <w:rPr>
                <w:rFonts w:eastAsia="Calibri"/>
              </w:rPr>
              <w:t>LGAs</w:t>
            </w:r>
          </w:p>
        </w:tc>
        <w:tc>
          <w:tcPr>
            <w:cnfStyle w:val="000010000000" w:firstRow="0" w:lastRow="0" w:firstColumn="0" w:lastColumn="0" w:oddVBand="1" w:evenVBand="0" w:oddHBand="0" w:evenHBand="0" w:firstRowFirstColumn="0" w:firstRowLastColumn="0" w:lastRowFirstColumn="0" w:lastRowLastColumn="0"/>
            <w:tcW w:w="1558" w:type="dxa"/>
          </w:tcPr>
          <w:p w14:paraId="68E52226" w14:textId="77777777" w:rsidR="000E55ED" w:rsidRPr="003F558F" w:rsidRDefault="005A4DEF" w:rsidP="00BF2EB0">
            <w:pPr>
              <w:pStyle w:val="Body"/>
              <w:rPr>
                <w:rFonts w:eastAsia="Calibri"/>
              </w:rPr>
            </w:pPr>
            <w:r>
              <w:rPr>
                <w:rFonts w:eastAsia="Calibri"/>
              </w:rPr>
              <w:t>0</w:t>
            </w:r>
          </w:p>
        </w:tc>
        <w:tc>
          <w:tcPr>
            <w:cnfStyle w:val="000100000000" w:firstRow="0" w:lastRow="0" w:firstColumn="0" w:lastColumn="1" w:oddVBand="0" w:evenVBand="0" w:oddHBand="0" w:evenHBand="0" w:firstRowFirstColumn="0" w:firstRowLastColumn="0" w:lastRowFirstColumn="0" w:lastRowLastColumn="0"/>
            <w:tcW w:w="3545" w:type="dxa"/>
          </w:tcPr>
          <w:p w14:paraId="395C068A" w14:textId="77777777" w:rsidR="000E55ED" w:rsidRPr="003F558F" w:rsidRDefault="005A4DEF" w:rsidP="00BF2EB0">
            <w:pPr>
              <w:pStyle w:val="Body"/>
              <w:rPr>
                <w:rFonts w:eastAsia="Calibri"/>
              </w:rPr>
            </w:pPr>
            <w:r>
              <w:rPr>
                <w:rFonts w:eastAsia="Calibri"/>
              </w:rPr>
              <w:t>1</w:t>
            </w:r>
            <w:r w:rsidR="002A0342">
              <w:rPr>
                <w:rFonts w:eastAsia="Calibri"/>
              </w:rPr>
              <w:t>0</w:t>
            </w:r>
          </w:p>
        </w:tc>
      </w:tr>
      <w:tr w:rsidR="000E55ED" w:rsidRPr="00B568BA" w14:paraId="169776D7" w14:textId="77777777" w:rsidTr="005827ED">
        <w:trPr>
          <w:trHeight w:val="283"/>
        </w:trPr>
        <w:tc>
          <w:tcPr>
            <w:tcW w:w="4395" w:type="dxa"/>
          </w:tcPr>
          <w:p w14:paraId="6161426D" w14:textId="77777777" w:rsidR="000E55ED" w:rsidRPr="00D22DAC" w:rsidRDefault="000E55ED" w:rsidP="00BF2EB0">
            <w:pPr>
              <w:pStyle w:val="Body"/>
              <w:rPr>
                <w:rFonts w:eastAsia="Calibri"/>
              </w:rPr>
            </w:pPr>
            <w:r w:rsidRPr="00D22DAC">
              <w:rPr>
                <w:rFonts w:eastAsia="Calibri"/>
              </w:rPr>
              <w:t>Parcels</w:t>
            </w:r>
          </w:p>
        </w:tc>
        <w:tc>
          <w:tcPr>
            <w:cnfStyle w:val="000010000000" w:firstRow="0" w:lastRow="0" w:firstColumn="0" w:lastColumn="0" w:oddVBand="1" w:evenVBand="0" w:oddHBand="0" w:evenHBand="0" w:firstRowFirstColumn="0" w:firstRowLastColumn="0" w:lastRowFirstColumn="0" w:lastRowLastColumn="0"/>
            <w:tcW w:w="1558" w:type="dxa"/>
          </w:tcPr>
          <w:p w14:paraId="6B3E28D6" w14:textId="77777777" w:rsidR="000E55ED" w:rsidRPr="003F558F" w:rsidRDefault="002A0342" w:rsidP="00BF2EB0">
            <w:pPr>
              <w:pStyle w:val="Body"/>
              <w:rPr>
                <w:rFonts w:eastAsia="Calibri"/>
              </w:rPr>
            </w:pPr>
            <w:r>
              <w:rPr>
                <w:rFonts w:eastAsia="Calibri"/>
              </w:rPr>
              <w:t>5,192</w:t>
            </w:r>
          </w:p>
        </w:tc>
        <w:tc>
          <w:tcPr>
            <w:cnfStyle w:val="000100000000" w:firstRow="0" w:lastRow="0" w:firstColumn="0" w:lastColumn="1" w:oddVBand="0" w:evenVBand="0" w:oddHBand="0" w:evenHBand="0" w:firstRowFirstColumn="0" w:firstRowLastColumn="0" w:lastRowFirstColumn="0" w:lastRowLastColumn="0"/>
            <w:tcW w:w="3545" w:type="dxa"/>
          </w:tcPr>
          <w:p w14:paraId="4AB18065" w14:textId="77777777" w:rsidR="000E55ED" w:rsidRPr="003F558F" w:rsidRDefault="002A0342" w:rsidP="00BF2EB0">
            <w:pPr>
              <w:pStyle w:val="Body"/>
              <w:rPr>
                <w:rFonts w:eastAsia="Calibri"/>
              </w:rPr>
            </w:pPr>
            <w:r>
              <w:rPr>
                <w:rFonts w:eastAsia="Calibri"/>
              </w:rPr>
              <w:t>53,766</w:t>
            </w:r>
          </w:p>
        </w:tc>
      </w:tr>
      <w:tr w:rsidR="000E55ED" w:rsidRPr="00B568BA" w14:paraId="225BC1B0" w14:textId="77777777" w:rsidTr="005827ED">
        <w:trPr>
          <w:trHeight w:val="283"/>
        </w:trPr>
        <w:tc>
          <w:tcPr>
            <w:tcW w:w="4395" w:type="dxa"/>
          </w:tcPr>
          <w:p w14:paraId="4BB6C8E8" w14:textId="77777777" w:rsidR="000E55ED" w:rsidRPr="00D22DAC" w:rsidRDefault="000E55ED" w:rsidP="00BF2EB0">
            <w:pPr>
              <w:pStyle w:val="Body"/>
              <w:rPr>
                <w:rFonts w:eastAsia="Calibri"/>
              </w:rPr>
            </w:pPr>
            <w:r w:rsidRPr="00D22DAC">
              <w:rPr>
                <w:rFonts w:eastAsia="Calibri"/>
              </w:rPr>
              <w:t>Properties</w:t>
            </w:r>
          </w:p>
        </w:tc>
        <w:tc>
          <w:tcPr>
            <w:cnfStyle w:val="000010000000" w:firstRow="0" w:lastRow="0" w:firstColumn="0" w:lastColumn="0" w:oddVBand="1" w:evenVBand="0" w:oddHBand="0" w:evenHBand="0" w:firstRowFirstColumn="0" w:firstRowLastColumn="0" w:lastRowFirstColumn="0" w:lastRowLastColumn="0"/>
            <w:tcW w:w="1558" w:type="dxa"/>
          </w:tcPr>
          <w:p w14:paraId="3E464BF7" w14:textId="77777777" w:rsidR="000E55ED" w:rsidRPr="003F558F" w:rsidRDefault="002A0342" w:rsidP="00BF2EB0">
            <w:pPr>
              <w:pStyle w:val="Body"/>
              <w:rPr>
                <w:rFonts w:eastAsia="Calibri"/>
              </w:rPr>
            </w:pPr>
            <w:r>
              <w:rPr>
                <w:rFonts w:eastAsia="Calibri"/>
              </w:rPr>
              <w:t>20,848</w:t>
            </w:r>
          </w:p>
        </w:tc>
        <w:tc>
          <w:tcPr>
            <w:cnfStyle w:val="000100000000" w:firstRow="0" w:lastRow="0" w:firstColumn="0" w:lastColumn="1" w:oddVBand="0" w:evenVBand="0" w:oddHBand="0" w:evenHBand="0" w:firstRowFirstColumn="0" w:firstRowLastColumn="0" w:lastRowFirstColumn="0" w:lastRowLastColumn="0"/>
            <w:tcW w:w="3545" w:type="dxa"/>
          </w:tcPr>
          <w:p w14:paraId="29DD1AD9" w14:textId="77777777" w:rsidR="000E55ED" w:rsidRPr="003F558F" w:rsidRDefault="002A0342" w:rsidP="00BF2EB0">
            <w:pPr>
              <w:pStyle w:val="Body"/>
              <w:rPr>
                <w:rFonts w:eastAsia="Calibri"/>
              </w:rPr>
            </w:pPr>
            <w:r>
              <w:rPr>
                <w:rFonts w:eastAsia="Calibri"/>
              </w:rPr>
              <w:t>48,756</w:t>
            </w:r>
          </w:p>
        </w:tc>
      </w:tr>
      <w:tr w:rsidR="000E55ED" w:rsidRPr="00B568BA" w14:paraId="7C169D51" w14:textId="77777777" w:rsidTr="005827ED">
        <w:trPr>
          <w:trHeight w:val="283"/>
        </w:trPr>
        <w:tc>
          <w:tcPr>
            <w:tcW w:w="4395" w:type="dxa"/>
          </w:tcPr>
          <w:p w14:paraId="35224206" w14:textId="77777777" w:rsidR="000E55ED" w:rsidRPr="00D22DAC" w:rsidRDefault="000E55ED" w:rsidP="00BF2EB0">
            <w:pPr>
              <w:pStyle w:val="Body"/>
              <w:rPr>
                <w:rFonts w:eastAsia="Calibri"/>
              </w:rPr>
            </w:pPr>
            <w:r w:rsidRPr="00D22DAC">
              <w:rPr>
                <w:rFonts w:eastAsia="Calibri"/>
              </w:rPr>
              <w:t>Tenures</w:t>
            </w:r>
          </w:p>
        </w:tc>
        <w:tc>
          <w:tcPr>
            <w:cnfStyle w:val="000010000000" w:firstRow="0" w:lastRow="0" w:firstColumn="0" w:lastColumn="0" w:oddVBand="1" w:evenVBand="0" w:oddHBand="0" w:evenHBand="0" w:firstRowFirstColumn="0" w:firstRowLastColumn="0" w:lastRowFirstColumn="0" w:lastRowLastColumn="0"/>
            <w:tcW w:w="1558" w:type="dxa"/>
          </w:tcPr>
          <w:p w14:paraId="7E4BA5C9" w14:textId="77777777" w:rsidR="000E55ED" w:rsidRPr="00D22DAC" w:rsidRDefault="002A0342" w:rsidP="00BF2EB0">
            <w:pPr>
              <w:pStyle w:val="Body"/>
              <w:rPr>
                <w:rFonts w:eastAsia="Calibri"/>
              </w:rPr>
            </w:pPr>
            <w:r>
              <w:rPr>
                <w:rFonts w:eastAsia="Calibri"/>
              </w:rPr>
              <w:t>87</w:t>
            </w:r>
          </w:p>
        </w:tc>
        <w:tc>
          <w:tcPr>
            <w:cnfStyle w:val="000100000000" w:firstRow="0" w:lastRow="0" w:firstColumn="0" w:lastColumn="1" w:oddVBand="0" w:evenVBand="0" w:oddHBand="0" w:evenHBand="0" w:firstRowFirstColumn="0" w:firstRowLastColumn="0" w:lastRowFirstColumn="0" w:lastRowLastColumn="0"/>
            <w:tcW w:w="3545" w:type="dxa"/>
          </w:tcPr>
          <w:p w14:paraId="37240668" w14:textId="77777777" w:rsidR="000E55ED" w:rsidRPr="00D22DAC" w:rsidRDefault="00BD24F0" w:rsidP="00BF2EB0">
            <w:pPr>
              <w:pStyle w:val="Body"/>
              <w:rPr>
                <w:rFonts w:eastAsia="Calibri"/>
              </w:rPr>
            </w:pPr>
            <w:r>
              <w:rPr>
                <w:rFonts w:eastAsia="Calibri"/>
              </w:rPr>
              <w:t>1</w:t>
            </w:r>
            <w:r w:rsidR="002A0342">
              <w:rPr>
                <w:rFonts w:eastAsia="Calibri"/>
              </w:rPr>
              <w:t>84</w:t>
            </w:r>
          </w:p>
        </w:tc>
      </w:tr>
      <w:tr w:rsidR="000E55ED" w:rsidRPr="00B568BA" w14:paraId="359F6CF6" w14:textId="77777777" w:rsidTr="005827ED">
        <w:trPr>
          <w:trHeight w:val="283"/>
        </w:trPr>
        <w:tc>
          <w:tcPr>
            <w:tcW w:w="4395" w:type="dxa"/>
          </w:tcPr>
          <w:p w14:paraId="0A9E2EF4" w14:textId="77777777" w:rsidR="000E55ED" w:rsidRPr="00D22DAC" w:rsidRDefault="000E55ED" w:rsidP="00BF2EB0">
            <w:pPr>
              <w:pStyle w:val="Body"/>
              <w:rPr>
                <w:rFonts w:eastAsia="Calibri"/>
              </w:rPr>
            </w:pPr>
            <w:r>
              <w:rPr>
                <w:rFonts w:eastAsia="Calibri"/>
              </w:rPr>
              <w:t xml:space="preserve">Water </w:t>
            </w:r>
            <w:r w:rsidR="00451B0A">
              <w:rPr>
                <w:rFonts w:eastAsia="Calibri"/>
              </w:rPr>
              <w:t>points</w:t>
            </w:r>
          </w:p>
        </w:tc>
        <w:tc>
          <w:tcPr>
            <w:cnfStyle w:val="000010000000" w:firstRow="0" w:lastRow="0" w:firstColumn="0" w:lastColumn="0" w:oddVBand="1" w:evenVBand="0" w:oddHBand="0" w:evenHBand="0" w:firstRowFirstColumn="0" w:firstRowLastColumn="0" w:lastRowFirstColumn="0" w:lastRowLastColumn="0"/>
            <w:tcW w:w="1558" w:type="dxa"/>
          </w:tcPr>
          <w:p w14:paraId="717C0A4C" w14:textId="77777777" w:rsidR="000E55ED" w:rsidRDefault="002A0342" w:rsidP="00BF2EB0">
            <w:pPr>
              <w:pStyle w:val="Body"/>
              <w:rPr>
                <w:rFonts w:eastAsia="Calibri"/>
              </w:rPr>
            </w:pPr>
            <w:r>
              <w:rPr>
                <w:rFonts w:eastAsia="Calibri"/>
              </w:rPr>
              <w:t>937</w:t>
            </w:r>
          </w:p>
        </w:tc>
        <w:tc>
          <w:tcPr>
            <w:cnfStyle w:val="000100000000" w:firstRow="0" w:lastRow="0" w:firstColumn="0" w:lastColumn="1" w:oddVBand="0" w:evenVBand="0" w:oddHBand="0" w:evenHBand="0" w:firstRowFirstColumn="0" w:firstRowLastColumn="0" w:lastRowFirstColumn="0" w:lastRowLastColumn="0"/>
            <w:tcW w:w="3545" w:type="dxa"/>
          </w:tcPr>
          <w:p w14:paraId="3EA406A3" w14:textId="77777777" w:rsidR="000E55ED" w:rsidRDefault="002A0342" w:rsidP="00BF2EB0">
            <w:pPr>
              <w:pStyle w:val="Body"/>
              <w:rPr>
                <w:rFonts w:eastAsia="Calibri"/>
              </w:rPr>
            </w:pPr>
            <w:r>
              <w:rPr>
                <w:rFonts w:eastAsia="Calibri"/>
              </w:rPr>
              <w:t>2</w:t>
            </w:r>
          </w:p>
        </w:tc>
      </w:tr>
      <w:tr w:rsidR="00BD24F0" w:rsidRPr="00B568BA" w14:paraId="3C80A547" w14:textId="77777777" w:rsidTr="005827ED">
        <w:trPr>
          <w:trHeight w:val="283"/>
        </w:trPr>
        <w:tc>
          <w:tcPr>
            <w:tcW w:w="4395" w:type="dxa"/>
          </w:tcPr>
          <w:p w14:paraId="4023F9BA" w14:textId="77777777" w:rsidR="00BD24F0" w:rsidRDefault="002A0342" w:rsidP="00BF2EB0">
            <w:pPr>
              <w:pStyle w:val="Body"/>
              <w:rPr>
                <w:rFonts w:eastAsia="Calibri"/>
              </w:rPr>
            </w:pPr>
            <w:r>
              <w:rPr>
                <w:rFonts w:eastAsia="Calibri"/>
              </w:rPr>
              <w:t>Watercourse</w:t>
            </w:r>
          </w:p>
        </w:tc>
        <w:tc>
          <w:tcPr>
            <w:cnfStyle w:val="000010000000" w:firstRow="0" w:lastRow="0" w:firstColumn="0" w:lastColumn="0" w:oddVBand="1" w:evenVBand="0" w:oddHBand="0" w:evenHBand="0" w:firstRowFirstColumn="0" w:firstRowLastColumn="0" w:lastRowFirstColumn="0" w:lastRowLastColumn="0"/>
            <w:tcW w:w="1558" w:type="dxa"/>
          </w:tcPr>
          <w:p w14:paraId="3F301EAD" w14:textId="77777777" w:rsidR="00BD24F0" w:rsidRDefault="002A0342" w:rsidP="00BF2EB0">
            <w:pPr>
              <w:pStyle w:val="Body"/>
              <w:rPr>
                <w:rFonts w:eastAsia="Calibri"/>
              </w:rPr>
            </w:pPr>
            <w:r>
              <w:rPr>
                <w:rFonts w:eastAsia="Calibri"/>
              </w:rPr>
              <w:t>28,168</w:t>
            </w:r>
          </w:p>
        </w:tc>
        <w:tc>
          <w:tcPr>
            <w:cnfStyle w:val="000100000000" w:firstRow="0" w:lastRow="0" w:firstColumn="0" w:lastColumn="1" w:oddVBand="0" w:evenVBand="0" w:oddHBand="0" w:evenHBand="0" w:firstRowFirstColumn="0" w:firstRowLastColumn="0" w:lastRowFirstColumn="0" w:lastRowLastColumn="0"/>
            <w:tcW w:w="3545" w:type="dxa"/>
          </w:tcPr>
          <w:p w14:paraId="34159EFA" w14:textId="77777777" w:rsidR="00BD24F0" w:rsidRDefault="002A0342" w:rsidP="00BF2EB0">
            <w:pPr>
              <w:pStyle w:val="Body"/>
              <w:rPr>
                <w:rFonts w:eastAsia="Calibri"/>
              </w:rPr>
            </w:pPr>
            <w:r>
              <w:rPr>
                <w:rFonts w:eastAsia="Calibri"/>
              </w:rPr>
              <w:t>11,584</w:t>
            </w:r>
          </w:p>
        </w:tc>
      </w:tr>
      <w:tr w:rsidR="002A0342" w:rsidRPr="00B568BA" w14:paraId="4EC44011" w14:textId="77777777" w:rsidTr="005827ED">
        <w:trPr>
          <w:cnfStyle w:val="010000000000" w:firstRow="0" w:lastRow="1" w:firstColumn="0" w:lastColumn="0" w:oddVBand="0" w:evenVBand="0" w:oddHBand="0" w:evenHBand="0" w:firstRowFirstColumn="0" w:firstRowLastColumn="0" w:lastRowFirstColumn="0" w:lastRowLastColumn="0"/>
          <w:trHeight w:val="283"/>
        </w:trPr>
        <w:tc>
          <w:tcPr>
            <w:tcW w:w="4395" w:type="dxa"/>
          </w:tcPr>
          <w:p w14:paraId="2E516112" w14:textId="77777777" w:rsidR="002A0342" w:rsidRDefault="002A0342" w:rsidP="00BF2EB0">
            <w:pPr>
              <w:pStyle w:val="Body"/>
              <w:rPr>
                <w:rFonts w:eastAsia="Calibri"/>
              </w:rPr>
            </w:pPr>
            <w:r>
              <w:rPr>
                <w:rFonts w:eastAsia="Calibri"/>
              </w:rPr>
              <w:t>Water Poly</w:t>
            </w:r>
          </w:p>
        </w:tc>
        <w:tc>
          <w:tcPr>
            <w:cnfStyle w:val="000010000000" w:firstRow="0" w:lastRow="0" w:firstColumn="0" w:lastColumn="0" w:oddVBand="1" w:evenVBand="0" w:oddHBand="0" w:evenHBand="0" w:firstRowFirstColumn="0" w:firstRowLastColumn="0" w:lastRowFirstColumn="0" w:lastRowLastColumn="0"/>
            <w:tcW w:w="1558" w:type="dxa"/>
          </w:tcPr>
          <w:p w14:paraId="0305C5EF" w14:textId="77777777" w:rsidR="002A0342" w:rsidRDefault="002A0342" w:rsidP="00BF2EB0">
            <w:pPr>
              <w:pStyle w:val="Body"/>
              <w:rPr>
                <w:rFonts w:eastAsia="Calibri"/>
              </w:rPr>
            </w:pPr>
            <w:r>
              <w:rPr>
                <w:rFonts w:eastAsia="Calibri"/>
              </w:rPr>
              <w:t>569</w:t>
            </w:r>
          </w:p>
        </w:tc>
        <w:tc>
          <w:tcPr>
            <w:cnfStyle w:val="000100000000" w:firstRow="0" w:lastRow="0" w:firstColumn="0" w:lastColumn="1" w:oddVBand="0" w:evenVBand="0" w:oddHBand="0" w:evenHBand="0" w:firstRowFirstColumn="0" w:firstRowLastColumn="0" w:lastRowFirstColumn="0" w:lastRowLastColumn="0"/>
            <w:tcW w:w="3545" w:type="dxa"/>
          </w:tcPr>
          <w:p w14:paraId="0F8725DD" w14:textId="77777777" w:rsidR="002A0342" w:rsidRDefault="002A0342" w:rsidP="00BF2EB0">
            <w:pPr>
              <w:pStyle w:val="Body"/>
              <w:rPr>
                <w:rFonts w:eastAsia="Calibri"/>
              </w:rPr>
            </w:pPr>
            <w:r>
              <w:rPr>
                <w:rFonts w:eastAsia="Calibri"/>
              </w:rPr>
              <w:t>911</w:t>
            </w:r>
          </w:p>
        </w:tc>
      </w:tr>
    </w:tbl>
    <w:p w14:paraId="59DAA02B" w14:textId="77777777" w:rsidR="00BD24F0" w:rsidRDefault="00BD24F0" w:rsidP="00DB1873">
      <w:pPr>
        <w:pStyle w:val="Heading2"/>
      </w:pPr>
      <w:bookmarkStart w:id="73" w:name="_Toc466373290"/>
    </w:p>
    <w:p w14:paraId="333F8337" w14:textId="77777777" w:rsidR="00BD24F0" w:rsidRDefault="00BD24F0">
      <w:pPr>
        <w:rPr>
          <w:b/>
          <w:bCs/>
          <w:iCs/>
          <w:color w:val="B3272F" w:themeColor="text2"/>
          <w:kern w:val="20"/>
          <w:sz w:val="24"/>
          <w:szCs w:val="28"/>
        </w:rPr>
      </w:pPr>
      <w:r>
        <w:br w:type="page"/>
      </w:r>
    </w:p>
    <w:p w14:paraId="2699968B" w14:textId="77777777" w:rsidR="000E55ED" w:rsidRDefault="000E55ED" w:rsidP="00BF2EB0">
      <w:pPr>
        <w:pStyle w:val="Heading2"/>
      </w:pPr>
      <w:bookmarkStart w:id="74" w:name="_Toc481397728"/>
      <w:bookmarkStart w:id="75" w:name="_Toc482280310"/>
      <w:r w:rsidRPr="00261B45">
        <w:lastRenderedPageBreak/>
        <w:t xml:space="preserve">Subdivision </w:t>
      </w:r>
      <w:r w:rsidR="00451B0A">
        <w:t>p</w:t>
      </w:r>
      <w:r w:rsidR="00451B0A" w:rsidRPr="00261B45">
        <w:t xml:space="preserve">lan </w:t>
      </w:r>
      <w:r w:rsidR="00451B0A">
        <w:t>p</w:t>
      </w:r>
      <w:r w:rsidR="00451B0A" w:rsidRPr="00261B45">
        <w:t>rocessing</w:t>
      </w:r>
      <w:bookmarkEnd w:id="73"/>
      <w:bookmarkEnd w:id="74"/>
      <w:bookmarkEnd w:id="75"/>
    </w:p>
    <w:p w14:paraId="6D3129DC" w14:textId="77777777" w:rsidR="00253E02" w:rsidRDefault="00253E02" w:rsidP="000E55ED">
      <w:pPr>
        <w:pStyle w:val="Body"/>
      </w:pPr>
    </w:p>
    <w:p w14:paraId="121FD52F" w14:textId="77777777" w:rsidR="00253E02" w:rsidRDefault="00253E02" w:rsidP="000E55ED">
      <w:pPr>
        <w:pStyle w:val="Body"/>
      </w:pPr>
      <w:r>
        <w:rPr>
          <w:noProof/>
          <w:lang w:eastAsia="en-AU"/>
        </w:rPr>
        <w:drawing>
          <wp:inline distT="0" distB="0" distL="0" distR="0" wp14:anchorId="15082E1D" wp14:editId="75DDD351">
            <wp:extent cx="5956300" cy="2719903"/>
            <wp:effectExtent l="0" t="0" r="6350" b="4445"/>
            <wp:docPr id="28678" name="Chart 28678">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A423414" w14:textId="77777777" w:rsidR="00862380" w:rsidRDefault="00862380" w:rsidP="00862380">
      <w:pPr>
        <w:pStyle w:val="CaptionImageorFigure"/>
      </w:pPr>
      <w:r w:rsidRPr="00BC15F9">
        <w:t>Graph 3:</w:t>
      </w:r>
      <w:r>
        <w:t xml:space="preserve"> </w:t>
      </w:r>
      <w:r w:rsidRPr="00BC15F9">
        <w:t xml:space="preserve">Monthly </w:t>
      </w:r>
      <w:r>
        <w:t>s</w:t>
      </w:r>
      <w:r w:rsidRPr="00BC15F9">
        <w:t xml:space="preserve">ubdivision </w:t>
      </w:r>
      <w:r>
        <w:t>m</w:t>
      </w:r>
      <w:r w:rsidRPr="00BC15F9">
        <w:t xml:space="preserve">aintenance </w:t>
      </w:r>
      <w:r>
        <w:t>r</w:t>
      </w:r>
      <w:r w:rsidRPr="00BC15F9">
        <w:t xml:space="preserve">eceipts for the last </w:t>
      </w:r>
      <w:r>
        <w:t>four</w:t>
      </w:r>
      <w:r w:rsidRPr="00BC15F9">
        <w:t xml:space="preserve"> </w:t>
      </w:r>
      <w:r>
        <w:t>y</w:t>
      </w:r>
      <w:r w:rsidRPr="00BC15F9">
        <w:t>ears</w:t>
      </w:r>
    </w:p>
    <w:p w14:paraId="08D4D277" w14:textId="77777777" w:rsidR="00862380" w:rsidRDefault="00862380" w:rsidP="000E55ED">
      <w:pPr>
        <w:pStyle w:val="Body"/>
      </w:pPr>
    </w:p>
    <w:p w14:paraId="679AC19F" w14:textId="77777777" w:rsidR="00E3343A" w:rsidRDefault="00932A49" w:rsidP="000E55ED">
      <w:pPr>
        <w:pStyle w:val="Body"/>
      </w:pPr>
      <w:r>
        <w:rPr>
          <w:noProof/>
          <w:lang w:eastAsia="en-AU"/>
        </w:rPr>
        <w:drawing>
          <wp:inline distT="0" distB="0" distL="0" distR="0" wp14:anchorId="5A00C0E3" wp14:editId="69F4A50C">
            <wp:extent cx="5956300" cy="3440789"/>
            <wp:effectExtent l="0" t="0" r="6350" b="7620"/>
            <wp:docPr id="28673" name="Picture 2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70585" cy="3449041"/>
                    </a:xfrm>
                    <a:prstGeom prst="rect">
                      <a:avLst/>
                    </a:prstGeom>
                    <a:noFill/>
                  </pic:spPr>
                </pic:pic>
              </a:graphicData>
            </a:graphic>
          </wp:inline>
        </w:drawing>
      </w:r>
    </w:p>
    <w:p w14:paraId="3702D8EA" w14:textId="77777777" w:rsidR="000E55ED" w:rsidRPr="004F51FB" w:rsidRDefault="000E55ED" w:rsidP="00862380">
      <w:pPr>
        <w:pStyle w:val="CaptionImageorFigure"/>
      </w:pPr>
      <w:r w:rsidRPr="004F51FB">
        <w:t>Graph 4:</w:t>
      </w:r>
      <w:r w:rsidR="00451B0A">
        <w:t xml:space="preserve"> </w:t>
      </w:r>
      <w:r w:rsidRPr="004F51FB">
        <w:t xml:space="preserve">Monthly </w:t>
      </w:r>
      <w:r w:rsidR="00451B0A">
        <w:t>p</w:t>
      </w:r>
      <w:r w:rsidR="00451B0A" w:rsidRPr="004F51FB">
        <w:t xml:space="preserve">roposed </w:t>
      </w:r>
      <w:r w:rsidR="00451B0A">
        <w:t>l</w:t>
      </w:r>
      <w:r w:rsidR="00451B0A" w:rsidRPr="004F51FB">
        <w:t xml:space="preserve">ot </w:t>
      </w:r>
      <w:r w:rsidR="00451B0A">
        <w:t>b</w:t>
      </w:r>
      <w:r w:rsidR="00451B0A" w:rsidRPr="004F51FB">
        <w:t>acklog</w:t>
      </w:r>
    </w:p>
    <w:p w14:paraId="03484EEC" w14:textId="77777777" w:rsidR="00785AAE" w:rsidRDefault="000E55ED" w:rsidP="00B71CD7">
      <w:pPr>
        <w:pStyle w:val="Body"/>
      </w:pPr>
      <w:r>
        <w:t xml:space="preserve">Over the last three months the proposed subdivision lot backlog </w:t>
      </w:r>
      <w:r w:rsidR="00932A49">
        <w:t>de</w:t>
      </w:r>
      <w:r w:rsidR="00E3343A">
        <w:t>creased. This is due</w:t>
      </w:r>
      <w:r>
        <w:t xml:space="preserve"> to </w:t>
      </w:r>
      <w:r w:rsidR="00932A49">
        <w:t>the improved supply of propsals with digital geometry.</w:t>
      </w:r>
    </w:p>
    <w:p w14:paraId="080852E9" w14:textId="77777777" w:rsidR="00785AAE" w:rsidRDefault="00785AAE">
      <w:pPr>
        <w:rPr>
          <w:rFonts w:ascii="Calibri" w:hAnsi="Calibri"/>
          <w:color w:val="auto"/>
          <w:sz w:val="22"/>
          <w:szCs w:val="24"/>
          <w:lang w:eastAsia="en-US"/>
        </w:rPr>
      </w:pPr>
      <w:r>
        <w:br w:type="page"/>
      </w:r>
    </w:p>
    <w:p w14:paraId="42615757" w14:textId="77777777" w:rsidR="000E55ED" w:rsidRPr="00261B45" w:rsidRDefault="000E55ED" w:rsidP="00BF2EB0">
      <w:pPr>
        <w:pStyle w:val="Heading2"/>
        <w:numPr>
          <w:ilvl w:val="0"/>
          <w:numId w:val="0"/>
        </w:numPr>
      </w:pPr>
      <w:bookmarkStart w:id="76" w:name="_Toc466373291"/>
      <w:bookmarkStart w:id="77" w:name="_Toc481397729"/>
      <w:bookmarkStart w:id="78" w:name="_Toc482280311"/>
      <w:r w:rsidRPr="00261B45">
        <w:lastRenderedPageBreak/>
        <w:t>Vicmap</w:t>
      </w:r>
      <w:r w:rsidRPr="00DB1873">
        <w:rPr>
          <w:vertAlign w:val="superscript"/>
        </w:rPr>
        <w:t>TM</w:t>
      </w:r>
      <w:r w:rsidRPr="00261B45">
        <w:t xml:space="preserve"> </w:t>
      </w:r>
      <w:r w:rsidR="00DB1873">
        <w:t xml:space="preserve">vector data </w:t>
      </w:r>
      <w:r w:rsidR="00451B0A">
        <w:t>m</w:t>
      </w:r>
      <w:r w:rsidR="00451B0A" w:rsidRPr="00261B45">
        <w:t xml:space="preserve">aintenance </w:t>
      </w:r>
      <w:r w:rsidRPr="00261B45">
        <w:t>KPIs</w:t>
      </w:r>
      <w:bookmarkEnd w:id="76"/>
      <w:bookmarkEnd w:id="77"/>
      <w:bookmarkEnd w:id="78"/>
    </w:p>
    <w:p w14:paraId="2B6072E6" w14:textId="77777777" w:rsidR="000E55ED" w:rsidRDefault="000E55ED" w:rsidP="00451B0A">
      <w:pPr>
        <w:pStyle w:val="Body"/>
      </w:pPr>
      <w:r>
        <w:t xml:space="preserve">The </w:t>
      </w:r>
      <w:r w:rsidR="00451B0A">
        <w:t xml:space="preserve">management </w:t>
      </w:r>
      <w:r>
        <w:t xml:space="preserve">and </w:t>
      </w:r>
      <w:r w:rsidR="00451B0A" w:rsidRPr="00451B0A">
        <w:t>maintenance</w:t>
      </w:r>
      <w:r w:rsidR="00451B0A">
        <w:t xml:space="preserve"> </w:t>
      </w:r>
      <w:r>
        <w:t>services contracts for VLAT and VTT have two main KPIs:</w:t>
      </w:r>
    </w:p>
    <w:p w14:paraId="2E24A4FE" w14:textId="77777777" w:rsidR="000E55ED" w:rsidRDefault="000E55ED" w:rsidP="00B71CD7">
      <w:pPr>
        <w:pStyle w:val="Bullet"/>
      </w:pPr>
      <w:r>
        <w:t>98</w:t>
      </w:r>
      <w:r w:rsidR="005A61D5">
        <w:t xml:space="preserve"> per cent </w:t>
      </w:r>
      <w:r>
        <w:t>of update documents incorporated within 5 days of receipt of material by the contractor</w:t>
      </w:r>
    </w:p>
    <w:p w14:paraId="4EDA6A08" w14:textId="77777777" w:rsidR="000E55ED" w:rsidRDefault="000E55ED" w:rsidP="00B71CD7">
      <w:pPr>
        <w:pStyle w:val="Bullet"/>
      </w:pPr>
      <w:r>
        <w:t>96</w:t>
      </w:r>
      <w:r w:rsidR="005A61D5">
        <w:t xml:space="preserve"> per cent </w:t>
      </w:r>
      <w:r>
        <w:t xml:space="preserve">of all new transactions to comply </w:t>
      </w:r>
      <w:r w:rsidR="00120C86">
        <w:t>with</w:t>
      </w:r>
      <w:r>
        <w:t xml:space="preserve"> the capture specifications</w:t>
      </w:r>
      <w:r w:rsidR="00451B0A">
        <w:t>.</w:t>
      </w:r>
    </w:p>
    <w:p w14:paraId="2C2292DE" w14:textId="77777777" w:rsidR="000E55ED" w:rsidRDefault="000E55ED" w:rsidP="000E55ED">
      <w:pPr>
        <w:pStyle w:val="Body"/>
      </w:pPr>
      <w:r>
        <w:t>Graphs 5 and 6 show the turnaround and quality compliance</w:t>
      </w:r>
      <w:r w:rsidR="005A61D5">
        <w:t xml:space="preserve"> percentages</w:t>
      </w:r>
      <w:r>
        <w:t xml:space="preserve"> for the contracts</w:t>
      </w:r>
      <w:r w:rsidR="000A4670">
        <w:t>.</w:t>
      </w:r>
    </w:p>
    <w:p w14:paraId="45691FF2" w14:textId="77777777" w:rsidR="00785AAE" w:rsidRDefault="00785AAE" w:rsidP="000E55ED">
      <w:pPr>
        <w:pStyle w:val="Body"/>
      </w:pPr>
    </w:p>
    <w:p w14:paraId="6CFB63D3" w14:textId="77777777" w:rsidR="00785AAE" w:rsidRDefault="00932A49" w:rsidP="000E55ED">
      <w:pPr>
        <w:pStyle w:val="Body"/>
      </w:pPr>
      <w:r>
        <w:rPr>
          <w:noProof/>
          <w:lang w:eastAsia="en-AU"/>
        </w:rPr>
        <w:drawing>
          <wp:inline distT="0" distB="0" distL="0" distR="0" wp14:anchorId="696C9C5E" wp14:editId="06B7A848">
            <wp:extent cx="6011608" cy="3926205"/>
            <wp:effectExtent l="0" t="0" r="8255" b="0"/>
            <wp:docPr id="28675" name="Picture 28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13298" cy="3927309"/>
                    </a:xfrm>
                    <a:prstGeom prst="rect">
                      <a:avLst/>
                    </a:prstGeom>
                    <a:noFill/>
                  </pic:spPr>
                </pic:pic>
              </a:graphicData>
            </a:graphic>
          </wp:inline>
        </w:drawing>
      </w:r>
    </w:p>
    <w:p w14:paraId="0331787D" w14:textId="77777777" w:rsidR="000E55ED" w:rsidRPr="003842C5" w:rsidRDefault="000E55ED" w:rsidP="00862380">
      <w:pPr>
        <w:pStyle w:val="CaptionImageorFigure"/>
      </w:pPr>
      <w:r w:rsidRPr="003842C5">
        <w:t>Graph 5:</w:t>
      </w:r>
      <w:r w:rsidR="00451B0A">
        <w:t xml:space="preserve"> </w:t>
      </w:r>
      <w:r w:rsidRPr="003842C5">
        <w:t xml:space="preserve">Monthly Vicmap </w:t>
      </w:r>
      <w:r w:rsidR="00451B0A">
        <w:t>m</w:t>
      </w:r>
      <w:r w:rsidR="00451B0A" w:rsidRPr="003842C5">
        <w:t xml:space="preserve">aintenance </w:t>
      </w:r>
      <w:r w:rsidR="00472E08">
        <w:t>t</w:t>
      </w:r>
      <w:r w:rsidR="00472E08" w:rsidRPr="003842C5">
        <w:t xml:space="preserve">urnaround </w:t>
      </w:r>
      <w:r w:rsidR="00472E08">
        <w:t>c</w:t>
      </w:r>
      <w:r w:rsidR="00472E08" w:rsidRPr="003842C5">
        <w:t>ompliance</w:t>
      </w:r>
    </w:p>
    <w:p w14:paraId="1BE7F701" w14:textId="77777777" w:rsidR="000E55ED" w:rsidRDefault="000E55ED" w:rsidP="000E55ED">
      <w:pPr>
        <w:jc w:val="center"/>
      </w:pPr>
    </w:p>
    <w:p w14:paraId="2CFB9F8F" w14:textId="77777777" w:rsidR="000E55ED" w:rsidRDefault="00932A49" w:rsidP="000E55ED">
      <w:r>
        <w:rPr>
          <w:noProof/>
        </w:rPr>
        <w:lastRenderedPageBreak/>
        <w:drawing>
          <wp:inline distT="0" distB="0" distL="0" distR="0" wp14:anchorId="4EBF755F" wp14:editId="2206A597">
            <wp:extent cx="5834380" cy="3517900"/>
            <wp:effectExtent l="0" t="0" r="0" b="6350"/>
            <wp:docPr id="28676" name="Picture 28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34380" cy="3517900"/>
                    </a:xfrm>
                    <a:prstGeom prst="rect">
                      <a:avLst/>
                    </a:prstGeom>
                    <a:noFill/>
                  </pic:spPr>
                </pic:pic>
              </a:graphicData>
            </a:graphic>
          </wp:inline>
        </w:drawing>
      </w:r>
    </w:p>
    <w:p w14:paraId="4C24F249" w14:textId="77777777" w:rsidR="000E55ED" w:rsidRDefault="000E55ED" w:rsidP="00862380">
      <w:pPr>
        <w:pStyle w:val="CaptionImageorFigure"/>
      </w:pPr>
      <w:r>
        <w:t>G</w:t>
      </w:r>
      <w:r w:rsidRPr="00BC15F9">
        <w:t>raph 6:</w:t>
      </w:r>
      <w:r w:rsidR="00472E08">
        <w:t xml:space="preserve"> </w:t>
      </w:r>
      <w:r w:rsidRPr="00BC15F9">
        <w:t xml:space="preserve">Monthly Vicmap </w:t>
      </w:r>
      <w:r w:rsidR="00472E08">
        <w:t>q</w:t>
      </w:r>
      <w:r w:rsidR="00472E08" w:rsidRPr="00BC15F9">
        <w:t xml:space="preserve">uality </w:t>
      </w:r>
      <w:r w:rsidR="00472E08">
        <w:t>c</w:t>
      </w:r>
      <w:r w:rsidR="00472E08" w:rsidRPr="00BC15F9">
        <w:t>ompliance</w:t>
      </w:r>
    </w:p>
    <w:p w14:paraId="406FC358" w14:textId="77777777" w:rsidR="000E55ED" w:rsidRDefault="000E55ED" w:rsidP="000E55ED">
      <w:pPr>
        <w:jc w:val="center"/>
      </w:pPr>
    </w:p>
    <w:p w14:paraId="1AA5E53B" w14:textId="77777777" w:rsidR="000E55ED" w:rsidRPr="00A87380" w:rsidRDefault="000E55ED" w:rsidP="007735AE">
      <w:pPr>
        <w:pStyle w:val="Heading1"/>
      </w:pPr>
      <w:bookmarkStart w:id="79" w:name="_Toc466373292"/>
      <w:bookmarkStart w:id="80" w:name="_Toc481397730"/>
      <w:bookmarkStart w:id="81" w:name="_Toc482280312"/>
      <w:r w:rsidRPr="00A87380">
        <w:lastRenderedPageBreak/>
        <w:t>Vicmap</w:t>
      </w:r>
      <w:r w:rsidRPr="00A87380">
        <w:rPr>
          <w:vertAlign w:val="superscript"/>
        </w:rPr>
        <w:t>TM</w:t>
      </w:r>
      <w:r w:rsidRPr="00A87380">
        <w:t xml:space="preserve"> </w:t>
      </w:r>
      <w:r w:rsidR="00DF1ABA" w:rsidRPr="00A87380">
        <w:t xml:space="preserve">vector </w:t>
      </w:r>
      <w:r w:rsidR="00BB153A" w:rsidRPr="00A87380">
        <w:t xml:space="preserve">data </w:t>
      </w:r>
      <w:r w:rsidR="00472E08" w:rsidRPr="00A87380">
        <w:t>projects</w:t>
      </w:r>
      <w:bookmarkEnd w:id="79"/>
      <w:bookmarkEnd w:id="80"/>
      <w:bookmarkEnd w:id="81"/>
    </w:p>
    <w:p w14:paraId="6957CF3D" w14:textId="77777777" w:rsidR="000E55ED" w:rsidRPr="00A87380" w:rsidRDefault="000E55ED" w:rsidP="007735AE">
      <w:pPr>
        <w:pStyle w:val="Heading2"/>
      </w:pPr>
      <w:bookmarkStart w:id="82" w:name="_Toc466373293"/>
      <w:bookmarkStart w:id="83" w:name="_Toc481397731"/>
      <w:bookmarkStart w:id="84" w:name="_Toc482280313"/>
      <w:r w:rsidRPr="00A87380">
        <w:t xml:space="preserve">Data </w:t>
      </w:r>
      <w:r w:rsidR="00472E08" w:rsidRPr="00A87380">
        <w:t xml:space="preserve">verification project </w:t>
      </w:r>
      <w:r w:rsidRPr="00A87380">
        <w:t xml:space="preserve">– DELWP </w:t>
      </w:r>
      <w:r w:rsidR="00472E08" w:rsidRPr="00A87380">
        <w:t>investigation</w:t>
      </w:r>
      <w:bookmarkEnd w:id="82"/>
      <w:bookmarkEnd w:id="83"/>
      <w:bookmarkEnd w:id="84"/>
    </w:p>
    <w:p w14:paraId="68B649F3" w14:textId="77777777" w:rsidR="00A87380" w:rsidRDefault="006056E9" w:rsidP="000E55ED">
      <w:pPr>
        <w:jc w:val="center"/>
      </w:pPr>
      <w:r>
        <w:rPr>
          <w:noProof/>
        </w:rPr>
        <w:drawing>
          <wp:inline distT="0" distB="0" distL="0" distR="0" wp14:anchorId="740B50CB" wp14:editId="71276BC3">
            <wp:extent cx="6120765" cy="44342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70320 Central Crawl and Trawl_lgas.jpg"/>
                    <pic:cNvPicPr/>
                  </pic:nvPicPr>
                  <pic:blipFill>
                    <a:blip r:embed="rId46">
                      <a:extLst>
                        <a:ext uri="{28A0092B-C50C-407E-A947-70E740481C1C}">
                          <a14:useLocalDpi xmlns:a14="http://schemas.microsoft.com/office/drawing/2010/main" val="0"/>
                        </a:ext>
                      </a:extLst>
                    </a:blip>
                    <a:stretch>
                      <a:fillRect/>
                    </a:stretch>
                  </pic:blipFill>
                  <pic:spPr>
                    <a:xfrm>
                      <a:off x="0" y="0"/>
                      <a:ext cx="6120765" cy="4434205"/>
                    </a:xfrm>
                    <a:prstGeom prst="rect">
                      <a:avLst/>
                    </a:prstGeom>
                  </pic:spPr>
                </pic:pic>
              </a:graphicData>
            </a:graphic>
          </wp:inline>
        </w:drawing>
      </w:r>
    </w:p>
    <w:p w14:paraId="343FD39B" w14:textId="77777777" w:rsidR="00A87380" w:rsidRDefault="00A87380" w:rsidP="000E55ED">
      <w:pPr>
        <w:jc w:val="center"/>
      </w:pPr>
    </w:p>
    <w:p w14:paraId="0FA5C378" w14:textId="77777777" w:rsidR="00A87380" w:rsidRDefault="00A87380" w:rsidP="00BF2EB0">
      <w:pPr>
        <w:pStyle w:val="Body"/>
      </w:pPr>
      <w:r>
        <w:t xml:space="preserve">The DELWP data investigation </w:t>
      </w:r>
      <w:r w:rsidR="006056E9">
        <w:t xml:space="preserve">is </w:t>
      </w:r>
      <w:r>
        <w:t xml:space="preserve">concentrating on the </w:t>
      </w:r>
      <w:r w:rsidR="005A61D5">
        <w:t xml:space="preserve">state’s </w:t>
      </w:r>
      <w:r w:rsidR="006056E9">
        <w:t>central area</w:t>
      </w:r>
      <w:r>
        <w:t xml:space="preserve">. This </w:t>
      </w:r>
      <w:r w:rsidR="006056E9">
        <w:t xml:space="preserve">is being conducted in preparation for </w:t>
      </w:r>
      <w:r>
        <w:t xml:space="preserve">Spatial Vision Vicmap Book </w:t>
      </w:r>
      <w:r w:rsidR="0028119F">
        <w:t xml:space="preserve">Central </w:t>
      </w:r>
      <w:r>
        <w:t xml:space="preserve">Edition </w:t>
      </w:r>
      <w:r w:rsidR="0028119F">
        <w:t>6</w:t>
      </w:r>
      <w:r>
        <w:t xml:space="preserve">. </w:t>
      </w:r>
    </w:p>
    <w:p w14:paraId="6548841F" w14:textId="77777777" w:rsidR="00A87380" w:rsidRDefault="00A87380" w:rsidP="00BF2EB0">
      <w:pPr>
        <w:pStyle w:val="Body"/>
      </w:pPr>
      <w:r>
        <w:t>Investigations utilised the latest CIP aerial imagery to identify data additions, modifications and data redundancies. The result to the Vicmap vector data can be seen in the Edit Summary by Feature Table.</w:t>
      </w:r>
    </w:p>
    <w:p w14:paraId="2A017593" w14:textId="77777777" w:rsidR="00A87380" w:rsidRDefault="0028119F" w:rsidP="00BF2EB0">
      <w:pPr>
        <w:pStyle w:val="Body"/>
      </w:pPr>
      <w:r>
        <w:t xml:space="preserve">Spatial Vision will use the </w:t>
      </w:r>
      <w:r w:rsidR="00760709">
        <w:t xml:space="preserve">8 </w:t>
      </w:r>
      <w:r>
        <w:t>May supply of Vicmap for this edition</w:t>
      </w:r>
      <w:r w:rsidR="00A87380">
        <w:t>.</w:t>
      </w:r>
    </w:p>
    <w:p w14:paraId="150859DA" w14:textId="77777777" w:rsidR="000E55ED" w:rsidRDefault="000E55ED" w:rsidP="000E55ED">
      <w:pPr>
        <w:rPr>
          <w:b/>
          <w:sz w:val="24"/>
        </w:rPr>
      </w:pPr>
      <w:r>
        <w:rPr>
          <w:b/>
          <w:sz w:val="24"/>
        </w:rPr>
        <w:br w:type="page"/>
      </w:r>
    </w:p>
    <w:p w14:paraId="7C6BC4AD" w14:textId="77777777" w:rsidR="00487767" w:rsidRPr="000B6CA3" w:rsidRDefault="0028119F" w:rsidP="00487767">
      <w:pPr>
        <w:pStyle w:val="Heading2"/>
      </w:pPr>
      <w:bookmarkStart w:id="85" w:name="_Toc481397732"/>
      <w:bookmarkStart w:id="86" w:name="_Toc482280314"/>
      <w:r>
        <w:lastRenderedPageBreak/>
        <w:t>Propery Information Quality Audit (PIQA) 2017</w:t>
      </w:r>
      <w:bookmarkEnd w:id="85"/>
      <w:bookmarkEnd w:id="86"/>
    </w:p>
    <w:p w14:paraId="4D6521CC" w14:textId="77777777" w:rsidR="0028119F" w:rsidRDefault="0028119F" w:rsidP="00487767">
      <w:pPr>
        <w:pStyle w:val="Body"/>
      </w:pPr>
      <w:r>
        <w:t xml:space="preserve">Each year Property and Rates Bases </w:t>
      </w:r>
      <w:r w:rsidR="00433B30">
        <w:t xml:space="preserve">(P&amp;R) </w:t>
      </w:r>
      <w:r>
        <w:t>are sourced from Local Government Authorities to compare information against Vicmap Land Administration Themes (LAT).</w:t>
      </w:r>
    </w:p>
    <w:p w14:paraId="3BCE802D" w14:textId="77777777" w:rsidR="00487767" w:rsidRDefault="0028119F" w:rsidP="00487767">
      <w:pPr>
        <w:pStyle w:val="Body"/>
      </w:pPr>
      <w:r>
        <w:t>Match rates are generated to identify anomalies</w:t>
      </w:r>
      <w:r w:rsidR="008105D4">
        <w:t xml:space="preserve"> or omissions</w:t>
      </w:r>
      <w:r>
        <w:t xml:space="preserve"> between property and address information.These results are provided back to LGAs as individual reports</w:t>
      </w:r>
      <w:r w:rsidR="009751B0" w:rsidRPr="005B4C79">
        <w:t>.</w:t>
      </w:r>
    </w:p>
    <w:p w14:paraId="7C181BDB" w14:textId="77777777" w:rsidR="0028119F" w:rsidRDefault="0028119F" w:rsidP="00487767">
      <w:pPr>
        <w:pStyle w:val="Body"/>
      </w:pPr>
      <w:r>
        <w:t>A summary report of all findings is prepared and made available to LGAs. The findi</w:t>
      </w:r>
      <w:r w:rsidR="00A6149F">
        <w:t>n</w:t>
      </w:r>
      <w:r>
        <w:t>gs are also presented at the Vicmap Information Sessions held in August of every year.</w:t>
      </w:r>
    </w:p>
    <w:p w14:paraId="43F194C6" w14:textId="77777777" w:rsidR="0028119F" w:rsidRDefault="0028119F" w:rsidP="00487767">
      <w:pPr>
        <w:pStyle w:val="Body"/>
      </w:pPr>
      <w:r>
        <w:t xml:space="preserve">By </w:t>
      </w:r>
      <w:r w:rsidR="00433B30">
        <w:t xml:space="preserve">the end of </w:t>
      </w:r>
      <w:r w:rsidR="00B65FFE">
        <w:t>March 2017,</w:t>
      </w:r>
      <w:r>
        <w:t xml:space="preserve"> the </w:t>
      </w:r>
      <w:r w:rsidR="00433B30">
        <w:t>audit</w:t>
      </w:r>
      <w:r w:rsidR="00E60CB9">
        <w:t xml:space="preserve"> progress is as follows</w:t>
      </w:r>
      <w:r w:rsidR="00433B30">
        <w:t>:</w:t>
      </w:r>
    </w:p>
    <w:p w14:paraId="25E53F48" w14:textId="77777777" w:rsidR="00433B30" w:rsidRDefault="00433B30" w:rsidP="00316578">
      <w:pPr>
        <w:pStyle w:val="Bullet"/>
        <w:rPr>
          <w:rFonts w:eastAsia="Calibri"/>
        </w:rPr>
      </w:pPr>
      <w:r>
        <w:rPr>
          <w:rFonts w:eastAsia="Calibri"/>
        </w:rPr>
        <w:t>73 (92%) LGA P&amp;R bases were supplied by LGAs</w:t>
      </w:r>
    </w:p>
    <w:p w14:paraId="66B96E58" w14:textId="77777777" w:rsidR="00433B30" w:rsidRDefault="00433B30" w:rsidP="00316578">
      <w:pPr>
        <w:pStyle w:val="Bullet"/>
        <w:rPr>
          <w:rFonts w:eastAsia="Calibri"/>
        </w:rPr>
      </w:pPr>
      <w:r>
        <w:rPr>
          <w:rFonts w:eastAsia="Calibri"/>
        </w:rPr>
        <w:t>67 (85%) P&amp;R bases have been compared against VLAT information</w:t>
      </w:r>
    </w:p>
    <w:p w14:paraId="72CB00DB" w14:textId="77777777" w:rsidR="00433B30" w:rsidRDefault="00433B30" w:rsidP="00316578">
      <w:pPr>
        <w:pStyle w:val="Bullet"/>
        <w:rPr>
          <w:rFonts w:eastAsia="Calibri"/>
        </w:rPr>
      </w:pPr>
      <w:r>
        <w:rPr>
          <w:rFonts w:eastAsia="Calibri"/>
        </w:rPr>
        <w:t>14 (18%) LGAs have received their indi</w:t>
      </w:r>
      <w:r w:rsidR="008105D4">
        <w:rPr>
          <w:rFonts w:eastAsia="Calibri"/>
        </w:rPr>
        <w:t>vi</w:t>
      </w:r>
      <w:r>
        <w:rPr>
          <w:rFonts w:eastAsia="Calibri"/>
        </w:rPr>
        <w:t>dual reports</w:t>
      </w:r>
    </w:p>
    <w:p w14:paraId="70ECB80F" w14:textId="77777777" w:rsidR="00433B30" w:rsidRDefault="008105D4">
      <w:pPr>
        <w:pStyle w:val="Body"/>
        <w:rPr>
          <w:rFonts w:eastAsia="Calibri"/>
        </w:rPr>
      </w:pPr>
      <w:r>
        <w:rPr>
          <w:rFonts w:eastAsia="Calibri"/>
        </w:rPr>
        <w:t>The audit is on track to achi</w:t>
      </w:r>
      <w:r w:rsidR="00E60CB9">
        <w:rPr>
          <w:rFonts w:eastAsia="Calibri"/>
        </w:rPr>
        <w:t>eve project milstone ta</w:t>
      </w:r>
      <w:r>
        <w:rPr>
          <w:rFonts w:eastAsia="Calibri"/>
        </w:rPr>
        <w:t>rget dates to ensure completion</w:t>
      </w:r>
      <w:r w:rsidR="00E60CB9">
        <w:rPr>
          <w:rFonts w:eastAsia="Calibri"/>
        </w:rPr>
        <w:t xml:space="preserve"> in July 2017</w:t>
      </w:r>
      <w:r>
        <w:rPr>
          <w:rFonts w:eastAsia="Calibri"/>
        </w:rPr>
        <w:t>.</w:t>
      </w:r>
    </w:p>
    <w:p w14:paraId="445E03DF" w14:textId="77777777" w:rsidR="009B5C48" w:rsidRPr="002F385D" w:rsidRDefault="009B5C48" w:rsidP="00BF2EB0">
      <w:pPr>
        <w:pStyle w:val="Heading2"/>
      </w:pPr>
      <w:bookmarkStart w:id="87" w:name="_Toc481397733"/>
      <w:bookmarkStart w:id="88" w:name="_Toc482280315"/>
      <w:r w:rsidRPr="002F385D">
        <w:t>Vicmap LAT Spatial Upgrades</w:t>
      </w:r>
      <w:bookmarkEnd w:id="87"/>
      <w:bookmarkEnd w:id="88"/>
    </w:p>
    <w:p w14:paraId="65C7558E" w14:textId="77777777" w:rsidR="009B5C48" w:rsidRDefault="00B64AB2" w:rsidP="00CC359B">
      <w:pPr>
        <w:pStyle w:val="Body"/>
      </w:pPr>
      <w:r>
        <w:t xml:space="preserve">It has long been accepted that the absolute accuracy of Vicmap Land Administration Theme data </w:t>
      </w:r>
      <w:r w:rsidR="003E4DBA">
        <w:t xml:space="preserve">needs to be improved. </w:t>
      </w:r>
      <w:r w:rsidR="00CC359B">
        <w:t>T</w:t>
      </w:r>
      <w:r w:rsidR="003E4DBA">
        <w:t xml:space="preserve">he </w:t>
      </w:r>
      <w:r w:rsidR="003E4DBA" w:rsidRPr="00965E43">
        <w:t>Victorian Mapbase Modernisation Project</w:t>
      </w:r>
      <w:r w:rsidR="003E4DBA">
        <w:t xml:space="preserve"> is looking at a solution </w:t>
      </w:r>
      <w:r w:rsidR="00CC359B">
        <w:t>to</w:t>
      </w:r>
      <w:r w:rsidR="003E4DBA">
        <w:t xml:space="preserve"> improve absolute accuracy </w:t>
      </w:r>
      <w:r w:rsidR="00CC359B">
        <w:t>statewide and</w:t>
      </w:r>
      <w:r w:rsidR="003E4DBA">
        <w:t xml:space="preserve"> will </w:t>
      </w:r>
      <w:r w:rsidR="00CC359B">
        <w:t xml:space="preserve">initially </w:t>
      </w:r>
      <w:r w:rsidR="00120C86">
        <w:t>concentrat</w:t>
      </w:r>
      <w:r w:rsidR="00CC359B">
        <w:t>e</w:t>
      </w:r>
      <w:r w:rsidR="003E4DBA">
        <w:t xml:space="preserve"> on </w:t>
      </w:r>
      <w:r w:rsidR="00CC359B">
        <w:t xml:space="preserve">urban </w:t>
      </w:r>
      <w:r w:rsidR="003E4DBA">
        <w:t>and peri-urban areas.</w:t>
      </w:r>
    </w:p>
    <w:p w14:paraId="2B2A16BB" w14:textId="77777777" w:rsidR="003E4DBA" w:rsidRDefault="003E4DBA" w:rsidP="000956B8">
      <w:pPr>
        <w:pStyle w:val="Body"/>
      </w:pPr>
      <w:r>
        <w:t>Land Use Victoria</w:t>
      </w:r>
      <w:r w:rsidR="001D1293">
        <w:t xml:space="preserve"> (LUV)</w:t>
      </w:r>
      <w:r>
        <w:t xml:space="preserve"> has been approached by </w:t>
      </w:r>
      <w:r w:rsidR="001D1293">
        <w:t xml:space="preserve">key stakeholders and customers with requests to improve the spatial accuracy of small pockets of data </w:t>
      </w:r>
      <w:r w:rsidR="00CC359B">
        <w:t>adversely a</w:t>
      </w:r>
      <w:r w:rsidR="001D1293">
        <w:t>ffecting their operations. LUV has selected 10 of these areas to use as a research and development on spatial improvement techniques.</w:t>
      </w:r>
    </w:p>
    <w:p w14:paraId="08B6DE3A" w14:textId="77777777" w:rsidR="00AD0BBE" w:rsidRDefault="001D1293" w:rsidP="000956B8">
      <w:pPr>
        <w:pStyle w:val="Body"/>
      </w:pPr>
      <w:r>
        <w:t xml:space="preserve">There were </w:t>
      </w:r>
      <w:r w:rsidR="002F385D">
        <w:t xml:space="preserve">three </w:t>
      </w:r>
      <w:r>
        <w:t xml:space="preserve">areas </w:t>
      </w:r>
      <w:r w:rsidR="00120C86">
        <w:t>spatially</w:t>
      </w:r>
      <w:r>
        <w:t xml:space="preserve"> upgraded during the </w:t>
      </w:r>
      <w:r w:rsidR="00086075">
        <w:t>January</w:t>
      </w:r>
      <w:r>
        <w:t>–</w:t>
      </w:r>
      <w:r w:rsidR="00086075">
        <w:t xml:space="preserve">March </w:t>
      </w:r>
      <w:r>
        <w:t>quarter and the extents of the upgraded</w:t>
      </w:r>
      <w:r w:rsidR="00CC359B">
        <w:t xml:space="preserve"> areas</w:t>
      </w:r>
      <w:r>
        <w:t xml:space="preserve"> are shown below.</w:t>
      </w:r>
    </w:p>
    <w:p w14:paraId="6A7805D3" w14:textId="77777777" w:rsidR="009B5C48" w:rsidRDefault="009B5C48"/>
    <w:p w14:paraId="198456AE" w14:textId="77777777" w:rsidR="009B5C48" w:rsidRPr="009B5C48" w:rsidRDefault="00086075" w:rsidP="00316578">
      <w:pPr>
        <w:pStyle w:val="TableTitle"/>
      </w:pPr>
      <w:r>
        <w:t>Lake Keilambie</w:t>
      </w:r>
    </w:p>
    <w:p w14:paraId="04FE21B0" w14:textId="77777777" w:rsidR="009B5C48" w:rsidRDefault="000F485F">
      <w:r>
        <w:t xml:space="preserve">       </w:t>
      </w:r>
      <w:r w:rsidR="00086075">
        <w:rPr>
          <w:noProof/>
        </w:rPr>
        <w:drawing>
          <wp:inline distT="0" distB="0" distL="0" distR="0" wp14:anchorId="105E06F6" wp14:editId="023DCD3C">
            <wp:extent cx="4831644" cy="2701290"/>
            <wp:effectExtent l="19050" t="19050" r="26670" b="22860"/>
            <wp:docPr id="28679" name="Picture 2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9" name="Lake Keilambi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866764" cy="2720925"/>
                    </a:xfrm>
                    <a:prstGeom prst="rect">
                      <a:avLst/>
                    </a:prstGeom>
                    <a:ln w="19050">
                      <a:solidFill>
                        <a:schemeClr val="tx1"/>
                      </a:solidFill>
                    </a:ln>
                  </pic:spPr>
                </pic:pic>
              </a:graphicData>
            </a:graphic>
          </wp:inline>
        </w:drawing>
      </w:r>
    </w:p>
    <w:p w14:paraId="245F1390" w14:textId="77777777" w:rsidR="009B5C48" w:rsidRDefault="009B5C48" w:rsidP="009B5C48">
      <w:pPr>
        <w:rPr>
          <w:b/>
          <w:color w:val="494847"/>
        </w:rPr>
      </w:pPr>
    </w:p>
    <w:p w14:paraId="6E7E3EBF" w14:textId="77777777" w:rsidR="00B64AB2" w:rsidRDefault="00B64AB2" w:rsidP="009B5C48">
      <w:pPr>
        <w:rPr>
          <w:b/>
          <w:color w:val="494847"/>
        </w:rPr>
      </w:pPr>
    </w:p>
    <w:p w14:paraId="7C3A1181" w14:textId="77777777" w:rsidR="00316578" w:rsidRDefault="00316578">
      <w:pPr>
        <w:rPr>
          <w:rFonts w:ascii="Calibri" w:hAnsi="Calibri"/>
          <w:b/>
          <w:color w:val="404040"/>
          <w:sz w:val="22"/>
          <w:szCs w:val="18"/>
          <w:lang w:eastAsia="en-US"/>
        </w:rPr>
      </w:pPr>
      <w:r>
        <w:br w:type="page"/>
      </w:r>
    </w:p>
    <w:p w14:paraId="5ABE8643" w14:textId="77777777" w:rsidR="009B5C48" w:rsidRDefault="00086075" w:rsidP="00316578">
      <w:pPr>
        <w:pStyle w:val="TableTitle"/>
      </w:pPr>
      <w:r>
        <w:lastRenderedPageBreak/>
        <w:t>Flowerdale</w:t>
      </w:r>
    </w:p>
    <w:p w14:paraId="5A3190AE" w14:textId="77777777" w:rsidR="00086075" w:rsidRDefault="000F485F" w:rsidP="009B5C48">
      <w:pPr>
        <w:rPr>
          <w:b/>
          <w:color w:val="494847"/>
        </w:rPr>
      </w:pPr>
      <w:r>
        <w:rPr>
          <w:b/>
          <w:color w:val="494847"/>
        </w:rPr>
        <w:t xml:space="preserve">      </w:t>
      </w:r>
      <w:r w:rsidR="002F385D">
        <w:rPr>
          <w:b/>
          <w:color w:val="494847"/>
        </w:rPr>
        <w:t xml:space="preserve"> </w:t>
      </w:r>
      <w:r w:rsidR="00086075">
        <w:rPr>
          <w:b/>
          <w:noProof/>
          <w:color w:val="494847"/>
        </w:rPr>
        <w:drawing>
          <wp:inline distT="0" distB="0" distL="0" distR="0" wp14:anchorId="17F71D50" wp14:editId="7E2C4779">
            <wp:extent cx="4899333" cy="2686756"/>
            <wp:effectExtent l="19050" t="19050" r="15875" b="18415"/>
            <wp:docPr id="28680" name="Picture 2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0" name="Flowerdale.png"/>
                    <pic:cNvPicPr/>
                  </pic:nvPicPr>
                  <pic:blipFill>
                    <a:blip r:embed="rId48">
                      <a:extLst>
                        <a:ext uri="{28A0092B-C50C-407E-A947-70E740481C1C}">
                          <a14:useLocalDpi xmlns:a14="http://schemas.microsoft.com/office/drawing/2010/main" val="0"/>
                        </a:ext>
                      </a:extLst>
                    </a:blip>
                    <a:stretch>
                      <a:fillRect/>
                    </a:stretch>
                  </pic:blipFill>
                  <pic:spPr>
                    <a:xfrm>
                      <a:off x="0" y="0"/>
                      <a:ext cx="4925500" cy="2701106"/>
                    </a:xfrm>
                    <a:prstGeom prst="rect">
                      <a:avLst/>
                    </a:prstGeom>
                    <a:ln w="19050">
                      <a:solidFill>
                        <a:schemeClr val="tx1"/>
                      </a:solidFill>
                    </a:ln>
                  </pic:spPr>
                </pic:pic>
              </a:graphicData>
            </a:graphic>
          </wp:inline>
        </w:drawing>
      </w:r>
    </w:p>
    <w:p w14:paraId="3A8842F8" w14:textId="77777777" w:rsidR="009B5C48" w:rsidRPr="009B5C48" w:rsidRDefault="009B5C48" w:rsidP="009B5C48">
      <w:pPr>
        <w:rPr>
          <w:b/>
          <w:color w:val="494847"/>
        </w:rPr>
      </w:pPr>
    </w:p>
    <w:p w14:paraId="187E032E" w14:textId="77777777" w:rsidR="009B5C48" w:rsidRDefault="009B5C48"/>
    <w:p w14:paraId="354CC272" w14:textId="77777777" w:rsidR="003C76D4" w:rsidRDefault="00D24E55" w:rsidP="00316578">
      <w:pPr>
        <w:pStyle w:val="TableTitle"/>
      </w:pPr>
      <w:r>
        <w:t>Wannon Water Improvements</w:t>
      </w:r>
      <w:r w:rsidR="008A1BCF">
        <w:t xml:space="preserve"> </w:t>
      </w:r>
    </w:p>
    <w:p w14:paraId="5CCC54DF" w14:textId="77777777" w:rsidR="003C76D4" w:rsidRDefault="00D24E55" w:rsidP="003C76D4">
      <w:pPr>
        <w:rPr>
          <w:b/>
          <w:color w:val="494847"/>
        </w:rPr>
      </w:pPr>
      <w:r>
        <w:rPr>
          <w:b/>
          <w:noProof/>
          <w:color w:val="494847"/>
        </w:rPr>
        <w:drawing>
          <wp:inline distT="0" distB="0" distL="0" distR="0" wp14:anchorId="03BEF3C2" wp14:editId="4F9A0443">
            <wp:extent cx="2844165" cy="3059288"/>
            <wp:effectExtent l="19050" t="19050" r="13335" b="27305"/>
            <wp:docPr id="28681" name="Picture 2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1" name="Warrnambool South.tif"/>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70048" cy="3087128"/>
                    </a:xfrm>
                    <a:prstGeom prst="rect">
                      <a:avLst/>
                    </a:prstGeom>
                    <a:ln w="22225">
                      <a:solidFill>
                        <a:schemeClr val="tx1"/>
                      </a:solidFill>
                    </a:ln>
                  </pic:spPr>
                </pic:pic>
              </a:graphicData>
            </a:graphic>
          </wp:inline>
        </w:drawing>
      </w:r>
      <w:r w:rsidR="000F485F">
        <w:rPr>
          <w:b/>
          <w:color w:val="494847"/>
        </w:rPr>
        <w:t xml:space="preserve"> </w:t>
      </w:r>
      <w:r>
        <w:rPr>
          <w:b/>
          <w:noProof/>
          <w:color w:val="494847"/>
        </w:rPr>
        <w:drawing>
          <wp:inline distT="0" distB="0" distL="0" distR="0" wp14:anchorId="62A24D50" wp14:editId="077CE124">
            <wp:extent cx="2933897" cy="3062887"/>
            <wp:effectExtent l="19050" t="19050" r="19050" b="23495"/>
            <wp:docPr id="28682" name="Picture 2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2" name="Wannon water 2.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83274" cy="3114435"/>
                    </a:xfrm>
                    <a:prstGeom prst="rect">
                      <a:avLst/>
                    </a:prstGeom>
                    <a:ln w="19050">
                      <a:solidFill>
                        <a:schemeClr val="tx1"/>
                      </a:solidFill>
                    </a:ln>
                  </pic:spPr>
                </pic:pic>
              </a:graphicData>
            </a:graphic>
          </wp:inline>
        </w:drawing>
      </w:r>
    </w:p>
    <w:p w14:paraId="25E0D777" w14:textId="77777777" w:rsidR="003C76D4" w:rsidRDefault="003C76D4" w:rsidP="003C76D4">
      <w:pPr>
        <w:rPr>
          <w:b/>
          <w:color w:val="494847"/>
        </w:rPr>
      </w:pPr>
    </w:p>
    <w:p w14:paraId="3DB6ABA6" w14:textId="77777777" w:rsidR="00BA47A1" w:rsidRDefault="009B5C48" w:rsidP="00BA47A1">
      <w:pPr>
        <w:pStyle w:val="Heading2"/>
        <w:numPr>
          <w:ilvl w:val="0"/>
          <w:numId w:val="0"/>
        </w:numPr>
      </w:pPr>
      <w:r>
        <w:br w:type="page"/>
      </w:r>
      <w:bookmarkStart w:id="89" w:name="_Toc466373296"/>
      <w:bookmarkStart w:id="90" w:name="_Toc481397734"/>
      <w:bookmarkStart w:id="91" w:name="_Toc482280316"/>
      <w:r w:rsidR="00BA47A1">
        <w:lastRenderedPageBreak/>
        <w:t>Addressing of complex sites</w:t>
      </w:r>
      <w:bookmarkEnd w:id="89"/>
      <w:bookmarkEnd w:id="90"/>
      <w:bookmarkEnd w:id="91"/>
    </w:p>
    <w:p w14:paraId="23E3DAB8" w14:textId="77777777" w:rsidR="00BA47A1" w:rsidRPr="00BF2EB0" w:rsidRDefault="00BA47A1" w:rsidP="00BA47A1">
      <w:pPr>
        <w:pStyle w:val="Body"/>
        <w:rPr>
          <w:rFonts w:eastAsia="Calibri"/>
        </w:rPr>
      </w:pPr>
      <w:r w:rsidRPr="00BF2EB0">
        <w:rPr>
          <w:rFonts w:eastAsia="Calibri"/>
        </w:rPr>
        <w:t xml:space="preserve">The complex site addressing </w:t>
      </w:r>
      <w:r w:rsidRPr="00BF2EB0">
        <w:rPr>
          <w:rStyle w:val="Emphasis"/>
          <w:rFonts w:eastAsia="Calibri"/>
          <w:i w:val="0"/>
          <w:iCs w:val="0"/>
        </w:rPr>
        <w:t>program</w:t>
      </w:r>
      <w:r w:rsidRPr="00BF2EB0">
        <w:rPr>
          <w:rFonts w:eastAsia="Calibri"/>
        </w:rPr>
        <w:t xml:space="preserve"> aims to provide </w:t>
      </w:r>
      <w:r w:rsidRPr="00BF2EB0">
        <w:t xml:space="preserve">unique identification (i.e. an address) for each property within large </w:t>
      </w:r>
      <w:r w:rsidRPr="00BF2EB0">
        <w:rPr>
          <w:rFonts w:eastAsia="Calibri"/>
        </w:rPr>
        <w:t>or complex sites such as retirement villages, universities, shopping centres, camping sites, sporting facilities, tourist venues, and caravan and residential parks.</w:t>
      </w:r>
    </w:p>
    <w:p w14:paraId="774A8F65" w14:textId="77777777" w:rsidR="00BA47A1" w:rsidRPr="00BF2EB0" w:rsidRDefault="00BA47A1" w:rsidP="00BA47A1">
      <w:pPr>
        <w:pStyle w:val="Body"/>
      </w:pPr>
      <w:r w:rsidRPr="00BF2EB0">
        <w:t>By doing this, the property addressing system in Victoria will improve</w:t>
      </w:r>
      <w:r>
        <w:t>;</w:t>
      </w:r>
      <w:r w:rsidRPr="00BF2EB0">
        <w:t xml:space="preserve"> and</w:t>
      </w:r>
      <w:r>
        <w:t>,</w:t>
      </w:r>
      <w:r w:rsidRPr="00BF2EB0">
        <w:t xml:space="preserve"> delivery of emergency and postal services as well as a range of government activities will be more efficient and effective. </w:t>
      </w:r>
    </w:p>
    <w:p w14:paraId="026C0BA2" w14:textId="77777777" w:rsidR="00BA47A1" w:rsidRDefault="00BA47A1" w:rsidP="00BA47A1">
      <w:pPr>
        <w:pStyle w:val="Body"/>
      </w:pPr>
      <w:r w:rsidRPr="00BF2EB0">
        <w:t xml:space="preserve">The project </w:t>
      </w:r>
      <w:r>
        <w:t>is</w:t>
      </w:r>
      <w:r w:rsidRPr="00BF2EB0">
        <w:t xml:space="preserve"> named the ‘000 Project’ and has been predominantly run in collaboration with ESTA, CFA, Vicpol, SES and Ambulance Victoria. </w:t>
      </w:r>
    </w:p>
    <w:p w14:paraId="0606F5BC" w14:textId="77777777" w:rsidR="00BA47A1" w:rsidRPr="00BF2EB0" w:rsidRDefault="00B65FFE" w:rsidP="00B65FFE">
      <w:pPr>
        <w:pStyle w:val="Body"/>
        <w:spacing w:after="120"/>
      </w:pPr>
      <w:r>
        <w:t>The table below provides the complex sites status report for this quarter.</w:t>
      </w:r>
    </w:p>
    <w:tbl>
      <w:tblPr>
        <w:tblStyle w:val="TableGrid"/>
        <w:tblW w:w="9498" w:type="dxa"/>
        <w:tblLook w:val="04A0" w:firstRow="1" w:lastRow="0" w:firstColumn="1" w:lastColumn="0" w:noHBand="0" w:noVBand="1"/>
        <w:tblCaption w:val="Addressing of complex sites table"/>
        <w:tblDescription w:val="Addressing of complex sites table"/>
      </w:tblPr>
      <w:tblGrid>
        <w:gridCol w:w="1810"/>
        <w:gridCol w:w="21"/>
        <w:gridCol w:w="1851"/>
        <w:gridCol w:w="2338"/>
        <w:gridCol w:w="1799"/>
        <w:gridCol w:w="16"/>
        <w:gridCol w:w="1663"/>
      </w:tblGrid>
      <w:tr w:rsidR="00B65FFE" w:rsidRPr="003842C5" w14:paraId="72A72751" w14:textId="77777777" w:rsidTr="00B65FFE">
        <w:trPr>
          <w:cnfStyle w:val="100000000000" w:firstRow="1" w:lastRow="0" w:firstColumn="0" w:lastColumn="0" w:oddVBand="0" w:evenVBand="0" w:oddHBand="0" w:evenHBand="0" w:firstRowFirstColumn="0" w:firstRowLastColumn="0" w:lastRowFirstColumn="0" w:lastRowLastColumn="0"/>
          <w:trHeight w:val="702"/>
        </w:trPr>
        <w:tc>
          <w:tcPr>
            <w:cnfStyle w:val="000000000100" w:firstRow="0" w:lastRow="0" w:firstColumn="0" w:lastColumn="0" w:oddVBand="0" w:evenVBand="0" w:oddHBand="0" w:evenHBand="0" w:firstRowFirstColumn="1" w:firstRowLastColumn="0" w:lastRowFirstColumn="0" w:lastRowLastColumn="0"/>
            <w:tcW w:w="1831" w:type="dxa"/>
            <w:gridSpan w:val="2"/>
            <w:hideMark/>
          </w:tcPr>
          <w:p w14:paraId="540DE366" w14:textId="77777777" w:rsidR="00BA47A1" w:rsidRPr="003842C5" w:rsidRDefault="00BA47A1" w:rsidP="00AA3E87">
            <w:pPr>
              <w:pStyle w:val="TblHd"/>
            </w:pPr>
            <w:r w:rsidRPr="003842C5">
              <w:t xml:space="preserve">Complex </w:t>
            </w:r>
            <w:r>
              <w:t>s</w:t>
            </w:r>
            <w:r w:rsidRPr="003842C5">
              <w:t xml:space="preserve">ite </w:t>
            </w:r>
            <w:r>
              <w:t>c</w:t>
            </w:r>
            <w:r w:rsidRPr="003842C5">
              <w:t>ategory</w:t>
            </w:r>
          </w:p>
        </w:tc>
        <w:tc>
          <w:tcPr>
            <w:tcW w:w="1851" w:type="dxa"/>
            <w:hideMark/>
          </w:tcPr>
          <w:p w14:paraId="33D99012"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Locations</w:t>
            </w:r>
          </w:p>
        </w:tc>
        <w:tc>
          <w:tcPr>
            <w:tcW w:w="2338" w:type="dxa"/>
            <w:hideMark/>
          </w:tcPr>
          <w:p w14:paraId="3C78CCCB"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 xml:space="preserve">Quarterly </w:t>
            </w:r>
            <w:r>
              <w:t>p</w:t>
            </w:r>
            <w:r w:rsidRPr="003842C5">
              <w:t>rogress</w:t>
            </w:r>
          </w:p>
        </w:tc>
        <w:tc>
          <w:tcPr>
            <w:tcW w:w="1815" w:type="dxa"/>
            <w:gridSpan w:val="2"/>
            <w:hideMark/>
          </w:tcPr>
          <w:p w14:paraId="015561D0"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Status</w:t>
            </w:r>
          </w:p>
        </w:tc>
        <w:tc>
          <w:tcPr>
            <w:tcW w:w="1663" w:type="dxa"/>
            <w:hideMark/>
          </w:tcPr>
          <w:p w14:paraId="439628C7"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Comment</w:t>
            </w:r>
          </w:p>
        </w:tc>
      </w:tr>
      <w:tr w:rsidR="00B65FFE" w:rsidRPr="006E5300" w14:paraId="747141B5" w14:textId="77777777" w:rsidTr="00B65FFE">
        <w:trPr>
          <w:trHeight w:val="499"/>
        </w:trPr>
        <w:tc>
          <w:tcPr>
            <w:tcW w:w="1831" w:type="dxa"/>
            <w:gridSpan w:val="2"/>
            <w:hideMark/>
          </w:tcPr>
          <w:p w14:paraId="119C4F9B" w14:textId="77777777" w:rsidR="00BA47A1" w:rsidRPr="00FE77DC" w:rsidRDefault="00BA47A1" w:rsidP="00AA3E87">
            <w:pPr>
              <w:pStyle w:val="Body"/>
            </w:pPr>
            <w:r w:rsidRPr="00FE77DC">
              <w:t>University</w:t>
            </w:r>
          </w:p>
        </w:tc>
        <w:tc>
          <w:tcPr>
            <w:tcW w:w="1851" w:type="dxa"/>
            <w:hideMark/>
          </w:tcPr>
          <w:p w14:paraId="34A6A67B" w14:textId="77777777" w:rsidR="00BA47A1" w:rsidRPr="00FE77DC" w:rsidRDefault="00BA47A1" w:rsidP="00AA3E87">
            <w:pPr>
              <w:pStyle w:val="Body"/>
            </w:pPr>
            <w:r w:rsidRPr="0005128E">
              <w:t xml:space="preserve">Deakin </w:t>
            </w:r>
            <w:r>
              <w:t>–</w:t>
            </w:r>
            <w:r w:rsidRPr="0005128E">
              <w:t xml:space="preserve"> Waurn Ponds Campus</w:t>
            </w:r>
          </w:p>
        </w:tc>
        <w:tc>
          <w:tcPr>
            <w:tcW w:w="2338" w:type="dxa"/>
            <w:hideMark/>
          </w:tcPr>
          <w:p w14:paraId="784D86DC" w14:textId="77777777" w:rsidR="00BA47A1" w:rsidRPr="00FE77DC" w:rsidRDefault="00BA47A1" w:rsidP="00AA3E87">
            <w:pPr>
              <w:pStyle w:val="Body"/>
            </w:pPr>
            <w:r w:rsidRPr="00FE77DC">
              <w:t>Commenced</w:t>
            </w:r>
          </w:p>
        </w:tc>
        <w:tc>
          <w:tcPr>
            <w:tcW w:w="1815" w:type="dxa"/>
            <w:gridSpan w:val="2"/>
            <w:noWrap/>
            <w:hideMark/>
          </w:tcPr>
          <w:p w14:paraId="513B9F61" w14:textId="77777777" w:rsidR="00BA47A1" w:rsidRPr="00FE77DC" w:rsidRDefault="00B65FFE" w:rsidP="00AA3E87">
            <w:pPr>
              <w:pStyle w:val="Body"/>
            </w:pPr>
            <w:r>
              <w:t>On Hold</w:t>
            </w:r>
          </w:p>
        </w:tc>
        <w:tc>
          <w:tcPr>
            <w:tcW w:w="1663" w:type="dxa"/>
            <w:hideMark/>
          </w:tcPr>
          <w:p w14:paraId="775E3702" w14:textId="77777777" w:rsidR="00BA47A1" w:rsidRPr="00FE77DC" w:rsidRDefault="00BA47A1" w:rsidP="00AA3E87">
            <w:pPr>
              <w:pStyle w:val="Body"/>
            </w:pPr>
            <w:r>
              <w:t>Awaiting roads to be named by Deakin</w:t>
            </w:r>
          </w:p>
        </w:tc>
      </w:tr>
      <w:tr w:rsidR="00B65FFE" w:rsidRPr="006E5300" w14:paraId="1770ACB1" w14:textId="77777777" w:rsidTr="00B65FFE">
        <w:trPr>
          <w:trHeight w:val="499"/>
        </w:trPr>
        <w:tc>
          <w:tcPr>
            <w:tcW w:w="1831" w:type="dxa"/>
            <w:gridSpan w:val="2"/>
            <w:hideMark/>
          </w:tcPr>
          <w:p w14:paraId="37F2B1DE" w14:textId="77777777" w:rsidR="00BA47A1" w:rsidRPr="00FE77DC" w:rsidRDefault="00BA47A1" w:rsidP="00AA3E87">
            <w:pPr>
              <w:pStyle w:val="Body"/>
            </w:pPr>
          </w:p>
        </w:tc>
        <w:tc>
          <w:tcPr>
            <w:tcW w:w="1851" w:type="dxa"/>
            <w:hideMark/>
          </w:tcPr>
          <w:p w14:paraId="749E67E3" w14:textId="77777777" w:rsidR="00BA47A1" w:rsidRPr="00FE77DC" w:rsidRDefault="00BA47A1" w:rsidP="00AA3E87">
            <w:pPr>
              <w:pStyle w:val="Body"/>
            </w:pPr>
            <w:r w:rsidRPr="0005128E">
              <w:t xml:space="preserve">Deakin </w:t>
            </w:r>
            <w:r>
              <w:t>–</w:t>
            </w:r>
            <w:r w:rsidRPr="0005128E">
              <w:t xml:space="preserve"> Warrnambool Campus</w:t>
            </w:r>
          </w:p>
        </w:tc>
        <w:tc>
          <w:tcPr>
            <w:tcW w:w="2338" w:type="dxa"/>
            <w:hideMark/>
          </w:tcPr>
          <w:p w14:paraId="7C047249" w14:textId="77777777" w:rsidR="00BA47A1" w:rsidRPr="00FE77DC" w:rsidRDefault="00BA47A1" w:rsidP="00AA3E87">
            <w:pPr>
              <w:pStyle w:val="Body"/>
            </w:pPr>
            <w:r w:rsidRPr="00FE77DC">
              <w:t>Commenced</w:t>
            </w:r>
          </w:p>
        </w:tc>
        <w:tc>
          <w:tcPr>
            <w:tcW w:w="1815" w:type="dxa"/>
            <w:gridSpan w:val="2"/>
            <w:noWrap/>
            <w:hideMark/>
          </w:tcPr>
          <w:p w14:paraId="51A1606A" w14:textId="77777777" w:rsidR="00BA47A1" w:rsidRPr="00FE77DC" w:rsidRDefault="00B65FFE" w:rsidP="00AA3E87">
            <w:pPr>
              <w:pStyle w:val="Body"/>
            </w:pPr>
            <w:r>
              <w:t>On Hold</w:t>
            </w:r>
          </w:p>
        </w:tc>
        <w:tc>
          <w:tcPr>
            <w:tcW w:w="1663" w:type="dxa"/>
            <w:hideMark/>
          </w:tcPr>
          <w:p w14:paraId="36FCB320" w14:textId="77777777" w:rsidR="00BA47A1" w:rsidRPr="00FE77DC" w:rsidRDefault="00BA47A1" w:rsidP="00AA3E87">
            <w:pPr>
              <w:pStyle w:val="Body"/>
            </w:pPr>
            <w:r>
              <w:t>Awaiting roads to be named by Deakin</w:t>
            </w:r>
          </w:p>
        </w:tc>
      </w:tr>
      <w:tr w:rsidR="00B65FFE" w:rsidRPr="006E5300" w14:paraId="6105D054" w14:textId="77777777" w:rsidTr="00B65FFE">
        <w:trPr>
          <w:trHeight w:val="499"/>
        </w:trPr>
        <w:tc>
          <w:tcPr>
            <w:tcW w:w="1810" w:type="dxa"/>
            <w:hideMark/>
          </w:tcPr>
          <w:p w14:paraId="589DC283" w14:textId="77777777" w:rsidR="00BA47A1" w:rsidRPr="00FE77DC" w:rsidRDefault="00BA47A1" w:rsidP="00AA3E87">
            <w:pPr>
              <w:pStyle w:val="Body"/>
            </w:pPr>
          </w:p>
        </w:tc>
        <w:tc>
          <w:tcPr>
            <w:tcW w:w="1872" w:type="dxa"/>
            <w:gridSpan w:val="2"/>
            <w:hideMark/>
          </w:tcPr>
          <w:p w14:paraId="373C0EFB" w14:textId="77777777" w:rsidR="00BA47A1" w:rsidRPr="00FE77DC" w:rsidRDefault="00BA47A1" w:rsidP="00AA3E87">
            <w:pPr>
              <w:pStyle w:val="Body"/>
            </w:pPr>
            <w:r w:rsidRPr="00F73EE8">
              <w:t xml:space="preserve">Federation </w:t>
            </w:r>
            <w:r>
              <w:t>–</w:t>
            </w:r>
            <w:r w:rsidR="007C59EF">
              <w:t xml:space="preserve">Wimmera </w:t>
            </w:r>
            <w:r w:rsidR="007C59EF" w:rsidRPr="00F73EE8">
              <w:t>Campus</w:t>
            </w:r>
            <w:r>
              <w:t xml:space="preserve"> (Horsham)</w:t>
            </w:r>
          </w:p>
        </w:tc>
        <w:tc>
          <w:tcPr>
            <w:tcW w:w="2338" w:type="dxa"/>
            <w:hideMark/>
          </w:tcPr>
          <w:p w14:paraId="16178289" w14:textId="77777777" w:rsidR="00BA47A1" w:rsidRPr="00FE77DC" w:rsidRDefault="00B65FFE" w:rsidP="00AA3E87">
            <w:pPr>
              <w:pStyle w:val="Body"/>
            </w:pPr>
            <w:r w:rsidRPr="00FE77DC">
              <w:t>Com</w:t>
            </w:r>
            <w:r>
              <w:t>pleted</w:t>
            </w:r>
          </w:p>
        </w:tc>
        <w:tc>
          <w:tcPr>
            <w:tcW w:w="1799" w:type="dxa"/>
            <w:noWrap/>
            <w:hideMark/>
          </w:tcPr>
          <w:p w14:paraId="1EF782F6" w14:textId="77777777" w:rsidR="00BA47A1" w:rsidRPr="00FE77DC" w:rsidRDefault="00BA47A1" w:rsidP="00AA3E87">
            <w:pPr>
              <w:pStyle w:val="Body"/>
            </w:pPr>
            <w:r w:rsidRPr="00FE77DC">
              <w:t xml:space="preserve">In </w:t>
            </w:r>
            <w:r>
              <w:t>maintenance</w:t>
            </w:r>
          </w:p>
        </w:tc>
        <w:tc>
          <w:tcPr>
            <w:tcW w:w="1679" w:type="dxa"/>
            <w:gridSpan w:val="2"/>
            <w:hideMark/>
          </w:tcPr>
          <w:p w14:paraId="1867CBE5" w14:textId="77777777" w:rsidR="00BA47A1" w:rsidRPr="00FE77DC" w:rsidRDefault="00BA47A1" w:rsidP="00AA3E87">
            <w:pPr>
              <w:pStyle w:val="Body"/>
            </w:pPr>
          </w:p>
        </w:tc>
      </w:tr>
      <w:tr w:rsidR="00B65FFE" w:rsidRPr="006E5300" w14:paraId="00E7EE0D" w14:textId="77777777" w:rsidTr="00B65FFE">
        <w:trPr>
          <w:trHeight w:val="499"/>
        </w:trPr>
        <w:tc>
          <w:tcPr>
            <w:tcW w:w="1831" w:type="dxa"/>
            <w:gridSpan w:val="2"/>
          </w:tcPr>
          <w:p w14:paraId="371612F0" w14:textId="77777777" w:rsidR="00BA47A1" w:rsidRPr="00FE77DC" w:rsidRDefault="00BA47A1" w:rsidP="00AA3E87">
            <w:pPr>
              <w:pStyle w:val="Body"/>
            </w:pPr>
          </w:p>
        </w:tc>
        <w:tc>
          <w:tcPr>
            <w:tcW w:w="1851" w:type="dxa"/>
          </w:tcPr>
          <w:p w14:paraId="64E154A8" w14:textId="77777777" w:rsidR="00BA47A1" w:rsidRPr="00F73EE8" w:rsidRDefault="00BA47A1" w:rsidP="00AA3E87">
            <w:pPr>
              <w:pStyle w:val="Body"/>
            </w:pPr>
            <w:r>
              <w:t>Box Hill TAFE – Lilydale Campus</w:t>
            </w:r>
          </w:p>
        </w:tc>
        <w:tc>
          <w:tcPr>
            <w:tcW w:w="2338" w:type="dxa"/>
          </w:tcPr>
          <w:p w14:paraId="33799835" w14:textId="77777777" w:rsidR="00BA47A1" w:rsidRPr="00FE77DC" w:rsidRDefault="00BA47A1" w:rsidP="00AA3E87">
            <w:pPr>
              <w:pStyle w:val="Body"/>
            </w:pPr>
            <w:r>
              <w:t>Commenced</w:t>
            </w:r>
          </w:p>
        </w:tc>
        <w:tc>
          <w:tcPr>
            <w:tcW w:w="1815" w:type="dxa"/>
            <w:gridSpan w:val="2"/>
            <w:noWrap/>
          </w:tcPr>
          <w:p w14:paraId="5AD107AA" w14:textId="77777777" w:rsidR="00BA47A1" w:rsidRPr="00FE77DC" w:rsidRDefault="00C1490D" w:rsidP="00AA3E87">
            <w:pPr>
              <w:pStyle w:val="Body"/>
            </w:pPr>
            <w:r>
              <w:t>On Hold</w:t>
            </w:r>
          </w:p>
        </w:tc>
        <w:tc>
          <w:tcPr>
            <w:tcW w:w="1663" w:type="dxa"/>
          </w:tcPr>
          <w:p w14:paraId="201FD981" w14:textId="77777777" w:rsidR="00BA47A1" w:rsidRPr="00FE77DC" w:rsidRDefault="00BA47A1" w:rsidP="00AA3E87">
            <w:pPr>
              <w:pStyle w:val="Body"/>
            </w:pPr>
            <w:r>
              <w:t>Awaiting Custodial Agreement signature</w:t>
            </w:r>
          </w:p>
        </w:tc>
      </w:tr>
      <w:tr w:rsidR="00B65FFE" w:rsidRPr="006E5300" w14:paraId="2830A75C" w14:textId="77777777" w:rsidTr="00B65FFE">
        <w:trPr>
          <w:trHeight w:val="499"/>
        </w:trPr>
        <w:tc>
          <w:tcPr>
            <w:tcW w:w="1831" w:type="dxa"/>
            <w:gridSpan w:val="2"/>
          </w:tcPr>
          <w:p w14:paraId="5CA42770" w14:textId="77777777" w:rsidR="00BA47A1" w:rsidRPr="00FE77DC" w:rsidRDefault="00BA47A1" w:rsidP="00AA3E87">
            <w:pPr>
              <w:pStyle w:val="Body"/>
            </w:pPr>
          </w:p>
        </w:tc>
        <w:tc>
          <w:tcPr>
            <w:tcW w:w="1851" w:type="dxa"/>
          </w:tcPr>
          <w:p w14:paraId="2089CECE" w14:textId="77777777" w:rsidR="00BA47A1" w:rsidRDefault="00BA47A1" w:rsidP="00AA3E87">
            <w:pPr>
              <w:pStyle w:val="Body"/>
            </w:pPr>
            <w:r>
              <w:t>Swinburne – Croydon Campus</w:t>
            </w:r>
          </w:p>
        </w:tc>
        <w:tc>
          <w:tcPr>
            <w:tcW w:w="2338" w:type="dxa"/>
          </w:tcPr>
          <w:p w14:paraId="61CF6EFB" w14:textId="77777777" w:rsidR="00BA47A1" w:rsidRDefault="00B65FFE" w:rsidP="00AA3E87">
            <w:pPr>
              <w:pStyle w:val="Body"/>
            </w:pPr>
            <w:r>
              <w:t>Completed</w:t>
            </w:r>
          </w:p>
        </w:tc>
        <w:tc>
          <w:tcPr>
            <w:tcW w:w="1815" w:type="dxa"/>
            <w:gridSpan w:val="2"/>
            <w:noWrap/>
          </w:tcPr>
          <w:p w14:paraId="6DE16B39" w14:textId="77777777" w:rsidR="00BA47A1" w:rsidRDefault="00BA47A1" w:rsidP="00AA3E87">
            <w:pPr>
              <w:pStyle w:val="Body"/>
            </w:pPr>
            <w:r w:rsidRPr="00FE77DC">
              <w:t xml:space="preserve">In </w:t>
            </w:r>
            <w:r>
              <w:t>maintenance</w:t>
            </w:r>
          </w:p>
        </w:tc>
        <w:tc>
          <w:tcPr>
            <w:tcW w:w="1663" w:type="dxa"/>
          </w:tcPr>
          <w:p w14:paraId="7BDB53F4" w14:textId="77777777" w:rsidR="00BA47A1" w:rsidRDefault="00BA47A1" w:rsidP="00AA3E87">
            <w:pPr>
              <w:pStyle w:val="Body"/>
            </w:pPr>
          </w:p>
        </w:tc>
      </w:tr>
      <w:tr w:rsidR="00B65FFE" w:rsidRPr="006E5300" w14:paraId="489F876F" w14:textId="77777777" w:rsidTr="00B65FFE">
        <w:trPr>
          <w:trHeight w:val="499"/>
        </w:trPr>
        <w:tc>
          <w:tcPr>
            <w:tcW w:w="1831" w:type="dxa"/>
            <w:gridSpan w:val="2"/>
            <w:noWrap/>
            <w:hideMark/>
          </w:tcPr>
          <w:p w14:paraId="6D9147AA" w14:textId="77777777" w:rsidR="00BA47A1" w:rsidRPr="00FE77DC" w:rsidRDefault="00BA47A1" w:rsidP="00AA3E87">
            <w:pPr>
              <w:pStyle w:val="Body"/>
            </w:pPr>
            <w:r w:rsidRPr="00FE77DC">
              <w:t>Other</w:t>
            </w:r>
          </w:p>
        </w:tc>
        <w:tc>
          <w:tcPr>
            <w:tcW w:w="1851" w:type="dxa"/>
            <w:hideMark/>
          </w:tcPr>
          <w:p w14:paraId="79773D64" w14:textId="77777777" w:rsidR="00BA47A1" w:rsidRPr="00FE77DC" w:rsidRDefault="00BA47A1" w:rsidP="00AA3E87">
            <w:pPr>
              <w:pStyle w:val="Body"/>
            </w:pPr>
            <w:r>
              <w:t>Longerenong College</w:t>
            </w:r>
          </w:p>
        </w:tc>
        <w:tc>
          <w:tcPr>
            <w:tcW w:w="2338" w:type="dxa"/>
            <w:hideMark/>
          </w:tcPr>
          <w:p w14:paraId="6E7B1040" w14:textId="77777777" w:rsidR="00BA47A1" w:rsidRPr="00FE77DC" w:rsidRDefault="00BA47A1" w:rsidP="00AA3E87">
            <w:pPr>
              <w:pStyle w:val="Body"/>
            </w:pPr>
            <w:r w:rsidRPr="00FE77DC">
              <w:t>Commenced</w:t>
            </w:r>
          </w:p>
        </w:tc>
        <w:tc>
          <w:tcPr>
            <w:tcW w:w="1815" w:type="dxa"/>
            <w:gridSpan w:val="2"/>
            <w:noWrap/>
            <w:hideMark/>
          </w:tcPr>
          <w:p w14:paraId="022B48E3" w14:textId="77777777" w:rsidR="00BA47A1" w:rsidRPr="00FE77DC" w:rsidRDefault="00BA47A1" w:rsidP="00AA3E87">
            <w:pPr>
              <w:pStyle w:val="Body"/>
            </w:pPr>
            <w:r>
              <w:t>On hold</w:t>
            </w:r>
          </w:p>
        </w:tc>
        <w:tc>
          <w:tcPr>
            <w:tcW w:w="1663" w:type="dxa"/>
            <w:hideMark/>
          </w:tcPr>
          <w:p w14:paraId="5197D3A7" w14:textId="77777777" w:rsidR="00BA47A1" w:rsidRPr="00FE77DC" w:rsidRDefault="00BA47A1" w:rsidP="00AA3E87">
            <w:pPr>
              <w:pStyle w:val="Body"/>
            </w:pPr>
            <w:r>
              <w:t>On hold due to Rural Addressing project</w:t>
            </w:r>
          </w:p>
        </w:tc>
      </w:tr>
      <w:tr w:rsidR="00B65FFE" w:rsidRPr="006E5300" w14:paraId="37986011" w14:textId="77777777" w:rsidTr="00B65FFE">
        <w:trPr>
          <w:trHeight w:val="499"/>
        </w:trPr>
        <w:tc>
          <w:tcPr>
            <w:tcW w:w="1831" w:type="dxa"/>
            <w:gridSpan w:val="2"/>
            <w:noWrap/>
          </w:tcPr>
          <w:p w14:paraId="2B1B8F08" w14:textId="77777777" w:rsidR="00BA47A1" w:rsidRPr="00FE77DC" w:rsidRDefault="00BA47A1" w:rsidP="00AA3E87">
            <w:pPr>
              <w:pStyle w:val="Body"/>
            </w:pPr>
          </w:p>
        </w:tc>
        <w:tc>
          <w:tcPr>
            <w:tcW w:w="1851" w:type="dxa"/>
          </w:tcPr>
          <w:p w14:paraId="5B4AFA59" w14:textId="77777777" w:rsidR="00BA47A1" w:rsidRPr="00F73EE8" w:rsidRDefault="00BA47A1" w:rsidP="00AA3E87">
            <w:pPr>
              <w:pStyle w:val="Body"/>
            </w:pPr>
            <w:r>
              <w:t>Royal Botanic Gardens - Cranbourne</w:t>
            </w:r>
          </w:p>
        </w:tc>
        <w:tc>
          <w:tcPr>
            <w:tcW w:w="2338" w:type="dxa"/>
          </w:tcPr>
          <w:p w14:paraId="66731D5E" w14:textId="77777777" w:rsidR="00BA47A1" w:rsidRPr="00FE77DC" w:rsidRDefault="00B65FFE" w:rsidP="00AA3E87">
            <w:pPr>
              <w:pStyle w:val="Body"/>
            </w:pPr>
            <w:r>
              <w:t>Completed</w:t>
            </w:r>
          </w:p>
        </w:tc>
        <w:tc>
          <w:tcPr>
            <w:tcW w:w="1815" w:type="dxa"/>
            <w:gridSpan w:val="2"/>
            <w:noWrap/>
          </w:tcPr>
          <w:p w14:paraId="693A94B5" w14:textId="77777777" w:rsidR="00BA47A1" w:rsidRDefault="00B65FFE" w:rsidP="00AA3E87">
            <w:pPr>
              <w:pStyle w:val="Body"/>
            </w:pPr>
            <w:r>
              <w:t>In maintenance</w:t>
            </w:r>
          </w:p>
        </w:tc>
        <w:tc>
          <w:tcPr>
            <w:tcW w:w="1663" w:type="dxa"/>
          </w:tcPr>
          <w:p w14:paraId="0767E3BC" w14:textId="77777777" w:rsidR="00BA47A1" w:rsidRDefault="00B65FFE" w:rsidP="00AA3E87">
            <w:pPr>
              <w:pStyle w:val="Body"/>
            </w:pPr>
            <w:r>
              <w:t>Still requires a MOU signature</w:t>
            </w:r>
          </w:p>
        </w:tc>
      </w:tr>
      <w:tr w:rsidR="00B65FFE" w:rsidRPr="006E5300" w14:paraId="4CB22ED4" w14:textId="77777777" w:rsidTr="00B65FFE">
        <w:trPr>
          <w:trHeight w:val="499"/>
        </w:trPr>
        <w:tc>
          <w:tcPr>
            <w:tcW w:w="1831" w:type="dxa"/>
            <w:gridSpan w:val="2"/>
            <w:noWrap/>
          </w:tcPr>
          <w:p w14:paraId="6BAA2B90" w14:textId="77777777" w:rsidR="00BA47A1" w:rsidRPr="00FE77DC" w:rsidRDefault="00BA47A1" w:rsidP="00AA3E87">
            <w:pPr>
              <w:pStyle w:val="Body"/>
            </w:pPr>
          </w:p>
        </w:tc>
        <w:tc>
          <w:tcPr>
            <w:tcW w:w="1851" w:type="dxa"/>
          </w:tcPr>
          <w:p w14:paraId="7A5626C6" w14:textId="77777777" w:rsidR="00BA47A1" w:rsidRDefault="00BA47A1" w:rsidP="00AA3E87">
            <w:pPr>
              <w:pStyle w:val="Body"/>
            </w:pPr>
            <w:r>
              <w:t>Sovereign Hill/Narmbool</w:t>
            </w:r>
          </w:p>
        </w:tc>
        <w:tc>
          <w:tcPr>
            <w:tcW w:w="2338" w:type="dxa"/>
          </w:tcPr>
          <w:p w14:paraId="561A76AF" w14:textId="77777777" w:rsidR="00BA47A1" w:rsidRDefault="00B65FFE" w:rsidP="00AA3E87">
            <w:pPr>
              <w:pStyle w:val="Body"/>
            </w:pPr>
            <w:r>
              <w:t>Completed</w:t>
            </w:r>
          </w:p>
        </w:tc>
        <w:tc>
          <w:tcPr>
            <w:tcW w:w="1815" w:type="dxa"/>
            <w:gridSpan w:val="2"/>
            <w:noWrap/>
          </w:tcPr>
          <w:p w14:paraId="5048020C" w14:textId="77777777" w:rsidR="00BA47A1" w:rsidRDefault="00BA47A1" w:rsidP="00AA3E87">
            <w:pPr>
              <w:pStyle w:val="Body"/>
            </w:pPr>
            <w:r>
              <w:t>In maintenance</w:t>
            </w:r>
          </w:p>
        </w:tc>
        <w:tc>
          <w:tcPr>
            <w:tcW w:w="1663" w:type="dxa"/>
          </w:tcPr>
          <w:p w14:paraId="75836477" w14:textId="77777777" w:rsidR="00BA47A1" w:rsidRDefault="00BA47A1" w:rsidP="00AA3E87">
            <w:pPr>
              <w:pStyle w:val="Body"/>
            </w:pPr>
          </w:p>
        </w:tc>
      </w:tr>
    </w:tbl>
    <w:p w14:paraId="6ABB4FC2" w14:textId="77777777" w:rsidR="00BA47A1" w:rsidRDefault="00BA47A1" w:rsidP="00BA47A1">
      <w:pPr>
        <w:pStyle w:val="Body"/>
        <w:rPr>
          <w:rFonts w:asciiTheme="minorHAnsi" w:hAnsiTheme="minorHAnsi"/>
          <w:sz w:val="20"/>
          <w:szCs w:val="20"/>
        </w:rPr>
      </w:pPr>
    </w:p>
    <w:p w14:paraId="2EEFB007" w14:textId="77777777" w:rsidR="00BA47A1" w:rsidRPr="00BF2EB0" w:rsidRDefault="00BA47A1" w:rsidP="00BA47A1">
      <w:pPr>
        <w:pStyle w:val="Body"/>
      </w:pPr>
      <w:r w:rsidRPr="00BF2EB0">
        <w:t>Further information is available from the Help Desk</w:t>
      </w:r>
      <w:r>
        <w:t>:</w:t>
      </w:r>
      <w:r w:rsidRPr="00BF2EB0">
        <w:t xml:space="preserve"> </w:t>
      </w:r>
      <w:hyperlink r:id="rId51" w:history="1">
        <w:r w:rsidRPr="000956B8">
          <w:rPr>
            <w:u w:val="single"/>
          </w:rPr>
          <w:t>vicmap.help@delwp.vic.gov.au</w:t>
        </w:r>
      </w:hyperlink>
      <w:r w:rsidRPr="00BF2EB0">
        <w:t>.</w:t>
      </w:r>
    </w:p>
    <w:p w14:paraId="3C40BB42" w14:textId="77777777" w:rsidR="00BA47A1" w:rsidRDefault="00BA47A1" w:rsidP="006572F9">
      <w:pPr>
        <w:rPr>
          <w:rFonts w:ascii="Calibri" w:hAnsi="Calibri"/>
          <w:color w:val="auto"/>
          <w:sz w:val="22"/>
          <w:szCs w:val="24"/>
          <w:lang w:eastAsia="en-US"/>
        </w:rPr>
      </w:pPr>
      <w:r>
        <w:br w:type="page"/>
      </w:r>
    </w:p>
    <w:p w14:paraId="1A5CAE18" w14:textId="77777777" w:rsidR="00BA47A1" w:rsidRDefault="00BA47A1" w:rsidP="00BA47A1">
      <w:pPr>
        <w:pStyle w:val="Heading2"/>
        <w:numPr>
          <w:ilvl w:val="0"/>
          <w:numId w:val="0"/>
        </w:numPr>
      </w:pPr>
      <w:bookmarkStart w:id="92" w:name="_Toc481397735"/>
      <w:bookmarkStart w:id="93" w:name="_Toc482280317"/>
      <w:r>
        <w:lastRenderedPageBreak/>
        <w:t xml:space="preserve">Rural Addressing </w:t>
      </w:r>
      <w:bookmarkEnd w:id="92"/>
      <w:r w:rsidR="00760709">
        <w:t>Project</w:t>
      </w:r>
      <w:bookmarkEnd w:id="93"/>
    </w:p>
    <w:p w14:paraId="708F7D65" w14:textId="77777777" w:rsidR="00760709" w:rsidRDefault="00760709" w:rsidP="00BA47A1">
      <w:pPr>
        <w:pStyle w:val="Body"/>
      </w:pPr>
      <w:r>
        <w:t>Fifteen</w:t>
      </w:r>
      <w:r w:rsidRPr="000C5E30">
        <w:t xml:space="preserve"> </w:t>
      </w:r>
      <w:r w:rsidR="00BA47A1" w:rsidRPr="000C5E30">
        <w:t xml:space="preserve">years has transpired since the capture of </w:t>
      </w:r>
      <w:r>
        <w:t>r</w:t>
      </w:r>
      <w:r w:rsidRPr="000C5E30">
        <w:t xml:space="preserve">ural </w:t>
      </w:r>
      <w:r>
        <w:t>a</w:t>
      </w:r>
      <w:r w:rsidRPr="000C5E30">
        <w:t xml:space="preserve">ddresses </w:t>
      </w:r>
      <w:r w:rsidR="00BA47A1" w:rsidRPr="000C5E30">
        <w:t>across Victoria in the Rural Addressing Project, Vicmap Data Services(VDS</w:t>
      </w:r>
      <w:r w:rsidR="00B74C0F" w:rsidRPr="000C5E30">
        <w:t>)</w:t>
      </w:r>
      <w:r w:rsidR="00B74C0F">
        <w:t>.</w:t>
      </w:r>
      <w:r w:rsidR="00B74C0F" w:rsidRPr="000C5E30">
        <w:t xml:space="preserve"> </w:t>
      </w:r>
      <w:r w:rsidR="00BA47A1" w:rsidRPr="000C5E30">
        <w:t xml:space="preserve">DELWP </w:t>
      </w:r>
      <w:r w:rsidR="00B74C0F">
        <w:t>recently</w:t>
      </w:r>
      <w:r w:rsidR="00B74C0F" w:rsidRPr="000C5E30">
        <w:t xml:space="preserve"> </w:t>
      </w:r>
      <w:r w:rsidR="00BA47A1" w:rsidRPr="000C5E30">
        <w:t xml:space="preserve">carried out an </w:t>
      </w:r>
      <w:r w:rsidR="00B74C0F">
        <w:t>a</w:t>
      </w:r>
      <w:r w:rsidR="00B74C0F" w:rsidRPr="000C5E30">
        <w:t xml:space="preserve">udit </w:t>
      </w:r>
      <w:r w:rsidR="00BA47A1" w:rsidRPr="000C5E30">
        <w:t xml:space="preserve">of the </w:t>
      </w:r>
      <w:r w:rsidR="00B74C0F">
        <w:t>r</w:t>
      </w:r>
      <w:r w:rsidR="00B74C0F" w:rsidRPr="000C5E30">
        <w:t xml:space="preserve">ural </w:t>
      </w:r>
      <w:r w:rsidR="00B74C0F">
        <w:t>a</w:t>
      </w:r>
      <w:r w:rsidR="00B74C0F" w:rsidRPr="000C5E30">
        <w:t xml:space="preserve">ddresses </w:t>
      </w:r>
      <w:r w:rsidR="00BA47A1" w:rsidRPr="000C5E30">
        <w:t>held within Vicmap Address to check our maintenance processes and a significant number of anomalies in the data were discovered. VDS has initiated a project aimed at correcting these anomalies to improve addressing for Emergency Services dispatch purposes.</w:t>
      </w:r>
    </w:p>
    <w:p w14:paraId="4BCA921D" w14:textId="77777777" w:rsidR="00B74C0F" w:rsidRDefault="00BA47A1" w:rsidP="00BA47A1">
      <w:pPr>
        <w:pStyle w:val="Body"/>
      </w:pPr>
      <w:r w:rsidRPr="000C5E30">
        <w:t xml:space="preserve">The project </w:t>
      </w:r>
      <w:r w:rsidR="00B74C0F">
        <w:t xml:space="preserve">team </w:t>
      </w:r>
      <w:r w:rsidRPr="000C5E30">
        <w:t xml:space="preserve">will systematically review address points across 55 LGAs in </w:t>
      </w:r>
      <w:r w:rsidR="00B74C0F">
        <w:t>five</w:t>
      </w:r>
      <w:r w:rsidR="00B74C0F" w:rsidRPr="000C5E30">
        <w:t xml:space="preserve"> </w:t>
      </w:r>
      <w:r w:rsidRPr="000C5E30">
        <w:t>stages</w:t>
      </w:r>
      <w:r w:rsidR="00B74C0F">
        <w:t>, t</w:t>
      </w:r>
      <w:r w:rsidRPr="000C5E30">
        <w:t>argeting addresses where</w:t>
      </w:r>
      <w:r w:rsidR="00B74C0F">
        <w:t>:</w:t>
      </w:r>
    </w:p>
    <w:p w14:paraId="35543748" w14:textId="77777777" w:rsidR="00B74C0F" w:rsidRDefault="00BA47A1" w:rsidP="00316578">
      <w:pPr>
        <w:pStyle w:val="Bullet"/>
      </w:pPr>
      <w:r w:rsidRPr="00316578">
        <w:t>Stage1</w:t>
      </w:r>
      <w:r w:rsidR="00B74C0F" w:rsidRPr="00316578">
        <w:t xml:space="preserve"> </w:t>
      </w:r>
      <w:r w:rsidR="00B74C0F" w:rsidRPr="00B74C0F">
        <w:t xml:space="preserve">– </w:t>
      </w:r>
      <w:r w:rsidRPr="00B74C0F">
        <w:t xml:space="preserve">Rural Address flag set to </w:t>
      </w:r>
      <w:r w:rsidR="00B74C0F" w:rsidRPr="00B74C0F">
        <w:t>‘</w:t>
      </w:r>
      <w:r w:rsidRPr="00B74C0F">
        <w:t>N</w:t>
      </w:r>
      <w:r w:rsidR="00B74C0F" w:rsidRPr="00B74C0F">
        <w:t>’</w:t>
      </w:r>
      <w:r w:rsidRPr="00B74C0F">
        <w:t xml:space="preserve"> with valid house number in a non built up area </w:t>
      </w:r>
    </w:p>
    <w:p w14:paraId="7AD98956" w14:textId="77777777" w:rsidR="00B74C0F" w:rsidRDefault="00BA47A1" w:rsidP="00316578">
      <w:pPr>
        <w:pStyle w:val="Bullet"/>
      </w:pPr>
      <w:r w:rsidRPr="00316578">
        <w:t>Stage2</w:t>
      </w:r>
      <w:r w:rsidR="00B74C0F" w:rsidRPr="00316578">
        <w:t xml:space="preserve"> </w:t>
      </w:r>
      <w:r w:rsidR="00B74C0F" w:rsidRPr="00B74C0F">
        <w:t xml:space="preserve">– </w:t>
      </w:r>
      <w:r w:rsidR="00B74C0F">
        <w:t>p</w:t>
      </w:r>
      <w:r w:rsidR="00B74C0F" w:rsidRPr="00B74C0F">
        <w:t xml:space="preserve">roperties </w:t>
      </w:r>
      <w:r w:rsidRPr="00B74C0F">
        <w:t xml:space="preserve">on corners with valid house number in a non built up area </w:t>
      </w:r>
    </w:p>
    <w:p w14:paraId="0676B3B0" w14:textId="77777777" w:rsidR="00B74C0F" w:rsidRDefault="00BA47A1" w:rsidP="00316578">
      <w:pPr>
        <w:pStyle w:val="Bullet"/>
      </w:pPr>
      <w:r w:rsidRPr="00316578">
        <w:t>Stage3</w:t>
      </w:r>
      <w:r w:rsidR="00B74C0F" w:rsidRPr="00316578">
        <w:t xml:space="preserve"> </w:t>
      </w:r>
      <w:r w:rsidR="00B74C0F" w:rsidRPr="00B74C0F">
        <w:t xml:space="preserve">– </w:t>
      </w:r>
      <w:r w:rsidR="00B74C0F">
        <w:t>p</w:t>
      </w:r>
      <w:r w:rsidR="00B74C0F" w:rsidRPr="00B74C0F">
        <w:t xml:space="preserve">roperties </w:t>
      </w:r>
      <w:r w:rsidRPr="00B74C0F">
        <w:t xml:space="preserve">where the address point is not 8m offset from the property access location </w:t>
      </w:r>
    </w:p>
    <w:p w14:paraId="12D81BC4" w14:textId="77777777" w:rsidR="00B74C0F" w:rsidRDefault="00BA47A1" w:rsidP="00316578">
      <w:pPr>
        <w:pStyle w:val="Bullet"/>
      </w:pPr>
      <w:r w:rsidRPr="00316578">
        <w:t>Stage4</w:t>
      </w:r>
      <w:r w:rsidR="00B74C0F" w:rsidRPr="00316578">
        <w:t xml:space="preserve"> </w:t>
      </w:r>
      <w:r w:rsidR="00B74C0F" w:rsidRPr="00B74C0F">
        <w:t xml:space="preserve">– </w:t>
      </w:r>
      <w:r w:rsidR="00B74C0F">
        <w:t>p</w:t>
      </w:r>
      <w:r w:rsidR="00B74C0F" w:rsidRPr="00B74C0F">
        <w:t xml:space="preserve">roperties </w:t>
      </w:r>
      <w:r w:rsidRPr="00B74C0F">
        <w:t xml:space="preserve">with more than one frontage with valid house number in a non built up area </w:t>
      </w:r>
    </w:p>
    <w:p w14:paraId="07ADE3DB" w14:textId="77777777" w:rsidR="00B74C0F" w:rsidRDefault="00BA47A1" w:rsidP="00316578">
      <w:pPr>
        <w:pStyle w:val="Bullet"/>
      </w:pPr>
      <w:r w:rsidRPr="00316578">
        <w:t>Stage5</w:t>
      </w:r>
      <w:r w:rsidR="00B74C0F" w:rsidRPr="00316578">
        <w:t xml:space="preserve"> </w:t>
      </w:r>
      <w:r w:rsidR="00B74C0F" w:rsidRPr="00B74C0F">
        <w:t xml:space="preserve">– </w:t>
      </w:r>
      <w:r w:rsidRPr="00B74C0F">
        <w:t xml:space="preserve">Rural Address flag set to </w:t>
      </w:r>
      <w:r w:rsidR="00B74C0F">
        <w:t>‘</w:t>
      </w:r>
      <w:r w:rsidRPr="00B74C0F">
        <w:t>Y</w:t>
      </w:r>
      <w:r w:rsidR="00B74C0F">
        <w:t>’</w:t>
      </w:r>
      <w:r w:rsidRPr="00B74C0F">
        <w:t xml:space="preserve"> with valid house number in a non built up area</w:t>
      </w:r>
      <w:r w:rsidR="00B74C0F">
        <w:t>.</w:t>
      </w:r>
      <w:r w:rsidRPr="00B74C0F">
        <w:t xml:space="preserve"> </w:t>
      </w:r>
    </w:p>
    <w:p w14:paraId="350AFE22" w14:textId="77777777" w:rsidR="00BA47A1" w:rsidRPr="00B74C0F" w:rsidRDefault="00BA47A1" w:rsidP="00B74C0F">
      <w:pPr>
        <w:pStyle w:val="Body"/>
      </w:pPr>
      <w:r w:rsidRPr="00B74C0F">
        <w:t xml:space="preserve">Corrections identified in </w:t>
      </w:r>
      <w:r w:rsidR="00606EB2">
        <w:t>s</w:t>
      </w:r>
      <w:r w:rsidR="00606EB2" w:rsidRPr="00316578">
        <w:t>tage1</w:t>
      </w:r>
      <w:r w:rsidR="00606EB2" w:rsidRPr="00B74C0F">
        <w:t xml:space="preserve"> </w:t>
      </w:r>
      <w:r w:rsidRPr="00B74C0F">
        <w:t xml:space="preserve">and </w:t>
      </w:r>
      <w:r w:rsidR="00606EB2">
        <w:t>s</w:t>
      </w:r>
      <w:r w:rsidR="00606EB2" w:rsidRPr="00316578">
        <w:t xml:space="preserve">tage </w:t>
      </w:r>
      <w:r w:rsidRPr="00316578">
        <w:t>3</w:t>
      </w:r>
      <w:r w:rsidRPr="00B74C0F">
        <w:t xml:space="preserve"> will be submitted directly to the maintenance contractor by Vicmap Data Services</w:t>
      </w:r>
      <w:r w:rsidR="00A6149F" w:rsidRPr="00B74C0F">
        <w:t>.</w:t>
      </w:r>
    </w:p>
    <w:p w14:paraId="01C43353" w14:textId="77777777" w:rsidR="00BA47A1" w:rsidRPr="00606EB2" w:rsidRDefault="00BA47A1" w:rsidP="00606EB2">
      <w:pPr>
        <w:pStyle w:val="Body"/>
      </w:pPr>
      <w:r w:rsidRPr="00B74C0F">
        <w:t xml:space="preserve">The only changes that will occur in </w:t>
      </w:r>
      <w:r w:rsidR="00606EB2">
        <w:t>s</w:t>
      </w:r>
      <w:r w:rsidR="00606EB2" w:rsidRPr="00316578">
        <w:t xml:space="preserve">tage </w:t>
      </w:r>
      <w:r w:rsidRPr="00316578">
        <w:t>1</w:t>
      </w:r>
      <w:r w:rsidRPr="00B74C0F">
        <w:t xml:space="preserve"> are the flag being changed from </w:t>
      </w:r>
      <w:r w:rsidRPr="00316578">
        <w:t>N</w:t>
      </w:r>
      <w:r w:rsidRPr="00B74C0F">
        <w:t xml:space="preserve"> to </w:t>
      </w:r>
      <w:r w:rsidRPr="00316578">
        <w:t>Y</w:t>
      </w:r>
      <w:r w:rsidRPr="00B74C0F">
        <w:t xml:space="preserve"> and the location of the address point moved to the property access location where required</w:t>
      </w:r>
      <w:r w:rsidR="00B74C0F">
        <w:t xml:space="preserve">, i.e. </w:t>
      </w:r>
      <w:r w:rsidRPr="00B74C0F">
        <w:t xml:space="preserve">address points where Rural Address flag </w:t>
      </w:r>
      <w:r w:rsidR="00606EB2">
        <w:t xml:space="preserve">is </w:t>
      </w:r>
      <w:r w:rsidRPr="00B74C0F">
        <w:t xml:space="preserve">set to N with valid house number in a </w:t>
      </w:r>
      <w:r w:rsidR="00E72746" w:rsidRPr="00B74C0F">
        <w:t>non-built</w:t>
      </w:r>
      <w:r w:rsidRPr="00B74C0F">
        <w:t xml:space="preserve"> uparea</w:t>
      </w:r>
      <w:r w:rsidR="00606EB2">
        <w:t xml:space="preserve"> is set</w:t>
      </w:r>
      <w:r w:rsidRPr="00B74C0F">
        <w:t xml:space="preserve"> to Y where appropriate.</w:t>
      </w:r>
      <w:r w:rsidR="00606EB2">
        <w:t xml:space="preserve"> Where an</w:t>
      </w:r>
      <w:r w:rsidRPr="00606EB2">
        <w:t xml:space="preserve"> address point is not positioned correctly at the property access location, move address point to access. </w:t>
      </w:r>
    </w:p>
    <w:p w14:paraId="5EF1A9E1" w14:textId="77777777" w:rsidR="00606EB2" w:rsidRDefault="00BA47A1" w:rsidP="00B74C0F">
      <w:pPr>
        <w:pStyle w:val="Body"/>
      </w:pPr>
      <w:r w:rsidRPr="00606EB2">
        <w:t xml:space="preserve">In </w:t>
      </w:r>
      <w:r w:rsidRPr="00316578">
        <w:t>stage 3</w:t>
      </w:r>
      <w:r w:rsidRPr="00B74C0F">
        <w:t xml:space="preserve"> the location of the address point will be moved to the property access point. Nothing else will be changed.</w:t>
      </w:r>
    </w:p>
    <w:p w14:paraId="780EF574" w14:textId="77777777" w:rsidR="00606EB2" w:rsidRDefault="00BA47A1" w:rsidP="00B74C0F">
      <w:pPr>
        <w:pStyle w:val="Body"/>
      </w:pPr>
      <w:r w:rsidRPr="00B74C0F">
        <w:t xml:space="preserve">Issues identified in </w:t>
      </w:r>
      <w:r w:rsidR="00606EB2">
        <w:t>s</w:t>
      </w:r>
      <w:r w:rsidR="00606EB2" w:rsidRPr="00316578">
        <w:t xml:space="preserve">tages </w:t>
      </w:r>
      <w:r w:rsidRPr="00316578">
        <w:t>2,4 &amp; 5</w:t>
      </w:r>
      <w:r w:rsidRPr="00B74C0F">
        <w:t xml:space="preserve"> will need clarification from the relevant Local Government Authority. Each affected LGA will be provided M1s (and a csv file of queries) for verification and inclusion into their next M1 submission.</w:t>
      </w:r>
      <w:r w:rsidR="00606EB2" w:rsidRPr="00B74C0F" w:rsidDel="00606EB2">
        <w:t xml:space="preserve"> </w:t>
      </w:r>
    </w:p>
    <w:p w14:paraId="70EB5661" w14:textId="77777777" w:rsidR="00BA47A1" w:rsidRPr="00B74C0F" w:rsidRDefault="00BA47A1" w:rsidP="00B74C0F">
      <w:pPr>
        <w:pStyle w:val="Body"/>
      </w:pPr>
      <w:r w:rsidRPr="00316578">
        <w:t>Stages 1 &amp; 3</w:t>
      </w:r>
      <w:r w:rsidRPr="00B74C0F">
        <w:t xml:space="preserve"> </w:t>
      </w:r>
      <w:r w:rsidR="00606EB2">
        <w:t>are</w:t>
      </w:r>
      <w:r w:rsidR="00606EB2" w:rsidRPr="00B74C0F">
        <w:t xml:space="preserve"> </w:t>
      </w:r>
      <w:r w:rsidRPr="00B74C0F">
        <w:t xml:space="preserve">expected to be completed by 31 May 2017. </w:t>
      </w:r>
    </w:p>
    <w:p w14:paraId="0F5DAF2B" w14:textId="77777777" w:rsidR="00B65FFE" w:rsidRDefault="00BA47A1" w:rsidP="00316578">
      <w:pPr>
        <w:pStyle w:val="Body"/>
      </w:pPr>
      <w:r w:rsidRPr="00316578">
        <w:t>Stages 2, 4 &amp; 5</w:t>
      </w:r>
      <w:r w:rsidRPr="00B74C0F">
        <w:t xml:space="preserve"> are programmed to be completed by 30 June 2017 and the M1s will be trickled out to council following consultation with each LGA representative.</w:t>
      </w:r>
      <w:r w:rsidRPr="00B74C0F">
        <w:br/>
      </w:r>
      <w:r w:rsidR="00B65FFE">
        <w:br w:type="page"/>
      </w:r>
    </w:p>
    <w:p w14:paraId="1815B5B4" w14:textId="77777777" w:rsidR="00882125" w:rsidRDefault="00882125" w:rsidP="00BA47A1">
      <w:pPr>
        <w:pStyle w:val="Body"/>
      </w:pPr>
    </w:p>
    <w:tbl>
      <w:tblPr>
        <w:tblStyle w:val="TableGrid"/>
        <w:tblW w:w="9680" w:type="dxa"/>
        <w:tblLook w:val="04A0" w:firstRow="1" w:lastRow="0" w:firstColumn="1" w:lastColumn="0" w:noHBand="0" w:noVBand="1"/>
        <w:tblCaption w:val="Vicmap help desk activity levels table"/>
        <w:tblDescription w:val="Vicmap help desk activity levels table"/>
      </w:tblPr>
      <w:tblGrid>
        <w:gridCol w:w="2867"/>
        <w:gridCol w:w="1985"/>
        <w:gridCol w:w="1376"/>
        <w:gridCol w:w="1939"/>
        <w:gridCol w:w="1513"/>
      </w:tblGrid>
      <w:tr w:rsidR="00234750" w:rsidRPr="003842C5" w14:paraId="59EB4DBE" w14:textId="77777777" w:rsidTr="008E48F7">
        <w:trPr>
          <w:cnfStyle w:val="100000000000" w:firstRow="1" w:lastRow="0" w:firstColumn="0" w:lastColumn="0" w:oddVBand="0" w:evenVBand="0" w:oddHBand="0" w:evenHBand="0" w:firstRowFirstColumn="0" w:firstRowLastColumn="0" w:lastRowFirstColumn="0" w:lastRowLastColumn="0"/>
          <w:trHeight w:val="615"/>
        </w:trPr>
        <w:tc>
          <w:tcPr>
            <w:cnfStyle w:val="000000000100" w:firstRow="0" w:lastRow="0" w:firstColumn="0" w:lastColumn="0" w:oddVBand="0" w:evenVBand="0" w:oddHBand="0" w:evenHBand="0" w:firstRowFirstColumn="1" w:firstRowLastColumn="0" w:lastRowFirstColumn="0" w:lastRowLastColumn="0"/>
            <w:tcW w:w="2851" w:type="dxa"/>
            <w:noWrap/>
            <w:hideMark/>
          </w:tcPr>
          <w:p w14:paraId="13E86CE5" w14:textId="77777777" w:rsidR="00234750" w:rsidRPr="003842C5" w:rsidRDefault="00234750" w:rsidP="00943DBA">
            <w:pPr>
              <w:pStyle w:val="TblHd"/>
            </w:pPr>
            <w:r w:rsidRPr="003842C5">
              <w:t>Activity</w:t>
            </w:r>
          </w:p>
        </w:tc>
        <w:tc>
          <w:tcPr>
            <w:tcW w:w="1969" w:type="dxa"/>
            <w:noWrap/>
            <w:hideMark/>
          </w:tcPr>
          <w:p w14:paraId="56A65100" w14:textId="77777777" w:rsidR="00234750" w:rsidRPr="003842C5" w:rsidRDefault="00234750" w:rsidP="00882125">
            <w:pPr>
              <w:pStyle w:val="TblHd"/>
              <w:jc w:val="center"/>
              <w:cnfStyle w:val="100000000000" w:firstRow="1" w:lastRow="0" w:firstColumn="0" w:lastColumn="0" w:oddVBand="0" w:evenVBand="0" w:oddHBand="0" w:evenHBand="0" w:firstRowFirstColumn="0" w:firstRowLastColumn="0" w:lastRowFirstColumn="0" w:lastRowLastColumn="0"/>
            </w:pPr>
            <w:r>
              <w:t>LGAs affected</w:t>
            </w:r>
          </w:p>
        </w:tc>
        <w:tc>
          <w:tcPr>
            <w:tcW w:w="1440" w:type="dxa"/>
          </w:tcPr>
          <w:p w14:paraId="457E559A" w14:textId="77777777" w:rsidR="00234750" w:rsidRDefault="00234750" w:rsidP="00796E7F">
            <w:pPr>
              <w:pStyle w:val="TblHd"/>
              <w:jc w:val="center"/>
              <w:cnfStyle w:val="100000000000" w:firstRow="1" w:lastRow="0" w:firstColumn="0" w:lastColumn="0" w:oddVBand="0" w:evenVBand="0" w:oddHBand="0" w:evenHBand="0" w:firstRowFirstColumn="0" w:firstRowLastColumn="0" w:lastRowFirstColumn="0" w:lastRowLastColumn="0"/>
            </w:pPr>
            <w:r>
              <w:t>M1 with LGA</w:t>
            </w:r>
          </w:p>
        </w:tc>
        <w:tc>
          <w:tcPr>
            <w:tcW w:w="1923" w:type="dxa"/>
            <w:noWrap/>
            <w:hideMark/>
          </w:tcPr>
          <w:p w14:paraId="1AA6BE4D" w14:textId="77777777" w:rsidR="00234750" w:rsidRPr="003842C5" w:rsidRDefault="00234750" w:rsidP="00796E7F">
            <w:pPr>
              <w:pStyle w:val="TblHd"/>
              <w:jc w:val="center"/>
              <w:cnfStyle w:val="100000000000" w:firstRow="1" w:lastRow="0" w:firstColumn="0" w:lastColumn="0" w:oddVBand="0" w:evenVBand="0" w:oddHBand="0" w:evenHBand="0" w:firstRowFirstColumn="0" w:firstRowLastColumn="0" w:lastRowFirstColumn="0" w:lastRowLastColumn="0"/>
            </w:pPr>
            <w:r>
              <w:t xml:space="preserve">LGAs - M1 with Maintaineer </w:t>
            </w:r>
          </w:p>
        </w:tc>
        <w:tc>
          <w:tcPr>
            <w:tcW w:w="1497" w:type="dxa"/>
            <w:noWrap/>
            <w:hideMark/>
          </w:tcPr>
          <w:p w14:paraId="09DF6326" w14:textId="77777777" w:rsidR="00234750" w:rsidRPr="003842C5" w:rsidRDefault="00234750" w:rsidP="00796E7F">
            <w:pPr>
              <w:pStyle w:val="TblHd"/>
              <w:jc w:val="center"/>
              <w:cnfStyle w:val="100000000000" w:firstRow="1" w:lastRow="0" w:firstColumn="0" w:lastColumn="0" w:oddVBand="0" w:evenVBand="0" w:oddHBand="0" w:evenHBand="0" w:firstRowFirstColumn="0" w:firstRowLastColumn="0" w:lastRowFirstColumn="0" w:lastRowLastColumn="0"/>
            </w:pPr>
            <w:r>
              <w:t>LGAs completed</w:t>
            </w:r>
          </w:p>
        </w:tc>
      </w:tr>
      <w:tr w:rsidR="00234750" w:rsidRPr="004428F4" w14:paraId="3A77ED50" w14:textId="77777777" w:rsidTr="008E48F7">
        <w:trPr>
          <w:trHeight w:val="397"/>
        </w:trPr>
        <w:tc>
          <w:tcPr>
            <w:tcW w:w="2851" w:type="dxa"/>
            <w:noWrap/>
            <w:hideMark/>
          </w:tcPr>
          <w:p w14:paraId="331260EB" w14:textId="77777777" w:rsidR="00234750" w:rsidRPr="004428F4" w:rsidRDefault="00234750" w:rsidP="00943DBA">
            <w:pPr>
              <w:pStyle w:val="Body"/>
            </w:pPr>
            <w:r>
              <w:t>Stage 1</w:t>
            </w:r>
          </w:p>
        </w:tc>
        <w:tc>
          <w:tcPr>
            <w:tcW w:w="1969" w:type="dxa"/>
            <w:noWrap/>
          </w:tcPr>
          <w:p w14:paraId="631CEA9D" w14:textId="77777777" w:rsidR="00234750" w:rsidRPr="004428F4" w:rsidRDefault="00234750" w:rsidP="00882125">
            <w:pPr>
              <w:pStyle w:val="Body"/>
              <w:jc w:val="center"/>
            </w:pPr>
            <w:r>
              <w:t>55</w:t>
            </w:r>
          </w:p>
        </w:tc>
        <w:tc>
          <w:tcPr>
            <w:tcW w:w="1440" w:type="dxa"/>
          </w:tcPr>
          <w:p w14:paraId="676181AB" w14:textId="77777777" w:rsidR="00234750" w:rsidRDefault="00234750" w:rsidP="00882125">
            <w:pPr>
              <w:pStyle w:val="Body"/>
              <w:jc w:val="center"/>
            </w:pPr>
            <w:r>
              <w:t>NA</w:t>
            </w:r>
          </w:p>
        </w:tc>
        <w:tc>
          <w:tcPr>
            <w:tcW w:w="1923" w:type="dxa"/>
            <w:noWrap/>
          </w:tcPr>
          <w:p w14:paraId="22B867E5" w14:textId="77777777" w:rsidR="00234750" w:rsidRPr="004428F4" w:rsidRDefault="00234750" w:rsidP="00882125">
            <w:pPr>
              <w:pStyle w:val="Body"/>
              <w:jc w:val="center"/>
            </w:pPr>
            <w:r>
              <w:t>25</w:t>
            </w:r>
          </w:p>
        </w:tc>
        <w:tc>
          <w:tcPr>
            <w:tcW w:w="1497" w:type="dxa"/>
            <w:noWrap/>
          </w:tcPr>
          <w:p w14:paraId="17768FD0" w14:textId="77777777" w:rsidR="00234750" w:rsidRPr="004428F4" w:rsidRDefault="00234750" w:rsidP="00882125">
            <w:pPr>
              <w:pStyle w:val="Body"/>
              <w:jc w:val="center"/>
            </w:pPr>
            <w:r>
              <w:t>3</w:t>
            </w:r>
          </w:p>
        </w:tc>
      </w:tr>
      <w:tr w:rsidR="00234750" w:rsidRPr="004428F4" w14:paraId="54E1E372" w14:textId="77777777" w:rsidTr="008E48F7">
        <w:trPr>
          <w:trHeight w:val="397"/>
        </w:trPr>
        <w:tc>
          <w:tcPr>
            <w:tcW w:w="2851" w:type="dxa"/>
            <w:noWrap/>
          </w:tcPr>
          <w:p w14:paraId="25D7EC3B" w14:textId="77777777" w:rsidR="00234750" w:rsidRDefault="00234750" w:rsidP="00943DBA">
            <w:pPr>
              <w:pStyle w:val="Body"/>
            </w:pPr>
            <w:r>
              <w:t>Stage 2</w:t>
            </w:r>
          </w:p>
        </w:tc>
        <w:tc>
          <w:tcPr>
            <w:tcW w:w="1969" w:type="dxa"/>
            <w:noWrap/>
          </w:tcPr>
          <w:p w14:paraId="678E68ED" w14:textId="77777777" w:rsidR="00234750" w:rsidRDefault="00234750" w:rsidP="00882125">
            <w:pPr>
              <w:pStyle w:val="Body"/>
              <w:jc w:val="center"/>
            </w:pPr>
            <w:r>
              <w:t>55</w:t>
            </w:r>
          </w:p>
        </w:tc>
        <w:tc>
          <w:tcPr>
            <w:tcW w:w="1440" w:type="dxa"/>
          </w:tcPr>
          <w:p w14:paraId="5D5C2F9A" w14:textId="77777777" w:rsidR="00234750" w:rsidRDefault="00234750" w:rsidP="00882125">
            <w:pPr>
              <w:pStyle w:val="Body"/>
              <w:jc w:val="center"/>
            </w:pPr>
            <w:r>
              <w:t>7</w:t>
            </w:r>
          </w:p>
        </w:tc>
        <w:tc>
          <w:tcPr>
            <w:tcW w:w="1923" w:type="dxa"/>
            <w:noWrap/>
          </w:tcPr>
          <w:p w14:paraId="349B092D" w14:textId="77777777" w:rsidR="00234750" w:rsidRDefault="00FB4C72" w:rsidP="00882125">
            <w:pPr>
              <w:pStyle w:val="Body"/>
              <w:jc w:val="center"/>
            </w:pPr>
            <w:r>
              <w:t>0</w:t>
            </w:r>
          </w:p>
        </w:tc>
        <w:tc>
          <w:tcPr>
            <w:tcW w:w="1497" w:type="dxa"/>
            <w:noWrap/>
          </w:tcPr>
          <w:p w14:paraId="3ABBE235" w14:textId="77777777" w:rsidR="00234750" w:rsidRDefault="00224830" w:rsidP="00882125">
            <w:pPr>
              <w:pStyle w:val="Body"/>
              <w:jc w:val="center"/>
            </w:pPr>
            <w:r>
              <w:t>1</w:t>
            </w:r>
          </w:p>
        </w:tc>
      </w:tr>
      <w:tr w:rsidR="00234750" w:rsidRPr="004428F4" w14:paraId="1501B466" w14:textId="77777777" w:rsidTr="008E48F7">
        <w:trPr>
          <w:trHeight w:val="397"/>
        </w:trPr>
        <w:tc>
          <w:tcPr>
            <w:tcW w:w="2851" w:type="dxa"/>
            <w:noWrap/>
            <w:hideMark/>
          </w:tcPr>
          <w:p w14:paraId="78DF5E3C" w14:textId="77777777" w:rsidR="00234750" w:rsidRPr="004428F4" w:rsidRDefault="00234750" w:rsidP="00943DBA">
            <w:pPr>
              <w:pStyle w:val="Body"/>
            </w:pPr>
            <w:r>
              <w:t>Stage 3</w:t>
            </w:r>
          </w:p>
        </w:tc>
        <w:tc>
          <w:tcPr>
            <w:tcW w:w="1969" w:type="dxa"/>
            <w:noWrap/>
          </w:tcPr>
          <w:p w14:paraId="2C2F0B20" w14:textId="77777777" w:rsidR="00234750" w:rsidRPr="004428F4" w:rsidRDefault="00234750" w:rsidP="00882125">
            <w:pPr>
              <w:pStyle w:val="Body"/>
              <w:jc w:val="center"/>
            </w:pPr>
            <w:r>
              <w:t>55</w:t>
            </w:r>
          </w:p>
        </w:tc>
        <w:tc>
          <w:tcPr>
            <w:tcW w:w="1440" w:type="dxa"/>
          </w:tcPr>
          <w:p w14:paraId="23CA90AF" w14:textId="77777777" w:rsidR="00234750" w:rsidRDefault="00234750" w:rsidP="00882125">
            <w:pPr>
              <w:pStyle w:val="Body"/>
              <w:jc w:val="center"/>
            </w:pPr>
            <w:r>
              <w:t>NA</w:t>
            </w:r>
          </w:p>
        </w:tc>
        <w:tc>
          <w:tcPr>
            <w:tcW w:w="1923" w:type="dxa"/>
            <w:noWrap/>
          </w:tcPr>
          <w:p w14:paraId="2D1D5D0C" w14:textId="77777777" w:rsidR="00234750" w:rsidRPr="004428F4" w:rsidRDefault="00234750" w:rsidP="00882125">
            <w:pPr>
              <w:pStyle w:val="Body"/>
              <w:jc w:val="center"/>
            </w:pPr>
            <w:r>
              <w:t>0</w:t>
            </w:r>
          </w:p>
        </w:tc>
        <w:tc>
          <w:tcPr>
            <w:tcW w:w="1497" w:type="dxa"/>
            <w:noWrap/>
          </w:tcPr>
          <w:p w14:paraId="5A87562C" w14:textId="77777777" w:rsidR="00234750" w:rsidRPr="004428F4" w:rsidRDefault="00234750" w:rsidP="00882125">
            <w:pPr>
              <w:pStyle w:val="Body"/>
              <w:jc w:val="center"/>
            </w:pPr>
            <w:r>
              <w:t>0</w:t>
            </w:r>
          </w:p>
        </w:tc>
      </w:tr>
      <w:tr w:rsidR="00234750" w:rsidRPr="004428F4" w14:paraId="6F020DAD" w14:textId="77777777" w:rsidTr="008E48F7">
        <w:trPr>
          <w:trHeight w:val="397"/>
        </w:trPr>
        <w:tc>
          <w:tcPr>
            <w:tcW w:w="2851" w:type="dxa"/>
            <w:noWrap/>
          </w:tcPr>
          <w:p w14:paraId="7D725B6F" w14:textId="77777777" w:rsidR="00234750" w:rsidRDefault="00234750" w:rsidP="00943DBA">
            <w:pPr>
              <w:pStyle w:val="Body"/>
            </w:pPr>
            <w:r>
              <w:t>Stage 4</w:t>
            </w:r>
          </w:p>
        </w:tc>
        <w:tc>
          <w:tcPr>
            <w:tcW w:w="1969" w:type="dxa"/>
            <w:noWrap/>
          </w:tcPr>
          <w:p w14:paraId="272A9BE0" w14:textId="77777777" w:rsidR="00234750" w:rsidRDefault="00234750" w:rsidP="00882125">
            <w:pPr>
              <w:pStyle w:val="Body"/>
              <w:jc w:val="center"/>
            </w:pPr>
            <w:r>
              <w:t>55</w:t>
            </w:r>
          </w:p>
        </w:tc>
        <w:tc>
          <w:tcPr>
            <w:tcW w:w="1440" w:type="dxa"/>
          </w:tcPr>
          <w:p w14:paraId="28AA9F3E" w14:textId="77777777" w:rsidR="00234750" w:rsidRDefault="00234750" w:rsidP="00882125">
            <w:pPr>
              <w:pStyle w:val="Body"/>
              <w:jc w:val="center"/>
            </w:pPr>
            <w:r>
              <w:t>0</w:t>
            </w:r>
          </w:p>
        </w:tc>
        <w:tc>
          <w:tcPr>
            <w:tcW w:w="1923" w:type="dxa"/>
            <w:noWrap/>
          </w:tcPr>
          <w:p w14:paraId="34ABD036" w14:textId="77777777" w:rsidR="00234750" w:rsidRDefault="00234750" w:rsidP="00882125">
            <w:pPr>
              <w:pStyle w:val="Body"/>
              <w:jc w:val="center"/>
            </w:pPr>
            <w:r>
              <w:t>0</w:t>
            </w:r>
          </w:p>
        </w:tc>
        <w:tc>
          <w:tcPr>
            <w:tcW w:w="1497" w:type="dxa"/>
            <w:noWrap/>
          </w:tcPr>
          <w:p w14:paraId="3E5F746B" w14:textId="77777777" w:rsidR="00234750" w:rsidRDefault="00234750" w:rsidP="00882125">
            <w:pPr>
              <w:pStyle w:val="Body"/>
              <w:jc w:val="center"/>
            </w:pPr>
            <w:r>
              <w:t>0</w:t>
            </w:r>
          </w:p>
        </w:tc>
      </w:tr>
      <w:tr w:rsidR="00234750" w:rsidRPr="004428F4" w14:paraId="6A3235C0" w14:textId="77777777" w:rsidTr="008E48F7">
        <w:trPr>
          <w:trHeight w:val="397"/>
        </w:trPr>
        <w:tc>
          <w:tcPr>
            <w:tcW w:w="2851" w:type="dxa"/>
            <w:noWrap/>
          </w:tcPr>
          <w:p w14:paraId="3CD399C3" w14:textId="77777777" w:rsidR="00234750" w:rsidRDefault="00234750" w:rsidP="00943DBA">
            <w:pPr>
              <w:pStyle w:val="Body"/>
            </w:pPr>
            <w:r>
              <w:t>Stage 5</w:t>
            </w:r>
          </w:p>
        </w:tc>
        <w:tc>
          <w:tcPr>
            <w:tcW w:w="1969" w:type="dxa"/>
            <w:noWrap/>
          </w:tcPr>
          <w:p w14:paraId="1CBEA7AE" w14:textId="77777777" w:rsidR="00234750" w:rsidRDefault="00234750" w:rsidP="00882125">
            <w:pPr>
              <w:pStyle w:val="Body"/>
              <w:jc w:val="center"/>
            </w:pPr>
            <w:r>
              <w:t>55</w:t>
            </w:r>
          </w:p>
        </w:tc>
        <w:tc>
          <w:tcPr>
            <w:tcW w:w="1440" w:type="dxa"/>
          </w:tcPr>
          <w:p w14:paraId="59338FE2" w14:textId="77777777" w:rsidR="00234750" w:rsidRDefault="00234750" w:rsidP="00882125">
            <w:pPr>
              <w:pStyle w:val="Body"/>
              <w:jc w:val="center"/>
            </w:pPr>
            <w:r>
              <w:t>0</w:t>
            </w:r>
          </w:p>
        </w:tc>
        <w:tc>
          <w:tcPr>
            <w:tcW w:w="1923" w:type="dxa"/>
            <w:noWrap/>
          </w:tcPr>
          <w:p w14:paraId="2A23AA7E" w14:textId="77777777" w:rsidR="00234750" w:rsidRDefault="00234750" w:rsidP="00882125">
            <w:pPr>
              <w:pStyle w:val="Body"/>
              <w:jc w:val="center"/>
            </w:pPr>
            <w:r>
              <w:t>0</w:t>
            </w:r>
          </w:p>
        </w:tc>
        <w:tc>
          <w:tcPr>
            <w:tcW w:w="1497" w:type="dxa"/>
            <w:noWrap/>
          </w:tcPr>
          <w:p w14:paraId="35507200" w14:textId="77777777" w:rsidR="00234750" w:rsidRDefault="00234750" w:rsidP="00882125">
            <w:pPr>
              <w:pStyle w:val="Body"/>
              <w:jc w:val="center"/>
            </w:pPr>
            <w:r>
              <w:t>0</w:t>
            </w:r>
          </w:p>
        </w:tc>
      </w:tr>
    </w:tbl>
    <w:p w14:paraId="2344F918" w14:textId="77777777" w:rsidR="00606EB2" w:rsidRDefault="00606EB2" w:rsidP="00606EB2">
      <w:pPr>
        <w:pStyle w:val="Body"/>
      </w:pPr>
    </w:p>
    <w:p w14:paraId="2814C83D" w14:textId="77777777" w:rsidR="00B65FFE" w:rsidRDefault="00B65FFE" w:rsidP="00606EB2">
      <w:pPr>
        <w:pStyle w:val="Body"/>
      </w:pPr>
      <w:r w:rsidRPr="00BF2EB0">
        <w:t>Further information is available from the Help Desk</w:t>
      </w:r>
      <w:r>
        <w:t>:</w:t>
      </w:r>
      <w:r w:rsidRPr="00BF2EB0">
        <w:t xml:space="preserve"> </w:t>
      </w:r>
      <w:hyperlink r:id="rId52" w:history="1">
        <w:r w:rsidRPr="000956B8">
          <w:rPr>
            <w:u w:val="single"/>
          </w:rPr>
          <w:t>vicmap.help@delwp.vic.gov.au</w:t>
        </w:r>
      </w:hyperlink>
      <w:r w:rsidRPr="00BF2EB0">
        <w:t>.</w:t>
      </w:r>
    </w:p>
    <w:p w14:paraId="4052A0AE" w14:textId="77777777" w:rsidR="006572F9" w:rsidRPr="006572F9" w:rsidRDefault="006572F9" w:rsidP="006572F9">
      <w:pPr>
        <w:pStyle w:val="Heading1"/>
        <w:numPr>
          <w:ilvl w:val="0"/>
          <w:numId w:val="0"/>
        </w:numPr>
      </w:pPr>
      <w:bookmarkStart w:id="94" w:name="_Toc482280318"/>
      <w:r w:rsidRPr="006572F9">
        <w:t>Vicmap</w:t>
      </w:r>
      <w:r w:rsidRPr="00FA371A">
        <w:rPr>
          <w:vertAlign w:val="superscript"/>
        </w:rPr>
        <w:t>TM</w:t>
      </w:r>
      <w:r w:rsidRPr="006572F9">
        <w:t xml:space="preserve"> help</w:t>
      </w:r>
      <w:bookmarkEnd w:id="94"/>
    </w:p>
    <w:p w14:paraId="3CEB08DB" w14:textId="77777777" w:rsidR="006572F9" w:rsidRDefault="006572F9" w:rsidP="00316578">
      <w:pPr>
        <w:pStyle w:val="Body"/>
      </w:pPr>
      <w:r>
        <w:t>DELWP has rationalised the support process for Vicmap</w:t>
      </w:r>
      <w:r w:rsidRPr="00EF2819">
        <w:rPr>
          <w:vertAlign w:val="superscript"/>
        </w:rPr>
        <w:t>TM</w:t>
      </w:r>
      <w:r>
        <w:t xml:space="preserve"> and the preferred avenue for seeking assistance with Vicmap</w:t>
      </w:r>
      <w:r w:rsidRPr="00EF2819">
        <w:rPr>
          <w:vertAlign w:val="superscript"/>
        </w:rPr>
        <w:t>TM</w:t>
      </w:r>
      <w:r>
        <w:t xml:space="preserve"> is through Vicmap</w:t>
      </w:r>
      <w:r w:rsidRPr="00EF2819">
        <w:rPr>
          <w:vertAlign w:val="superscript"/>
        </w:rPr>
        <w:t>TM</w:t>
      </w:r>
      <w:r>
        <w:t xml:space="preserve"> Help. All queries should now be directed to </w:t>
      </w:r>
      <w:hyperlink r:id="rId53" w:history="1">
        <w:r w:rsidRPr="0050153E">
          <w:rPr>
            <w:u w:val="single"/>
          </w:rPr>
          <w:t>vicmap.help@delwp.vic.gov.au</w:t>
        </w:r>
      </w:hyperlink>
      <w:r>
        <w:rPr>
          <w:u w:val="single"/>
        </w:rPr>
        <w:t xml:space="preserve"> .</w:t>
      </w:r>
    </w:p>
    <w:p w14:paraId="1FBF84A4" w14:textId="77777777" w:rsidR="006572F9" w:rsidRPr="00261B45" w:rsidRDefault="006572F9" w:rsidP="006572F9">
      <w:pPr>
        <w:pStyle w:val="Heading3"/>
      </w:pPr>
      <w:bookmarkStart w:id="95" w:name="_Toc481397736"/>
      <w:bookmarkStart w:id="96" w:name="_Toc481397882"/>
      <w:bookmarkStart w:id="97" w:name="_Toc482280319"/>
      <w:r w:rsidRPr="00261B45">
        <w:t>Vicmap</w:t>
      </w:r>
      <w:r w:rsidRPr="00261B45">
        <w:rPr>
          <w:vertAlign w:val="superscript"/>
        </w:rPr>
        <w:t>TM</w:t>
      </w:r>
      <w:r w:rsidRPr="00261B45">
        <w:t xml:space="preserve"> </w:t>
      </w:r>
      <w:r>
        <w:t>u</w:t>
      </w:r>
      <w:r w:rsidRPr="00261B45">
        <w:t>ser</w:t>
      </w:r>
      <w:bookmarkEnd w:id="95"/>
      <w:bookmarkEnd w:id="96"/>
      <w:bookmarkEnd w:id="97"/>
    </w:p>
    <w:p w14:paraId="11503B35" w14:textId="77777777" w:rsidR="006572F9" w:rsidRDefault="006572F9" w:rsidP="006572F9">
      <w:pPr>
        <w:pStyle w:val="Body"/>
      </w:pPr>
      <w:r w:rsidRPr="00BF2EB0">
        <w:t>Users of published Vicmap</w:t>
      </w:r>
      <w:r w:rsidRPr="00A6149F">
        <w:rPr>
          <w:vertAlign w:val="superscript"/>
        </w:rPr>
        <w:t>TM</w:t>
      </w:r>
      <w:r w:rsidRPr="00BF2EB0">
        <w:t xml:space="preserve"> products </w:t>
      </w:r>
      <w:r>
        <w:t>seeking</w:t>
      </w:r>
      <w:r w:rsidRPr="00BF2EB0">
        <w:t xml:space="preserve"> assistance using the data </w:t>
      </w:r>
      <w:r>
        <w:t xml:space="preserve">and </w:t>
      </w:r>
      <w:r w:rsidRPr="00BF2EB0">
        <w:t>users of the various Vicmap</w:t>
      </w:r>
      <w:r w:rsidRPr="00A843B7">
        <w:rPr>
          <w:vertAlign w:val="superscript"/>
        </w:rPr>
        <w:t>TM</w:t>
      </w:r>
      <w:r w:rsidRPr="00BF2EB0">
        <w:t xml:space="preserve"> data publication or distribution channels (see examples below) </w:t>
      </w:r>
      <w:r>
        <w:t>are now</w:t>
      </w:r>
      <w:r w:rsidRPr="00BF2EB0">
        <w:t xml:space="preserve"> provided</w:t>
      </w:r>
      <w:r>
        <w:t xml:space="preserve"> support</w:t>
      </w:r>
      <w:r w:rsidRPr="00BF2EB0">
        <w:t xml:space="preserve"> by emailing </w:t>
      </w:r>
      <w:hyperlink r:id="rId54" w:history="1">
        <w:r w:rsidRPr="00A64029">
          <w:rPr>
            <w:rStyle w:val="Hyperlink"/>
          </w:rPr>
          <w:t>vicmap.help@delwp.vic.gov.au</w:t>
        </w:r>
      </w:hyperlink>
      <w:r w:rsidRPr="00BF2EB0">
        <w:t>.</w:t>
      </w:r>
    </w:p>
    <w:p w14:paraId="4DFC1980" w14:textId="77777777" w:rsidR="006572F9" w:rsidRPr="001B7E2D" w:rsidRDefault="006572F9" w:rsidP="006572F9">
      <w:pPr>
        <w:pStyle w:val="Bullet"/>
      </w:pPr>
      <w:r w:rsidRPr="001B7E2D">
        <w:t>Vicmap</w:t>
      </w:r>
      <w:r w:rsidRPr="00464FDE">
        <w:rPr>
          <w:vertAlign w:val="superscript"/>
        </w:rPr>
        <w:t>TM</w:t>
      </w:r>
      <w:r w:rsidRPr="001B7E2D">
        <w:t xml:space="preserve"> Data Service Providers (DSPs)</w:t>
      </w:r>
    </w:p>
    <w:p w14:paraId="5B6B14A5" w14:textId="77777777" w:rsidR="006572F9" w:rsidRPr="00815E6E" w:rsidRDefault="006572F9" w:rsidP="006572F9">
      <w:pPr>
        <w:pStyle w:val="Bullet"/>
        <w:tabs>
          <w:tab w:val="clear" w:pos="720"/>
          <w:tab w:val="num" w:pos="0"/>
        </w:tabs>
      </w:pPr>
      <w:r w:rsidRPr="00815E6E">
        <w:t>Spatial Datamart (SDM)</w:t>
      </w:r>
    </w:p>
    <w:p w14:paraId="3603F348" w14:textId="77777777" w:rsidR="006572F9" w:rsidRPr="00815E6E" w:rsidRDefault="006572F9" w:rsidP="006572F9">
      <w:pPr>
        <w:pStyle w:val="Bullet"/>
        <w:tabs>
          <w:tab w:val="clear" w:pos="720"/>
          <w:tab w:val="num" w:pos="0"/>
        </w:tabs>
      </w:pPr>
      <w:r w:rsidRPr="00815E6E">
        <w:t>data.vic.gov.au (DataVIC)</w:t>
      </w:r>
    </w:p>
    <w:p w14:paraId="5098D5DD" w14:textId="77777777" w:rsidR="006572F9" w:rsidRDefault="006572F9" w:rsidP="006572F9">
      <w:pPr>
        <w:pStyle w:val="Bullet"/>
        <w:tabs>
          <w:tab w:val="clear" w:pos="720"/>
          <w:tab w:val="num" w:pos="0"/>
        </w:tabs>
        <w:spacing w:after="240"/>
        <w:ind w:left="714" w:hanging="357"/>
      </w:pPr>
      <w:r w:rsidRPr="00815E6E">
        <w:t>Image Web Server (IWS)</w:t>
      </w:r>
    </w:p>
    <w:p w14:paraId="12516EC8" w14:textId="77777777" w:rsidR="006572F9" w:rsidRPr="00261B45" w:rsidRDefault="006572F9" w:rsidP="006572F9">
      <w:pPr>
        <w:pStyle w:val="Heading3"/>
      </w:pPr>
      <w:bookmarkStart w:id="98" w:name="_Toc481397737"/>
      <w:bookmarkStart w:id="99" w:name="_Toc481397883"/>
      <w:bookmarkStart w:id="100" w:name="_Toc482280320"/>
      <w:r w:rsidRPr="00261B45">
        <w:t>Vicmap</w:t>
      </w:r>
      <w:r w:rsidRPr="00261B45">
        <w:rPr>
          <w:vertAlign w:val="superscript"/>
        </w:rPr>
        <w:t>TM</w:t>
      </w:r>
      <w:r w:rsidRPr="00261B45">
        <w:t xml:space="preserve"> Authoritative Supplier (</w:t>
      </w:r>
      <w:r>
        <w:t>b</w:t>
      </w:r>
      <w:r w:rsidRPr="00261B45">
        <w:t xml:space="preserve">usiness </w:t>
      </w:r>
      <w:r>
        <w:t>c</w:t>
      </w:r>
      <w:r w:rsidRPr="00261B45">
        <w:t>ustodian)</w:t>
      </w:r>
      <w:bookmarkEnd w:id="98"/>
      <w:bookmarkEnd w:id="99"/>
      <w:bookmarkEnd w:id="100"/>
    </w:p>
    <w:p w14:paraId="5913ACEC" w14:textId="77777777" w:rsidR="006572F9" w:rsidRDefault="006572F9" w:rsidP="006572F9">
      <w:pPr>
        <w:pStyle w:val="Body"/>
      </w:pPr>
      <w:r w:rsidRPr="00815E6E">
        <w:t xml:space="preserve">Business custodians </w:t>
      </w:r>
      <w:r>
        <w:t>are organisations such as l</w:t>
      </w:r>
      <w:r w:rsidRPr="00815E6E">
        <w:t xml:space="preserve">ocal </w:t>
      </w:r>
      <w:r>
        <w:t>g</w:t>
      </w:r>
      <w:r w:rsidRPr="00815E6E">
        <w:t>overnment</w:t>
      </w:r>
      <w:r>
        <w:t xml:space="preserve"> or unincorporated</w:t>
      </w:r>
      <w:r w:rsidRPr="00815E6E">
        <w:t xml:space="preserve"> area</w:t>
      </w:r>
      <w:r>
        <w:t>s, Land Use Victoria, VicRoads, etc. who</w:t>
      </w:r>
      <w:r w:rsidRPr="00815E6E">
        <w:t xml:space="preserve"> provide </w:t>
      </w:r>
      <w:r>
        <w:t xml:space="preserve">authoritative </w:t>
      </w:r>
      <w:r w:rsidRPr="00815E6E">
        <w:t xml:space="preserve">spatial data to maintain and improve </w:t>
      </w:r>
      <w:r>
        <w:t>Vicmap</w:t>
      </w:r>
      <w:r w:rsidRPr="00815E6E">
        <w:rPr>
          <w:vertAlign w:val="superscript"/>
        </w:rPr>
        <w:t>TM</w:t>
      </w:r>
      <w:r w:rsidRPr="00815E6E">
        <w:t xml:space="preserve"> products</w:t>
      </w:r>
      <w:r>
        <w:t>. These organisations can continue to email</w:t>
      </w:r>
      <w:r w:rsidRPr="00815E6E">
        <w:t xml:space="preserve"> </w:t>
      </w:r>
      <w:hyperlink r:id="rId55" w:history="1">
        <w:r w:rsidRPr="0050153E">
          <w:rPr>
            <w:u w:val="single"/>
          </w:rPr>
          <w:t>vicmap.help@delwp.vic.gov.au</w:t>
        </w:r>
      </w:hyperlink>
      <w:r w:rsidRPr="009125C2">
        <w:rPr>
          <w:b/>
        </w:rPr>
        <w:t xml:space="preserve"> </w:t>
      </w:r>
      <w:r>
        <w:t>for</w:t>
      </w:r>
      <w:r w:rsidRPr="00815E6E">
        <w:t xml:space="preserve"> targeted assistance and information.</w:t>
      </w:r>
      <w:r>
        <w:t xml:space="preserve"> </w:t>
      </w:r>
      <w:r w:rsidRPr="00815E6E">
        <w:t xml:space="preserve">Examples of the type of assistance provided </w:t>
      </w:r>
      <w:r>
        <w:t>include</w:t>
      </w:r>
      <w:r w:rsidRPr="00815E6E">
        <w:t xml:space="preserve">: </w:t>
      </w:r>
    </w:p>
    <w:p w14:paraId="62DDB166" w14:textId="77777777" w:rsidR="006572F9" w:rsidRPr="00815E6E" w:rsidRDefault="006572F9" w:rsidP="00316578">
      <w:pPr>
        <w:pStyle w:val="Bullet"/>
      </w:pPr>
      <w:r>
        <w:t xml:space="preserve">Property and Address Supply </w:t>
      </w:r>
      <w:r w:rsidRPr="00815E6E">
        <w:t>M1 maintenance support and training</w:t>
      </w:r>
    </w:p>
    <w:p w14:paraId="6DEB83D2" w14:textId="77777777" w:rsidR="006572F9" w:rsidRPr="00815E6E" w:rsidRDefault="006572F9" w:rsidP="00316578">
      <w:pPr>
        <w:pStyle w:val="Bullet"/>
      </w:pPr>
      <w:r>
        <w:t>Notification for Editing Service (</w:t>
      </w:r>
      <w:r w:rsidRPr="00815E6E">
        <w:t>NES</w:t>
      </w:r>
      <w:r>
        <w:t>)</w:t>
      </w:r>
      <w:r w:rsidRPr="00815E6E">
        <w:t xml:space="preserve"> support and training</w:t>
      </w:r>
    </w:p>
    <w:p w14:paraId="7F2D1376" w14:textId="77777777" w:rsidR="006572F9" w:rsidRPr="00815E6E" w:rsidRDefault="006572F9" w:rsidP="00316578">
      <w:pPr>
        <w:pStyle w:val="Bullet"/>
      </w:pPr>
      <w:r w:rsidRPr="00815E6E">
        <w:t xml:space="preserve">Solutions to irregularities relating to </w:t>
      </w:r>
      <w:r>
        <w:t xml:space="preserve">the </w:t>
      </w:r>
      <w:r w:rsidRPr="00815E6E">
        <w:t>maintenance of</w:t>
      </w:r>
      <w:r>
        <w:t xml:space="preserve"> authoritative data in Vicmap</w:t>
      </w:r>
      <w:r w:rsidRPr="009125C2">
        <w:rPr>
          <w:vertAlign w:val="superscript"/>
        </w:rPr>
        <w:t>TM</w:t>
      </w:r>
      <w:r>
        <w:t xml:space="preserve"> products</w:t>
      </w:r>
    </w:p>
    <w:p w14:paraId="7F507F96" w14:textId="77777777" w:rsidR="006572F9" w:rsidRPr="00815E6E" w:rsidRDefault="006572F9" w:rsidP="00316578">
      <w:pPr>
        <w:pStyle w:val="Bullet"/>
        <w:numPr>
          <w:ilvl w:val="1"/>
          <w:numId w:val="15"/>
        </w:numPr>
      </w:pPr>
      <w:r>
        <w:t>Vicmap</w:t>
      </w:r>
      <w:r w:rsidRPr="00815E6E">
        <w:rPr>
          <w:vertAlign w:val="superscript"/>
        </w:rPr>
        <w:t>TM</w:t>
      </w:r>
      <w:r w:rsidRPr="00815E6E">
        <w:t xml:space="preserve"> Address</w:t>
      </w:r>
    </w:p>
    <w:p w14:paraId="4E3BA915" w14:textId="77777777" w:rsidR="006572F9" w:rsidRPr="00815E6E" w:rsidRDefault="006572F9" w:rsidP="00316578">
      <w:pPr>
        <w:pStyle w:val="Bullet"/>
        <w:numPr>
          <w:ilvl w:val="1"/>
          <w:numId w:val="15"/>
        </w:numPr>
      </w:pPr>
      <w:r>
        <w:t>Vicmap</w:t>
      </w:r>
      <w:r w:rsidRPr="00815E6E">
        <w:rPr>
          <w:vertAlign w:val="superscript"/>
        </w:rPr>
        <w:t>TM</w:t>
      </w:r>
      <w:r w:rsidRPr="00815E6E">
        <w:t xml:space="preserve"> Transport</w:t>
      </w:r>
    </w:p>
    <w:p w14:paraId="61D273C0" w14:textId="77777777" w:rsidR="006572F9" w:rsidRDefault="006572F9" w:rsidP="00316578">
      <w:pPr>
        <w:pStyle w:val="Bullet"/>
        <w:numPr>
          <w:ilvl w:val="1"/>
          <w:numId w:val="15"/>
        </w:numPr>
      </w:pPr>
      <w:r>
        <w:t>Vicmap</w:t>
      </w:r>
      <w:r w:rsidRPr="00815E6E">
        <w:rPr>
          <w:vertAlign w:val="superscript"/>
        </w:rPr>
        <w:t>TM</w:t>
      </w:r>
      <w:r w:rsidRPr="00815E6E">
        <w:t xml:space="preserve"> Property</w:t>
      </w:r>
    </w:p>
    <w:p w14:paraId="61AF86E2" w14:textId="77777777" w:rsidR="00FF0E56" w:rsidRDefault="00FF0E56">
      <w:pPr>
        <w:rPr>
          <w:rFonts w:ascii="Calibri" w:hAnsi="Calibri"/>
          <w:color w:val="auto"/>
          <w:sz w:val="22"/>
          <w:szCs w:val="24"/>
          <w:lang w:eastAsia="en-US"/>
        </w:rPr>
      </w:pPr>
      <w:r>
        <w:br w:type="page"/>
      </w:r>
    </w:p>
    <w:p w14:paraId="25D668CA" w14:textId="77777777" w:rsidR="006572F9" w:rsidRDefault="006572F9" w:rsidP="00FF0E56">
      <w:pPr>
        <w:pStyle w:val="Heading3"/>
        <w:numPr>
          <w:ilvl w:val="0"/>
          <w:numId w:val="0"/>
        </w:numPr>
      </w:pPr>
      <w:bookmarkStart w:id="101" w:name="_Toc481397738"/>
      <w:bookmarkStart w:id="102" w:name="_Toc481397884"/>
      <w:bookmarkStart w:id="103" w:name="_Toc482280321"/>
      <w:r>
        <w:lastRenderedPageBreak/>
        <w:t>Vicmap</w:t>
      </w:r>
      <w:r w:rsidRPr="004428F4">
        <w:rPr>
          <w:vertAlign w:val="superscript"/>
        </w:rPr>
        <w:t>TM</w:t>
      </w:r>
      <w:r>
        <w:t xml:space="preserve"> help desk activity levels</w:t>
      </w:r>
      <w:bookmarkEnd w:id="101"/>
      <w:bookmarkEnd w:id="102"/>
      <w:bookmarkEnd w:id="103"/>
    </w:p>
    <w:tbl>
      <w:tblPr>
        <w:tblStyle w:val="TableGrid"/>
        <w:tblW w:w="9214" w:type="dxa"/>
        <w:tblLook w:val="04A0" w:firstRow="1" w:lastRow="0" w:firstColumn="1" w:lastColumn="0" w:noHBand="0" w:noVBand="1"/>
        <w:tblCaption w:val="Vicmap help desk activity levels table"/>
        <w:tblDescription w:val="Vicmap help desk activity levels table"/>
      </w:tblPr>
      <w:tblGrid>
        <w:gridCol w:w="3868"/>
        <w:gridCol w:w="1008"/>
        <w:gridCol w:w="1008"/>
        <w:gridCol w:w="1008"/>
        <w:gridCol w:w="2402"/>
      </w:tblGrid>
      <w:tr w:rsidR="006572F9" w:rsidRPr="003842C5" w14:paraId="346D266F" w14:textId="77777777" w:rsidTr="000F485F">
        <w:trPr>
          <w:cnfStyle w:val="100000000000" w:firstRow="1" w:lastRow="0" w:firstColumn="0" w:lastColumn="0" w:oddVBand="0" w:evenVBand="0" w:oddHBand="0" w:evenHBand="0" w:firstRowFirstColumn="0" w:firstRowLastColumn="0" w:lastRowFirstColumn="0" w:lastRowLastColumn="0"/>
          <w:trHeight w:val="615"/>
        </w:trPr>
        <w:tc>
          <w:tcPr>
            <w:cnfStyle w:val="000000000100" w:firstRow="0" w:lastRow="0" w:firstColumn="0" w:lastColumn="0" w:oddVBand="0" w:evenVBand="0" w:oddHBand="0" w:evenHBand="0" w:firstRowFirstColumn="1" w:firstRowLastColumn="0" w:lastRowFirstColumn="0" w:lastRowLastColumn="0"/>
            <w:tcW w:w="3852" w:type="dxa"/>
            <w:noWrap/>
            <w:hideMark/>
          </w:tcPr>
          <w:p w14:paraId="2D7EDB4F" w14:textId="77777777" w:rsidR="006572F9" w:rsidRPr="003842C5" w:rsidRDefault="006572F9" w:rsidP="000F485F">
            <w:pPr>
              <w:pStyle w:val="TblHd"/>
            </w:pPr>
            <w:r w:rsidRPr="003842C5">
              <w:t>Activity</w:t>
            </w:r>
          </w:p>
        </w:tc>
        <w:tc>
          <w:tcPr>
            <w:tcW w:w="992" w:type="dxa"/>
            <w:noWrap/>
            <w:hideMark/>
          </w:tcPr>
          <w:p w14:paraId="76B03BF0" w14:textId="77777777" w:rsidR="006572F9" w:rsidRPr="003842C5" w:rsidRDefault="006572F9" w:rsidP="000F485F">
            <w:pPr>
              <w:pStyle w:val="TblHd"/>
              <w:jc w:val="right"/>
              <w:cnfStyle w:val="100000000000" w:firstRow="1" w:lastRow="0" w:firstColumn="0" w:lastColumn="0" w:oddVBand="0" w:evenVBand="0" w:oddHBand="0" w:evenHBand="0" w:firstRowFirstColumn="0" w:firstRowLastColumn="0" w:lastRowFirstColumn="0" w:lastRowLastColumn="0"/>
            </w:pPr>
            <w:r>
              <w:t>Jan</w:t>
            </w:r>
          </w:p>
        </w:tc>
        <w:tc>
          <w:tcPr>
            <w:tcW w:w="992" w:type="dxa"/>
            <w:noWrap/>
            <w:hideMark/>
          </w:tcPr>
          <w:p w14:paraId="61F86903" w14:textId="77777777" w:rsidR="006572F9" w:rsidRPr="003842C5" w:rsidRDefault="006572F9" w:rsidP="000F485F">
            <w:pPr>
              <w:pStyle w:val="TblHd"/>
              <w:jc w:val="right"/>
              <w:cnfStyle w:val="100000000000" w:firstRow="1" w:lastRow="0" w:firstColumn="0" w:lastColumn="0" w:oddVBand="0" w:evenVBand="0" w:oddHBand="0" w:evenHBand="0" w:firstRowFirstColumn="0" w:firstRowLastColumn="0" w:lastRowFirstColumn="0" w:lastRowLastColumn="0"/>
            </w:pPr>
            <w:r>
              <w:t>Feb</w:t>
            </w:r>
          </w:p>
        </w:tc>
        <w:tc>
          <w:tcPr>
            <w:tcW w:w="992" w:type="dxa"/>
            <w:noWrap/>
            <w:hideMark/>
          </w:tcPr>
          <w:p w14:paraId="11E177A0" w14:textId="77777777" w:rsidR="006572F9" w:rsidRPr="003842C5" w:rsidRDefault="006572F9" w:rsidP="000F485F">
            <w:pPr>
              <w:pStyle w:val="TblHd"/>
              <w:jc w:val="right"/>
              <w:cnfStyle w:val="100000000000" w:firstRow="1" w:lastRow="0" w:firstColumn="0" w:lastColumn="0" w:oddVBand="0" w:evenVBand="0" w:oddHBand="0" w:evenHBand="0" w:firstRowFirstColumn="0" w:firstRowLastColumn="0" w:lastRowFirstColumn="0" w:lastRowLastColumn="0"/>
            </w:pPr>
            <w:r>
              <w:t>Mar</w:t>
            </w:r>
          </w:p>
        </w:tc>
        <w:tc>
          <w:tcPr>
            <w:tcW w:w="2386" w:type="dxa"/>
            <w:hideMark/>
          </w:tcPr>
          <w:p w14:paraId="11B6FF4F" w14:textId="77777777" w:rsidR="006572F9" w:rsidRPr="003842C5" w:rsidRDefault="006572F9" w:rsidP="000F485F">
            <w:pPr>
              <w:pStyle w:val="TblHd"/>
              <w:jc w:val="right"/>
              <w:cnfStyle w:val="100000000000" w:firstRow="1" w:lastRow="0" w:firstColumn="0" w:lastColumn="0" w:oddVBand="0" w:evenVBand="0" w:oddHBand="0" w:evenHBand="0" w:firstRowFirstColumn="0" w:firstRowLastColumn="0" w:lastRowFirstColumn="0" w:lastRowLastColumn="0"/>
            </w:pPr>
            <w:r>
              <w:t>Quarter’s t</w:t>
            </w:r>
            <w:r w:rsidRPr="003842C5">
              <w:t>otal</w:t>
            </w:r>
            <w:r>
              <w:t>s</w:t>
            </w:r>
          </w:p>
        </w:tc>
      </w:tr>
      <w:tr w:rsidR="006572F9" w:rsidRPr="004428F4" w14:paraId="0E4673BE" w14:textId="77777777" w:rsidTr="000F485F">
        <w:trPr>
          <w:trHeight w:val="397"/>
        </w:trPr>
        <w:tc>
          <w:tcPr>
            <w:tcW w:w="3852" w:type="dxa"/>
            <w:noWrap/>
            <w:hideMark/>
          </w:tcPr>
          <w:p w14:paraId="5A6834A8" w14:textId="77777777" w:rsidR="006572F9" w:rsidRPr="004428F4" w:rsidRDefault="006572F9" w:rsidP="000F485F">
            <w:pPr>
              <w:pStyle w:val="Body"/>
            </w:pPr>
            <w:r w:rsidRPr="004428F4">
              <w:t xml:space="preserve">Ask a </w:t>
            </w:r>
            <w:r>
              <w:t>q</w:t>
            </w:r>
            <w:r w:rsidRPr="004428F4">
              <w:t xml:space="preserve">uestion </w:t>
            </w:r>
            <w:r>
              <w:t>–</w:t>
            </w:r>
            <w:r w:rsidRPr="004428F4">
              <w:t xml:space="preserve"> </w:t>
            </w:r>
            <w:r>
              <w:t>n</w:t>
            </w:r>
            <w:r w:rsidRPr="004428F4">
              <w:t>eeds help or training</w:t>
            </w:r>
          </w:p>
        </w:tc>
        <w:tc>
          <w:tcPr>
            <w:tcW w:w="992" w:type="dxa"/>
            <w:noWrap/>
          </w:tcPr>
          <w:p w14:paraId="6AB9040B" w14:textId="77777777" w:rsidR="006572F9" w:rsidRPr="004428F4" w:rsidRDefault="006572F9" w:rsidP="000F485F">
            <w:pPr>
              <w:pStyle w:val="Body"/>
              <w:jc w:val="right"/>
            </w:pPr>
            <w:r>
              <w:t>12</w:t>
            </w:r>
          </w:p>
        </w:tc>
        <w:tc>
          <w:tcPr>
            <w:tcW w:w="992" w:type="dxa"/>
            <w:noWrap/>
          </w:tcPr>
          <w:p w14:paraId="56DD133B" w14:textId="77777777" w:rsidR="006572F9" w:rsidRPr="004428F4" w:rsidRDefault="006572F9" w:rsidP="000F485F">
            <w:pPr>
              <w:pStyle w:val="Body"/>
              <w:jc w:val="right"/>
            </w:pPr>
            <w:r>
              <w:t>14</w:t>
            </w:r>
          </w:p>
        </w:tc>
        <w:tc>
          <w:tcPr>
            <w:tcW w:w="992" w:type="dxa"/>
            <w:noWrap/>
          </w:tcPr>
          <w:p w14:paraId="7A379439" w14:textId="77777777" w:rsidR="006572F9" w:rsidRPr="004428F4" w:rsidRDefault="006572F9" w:rsidP="000F485F">
            <w:pPr>
              <w:pStyle w:val="Body"/>
              <w:jc w:val="right"/>
            </w:pPr>
            <w:r>
              <w:t>14</w:t>
            </w:r>
          </w:p>
        </w:tc>
        <w:tc>
          <w:tcPr>
            <w:tcW w:w="2386" w:type="dxa"/>
            <w:noWrap/>
          </w:tcPr>
          <w:p w14:paraId="413E4E16" w14:textId="77777777" w:rsidR="006572F9" w:rsidRPr="004428F4" w:rsidRDefault="006572F9" w:rsidP="000F485F">
            <w:pPr>
              <w:pStyle w:val="Body"/>
              <w:ind w:right="647"/>
              <w:jc w:val="right"/>
            </w:pPr>
            <w:r>
              <w:t>40</w:t>
            </w:r>
          </w:p>
        </w:tc>
      </w:tr>
      <w:tr w:rsidR="006572F9" w:rsidRPr="004428F4" w14:paraId="7A3A1F5D" w14:textId="77777777" w:rsidTr="000F485F">
        <w:trPr>
          <w:trHeight w:val="397"/>
        </w:trPr>
        <w:tc>
          <w:tcPr>
            <w:tcW w:w="3852" w:type="dxa"/>
            <w:noWrap/>
            <w:hideMark/>
          </w:tcPr>
          <w:p w14:paraId="3FD2FA05" w14:textId="77777777" w:rsidR="006572F9" w:rsidRPr="004428F4" w:rsidRDefault="006572F9" w:rsidP="000F485F">
            <w:pPr>
              <w:pStyle w:val="Body"/>
            </w:pPr>
            <w:r w:rsidRPr="004428F4">
              <w:t xml:space="preserve">Data or </w:t>
            </w:r>
            <w:r>
              <w:t>r</w:t>
            </w:r>
            <w:r w:rsidRPr="004428F4">
              <w:t>eport required</w:t>
            </w:r>
          </w:p>
        </w:tc>
        <w:tc>
          <w:tcPr>
            <w:tcW w:w="992" w:type="dxa"/>
            <w:noWrap/>
          </w:tcPr>
          <w:p w14:paraId="1BCE5BEC" w14:textId="77777777" w:rsidR="006572F9" w:rsidRPr="004428F4" w:rsidRDefault="006572F9" w:rsidP="000F485F">
            <w:pPr>
              <w:pStyle w:val="Body"/>
              <w:jc w:val="right"/>
            </w:pPr>
            <w:r>
              <w:t>5</w:t>
            </w:r>
          </w:p>
        </w:tc>
        <w:tc>
          <w:tcPr>
            <w:tcW w:w="992" w:type="dxa"/>
            <w:noWrap/>
          </w:tcPr>
          <w:p w14:paraId="56A938DC" w14:textId="77777777" w:rsidR="006572F9" w:rsidRPr="004428F4" w:rsidRDefault="006572F9" w:rsidP="000F485F">
            <w:pPr>
              <w:pStyle w:val="Body"/>
              <w:jc w:val="right"/>
            </w:pPr>
            <w:r>
              <w:t>26</w:t>
            </w:r>
          </w:p>
        </w:tc>
        <w:tc>
          <w:tcPr>
            <w:tcW w:w="992" w:type="dxa"/>
            <w:noWrap/>
          </w:tcPr>
          <w:p w14:paraId="34F73EBE" w14:textId="77777777" w:rsidR="006572F9" w:rsidRPr="004428F4" w:rsidRDefault="006572F9" w:rsidP="000F485F">
            <w:pPr>
              <w:pStyle w:val="Body"/>
              <w:jc w:val="right"/>
            </w:pPr>
            <w:r>
              <w:t>5</w:t>
            </w:r>
          </w:p>
        </w:tc>
        <w:tc>
          <w:tcPr>
            <w:tcW w:w="2386" w:type="dxa"/>
            <w:noWrap/>
          </w:tcPr>
          <w:p w14:paraId="0C2ECB4E" w14:textId="77777777" w:rsidR="006572F9" w:rsidRPr="004428F4" w:rsidRDefault="006572F9" w:rsidP="000F485F">
            <w:pPr>
              <w:pStyle w:val="Body"/>
              <w:ind w:right="647"/>
              <w:jc w:val="right"/>
            </w:pPr>
            <w:r>
              <w:t>36</w:t>
            </w:r>
          </w:p>
        </w:tc>
      </w:tr>
      <w:tr w:rsidR="006572F9" w:rsidRPr="004428F4" w14:paraId="6CAE9B1A" w14:textId="77777777" w:rsidTr="000F485F">
        <w:trPr>
          <w:trHeight w:val="397"/>
        </w:trPr>
        <w:tc>
          <w:tcPr>
            <w:tcW w:w="3852" w:type="dxa"/>
            <w:noWrap/>
            <w:hideMark/>
          </w:tcPr>
          <w:p w14:paraId="22D21D2F" w14:textId="77777777" w:rsidR="006572F9" w:rsidRPr="004428F4" w:rsidRDefault="006572F9" w:rsidP="000F485F">
            <w:pPr>
              <w:pStyle w:val="Body"/>
            </w:pPr>
            <w:r w:rsidRPr="004428F4">
              <w:t>Improve or alter an existing service</w:t>
            </w:r>
          </w:p>
        </w:tc>
        <w:tc>
          <w:tcPr>
            <w:tcW w:w="992" w:type="dxa"/>
            <w:noWrap/>
          </w:tcPr>
          <w:p w14:paraId="71B66B37" w14:textId="77777777" w:rsidR="006572F9" w:rsidRPr="004428F4" w:rsidRDefault="006572F9" w:rsidP="000F485F">
            <w:pPr>
              <w:pStyle w:val="Body"/>
              <w:jc w:val="right"/>
            </w:pPr>
            <w:r>
              <w:t>1</w:t>
            </w:r>
          </w:p>
        </w:tc>
        <w:tc>
          <w:tcPr>
            <w:tcW w:w="992" w:type="dxa"/>
            <w:noWrap/>
          </w:tcPr>
          <w:p w14:paraId="7E3C0055" w14:textId="77777777" w:rsidR="006572F9" w:rsidRPr="004428F4" w:rsidRDefault="006572F9" w:rsidP="000F485F">
            <w:pPr>
              <w:pStyle w:val="Body"/>
              <w:jc w:val="right"/>
            </w:pPr>
            <w:r>
              <w:t>2</w:t>
            </w:r>
          </w:p>
        </w:tc>
        <w:tc>
          <w:tcPr>
            <w:tcW w:w="992" w:type="dxa"/>
            <w:noWrap/>
          </w:tcPr>
          <w:p w14:paraId="5EE5B7AF" w14:textId="77777777" w:rsidR="006572F9" w:rsidRPr="004428F4" w:rsidRDefault="006572F9" w:rsidP="000F485F">
            <w:pPr>
              <w:pStyle w:val="Body"/>
              <w:jc w:val="right"/>
            </w:pPr>
            <w:r>
              <w:t>1</w:t>
            </w:r>
          </w:p>
        </w:tc>
        <w:tc>
          <w:tcPr>
            <w:tcW w:w="2386" w:type="dxa"/>
            <w:noWrap/>
          </w:tcPr>
          <w:p w14:paraId="2DC4A9B0" w14:textId="77777777" w:rsidR="006572F9" w:rsidRPr="004428F4" w:rsidRDefault="006572F9" w:rsidP="000F485F">
            <w:pPr>
              <w:pStyle w:val="Body"/>
              <w:ind w:right="647"/>
              <w:jc w:val="right"/>
            </w:pPr>
            <w:r>
              <w:t>4</w:t>
            </w:r>
          </w:p>
        </w:tc>
      </w:tr>
      <w:tr w:rsidR="006572F9" w:rsidRPr="004428F4" w14:paraId="1B0292C1" w14:textId="77777777" w:rsidTr="000F485F">
        <w:trPr>
          <w:trHeight w:val="397"/>
        </w:trPr>
        <w:tc>
          <w:tcPr>
            <w:tcW w:w="3852" w:type="dxa"/>
            <w:noWrap/>
            <w:hideMark/>
          </w:tcPr>
          <w:p w14:paraId="0181304E" w14:textId="77777777" w:rsidR="006572F9" w:rsidRPr="004428F4" w:rsidRDefault="006572F9" w:rsidP="000F485F">
            <w:pPr>
              <w:pStyle w:val="Body"/>
            </w:pPr>
            <w:r w:rsidRPr="004428F4">
              <w:t xml:space="preserve">Perform a </w:t>
            </w:r>
            <w:r>
              <w:t>t</w:t>
            </w:r>
            <w:r w:rsidRPr="004428F4">
              <w:t>ask</w:t>
            </w:r>
          </w:p>
        </w:tc>
        <w:tc>
          <w:tcPr>
            <w:tcW w:w="992" w:type="dxa"/>
            <w:noWrap/>
          </w:tcPr>
          <w:p w14:paraId="5426DD8D" w14:textId="77777777" w:rsidR="006572F9" w:rsidRPr="004428F4" w:rsidRDefault="006572F9" w:rsidP="000F485F">
            <w:pPr>
              <w:pStyle w:val="Body"/>
              <w:jc w:val="right"/>
            </w:pPr>
            <w:r>
              <w:t>8</w:t>
            </w:r>
          </w:p>
        </w:tc>
        <w:tc>
          <w:tcPr>
            <w:tcW w:w="992" w:type="dxa"/>
            <w:noWrap/>
          </w:tcPr>
          <w:p w14:paraId="720E536C" w14:textId="77777777" w:rsidR="006572F9" w:rsidRPr="004428F4" w:rsidRDefault="006572F9" w:rsidP="000F485F">
            <w:pPr>
              <w:pStyle w:val="Body"/>
              <w:jc w:val="right"/>
            </w:pPr>
            <w:r>
              <w:t>22</w:t>
            </w:r>
          </w:p>
        </w:tc>
        <w:tc>
          <w:tcPr>
            <w:tcW w:w="992" w:type="dxa"/>
            <w:noWrap/>
          </w:tcPr>
          <w:p w14:paraId="2AA33C70" w14:textId="77777777" w:rsidR="006572F9" w:rsidRPr="004428F4" w:rsidRDefault="006572F9" w:rsidP="000F485F">
            <w:pPr>
              <w:pStyle w:val="Body"/>
              <w:jc w:val="right"/>
            </w:pPr>
            <w:r>
              <w:t>20</w:t>
            </w:r>
          </w:p>
        </w:tc>
        <w:tc>
          <w:tcPr>
            <w:tcW w:w="2386" w:type="dxa"/>
            <w:noWrap/>
          </w:tcPr>
          <w:p w14:paraId="5352653C" w14:textId="77777777" w:rsidR="006572F9" w:rsidRPr="004428F4" w:rsidRDefault="006572F9" w:rsidP="000F485F">
            <w:pPr>
              <w:pStyle w:val="Body"/>
              <w:ind w:right="647"/>
              <w:jc w:val="right"/>
            </w:pPr>
            <w:r>
              <w:t>50</w:t>
            </w:r>
          </w:p>
        </w:tc>
      </w:tr>
      <w:tr w:rsidR="006572F9" w:rsidRPr="004428F4" w14:paraId="26B72504" w14:textId="77777777" w:rsidTr="000F485F">
        <w:trPr>
          <w:trHeight w:val="397"/>
        </w:trPr>
        <w:tc>
          <w:tcPr>
            <w:tcW w:w="3852" w:type="dxa"/>
            <w:noWrap/>
          </w:tcPr>
          <w:p w14:paraId="4CC4B56D" w14:textId="77777777" w:rsidR="006572F9" w:rsidRPr="004428F4" w:rsidRDefault="006572F9" w:rsidP="000F485F">
            <w:pPr>
              <w:pStyle w:val="Body"/>
            </w:pPr>
            <w:r>
              <w:t>Something is broken</w:t>
            </w:r>
          </w:p>
        </w:tc>
        <w:tc>
          <w:tcPr>
            <w:tcW w:w="992" w:type="dxa"/>
            <w:noWrap/>
          </w:tcPr>
          <w:p w14:paraId="31710318" w14:textId="77777777" w:rsidR="006572F9" w:rsidRDefault="006572F9" w:rsidP="000F485F">
            <w:pPr>
              <w:pStyle w:val="Body"/>
              <w:jc w:val="right"/>
            </w:pPr>
            <w:r>
              <w:t>0</w:t>
            </w:r>
          </w:p>
        </w:tc>
        <w:tc>
          <w:tcPr>
            <w:tcW w:w="992" w:type="dxa"/>
            <w:noWrap/>
          </w:tcPr>
          <w:p w14:paraId="57908A28" w14:textId="77777777" w:rsidR="006572F9" w:rsidRPr="004428F4" w:rsidRDefault="006572F9" w:rsidP="000F485F">
            <w:pPr>
              <w:pStyle w:val="Body"/>
              <w:jc w:val="right"/>
            </w:pPr>
            <w:r>
              <w:t>0</w:t>
            </w:r>
          </w:p>
        </w:tc>
        <w:tc>
          <w:tcPr>
            <w:tcW w:w="992" w:type="dxa"/>
            <w:noWrap/>
          </w:tcPr>
          <w:p w14:paraId="5F110396" w14:textId="77777777" w:rsidR="006572F9" w:rsidRPr="004428F4" w:rsidRDefault="006572F9" w:rsidP="000F485F">
            <w:pPr>
              <w:pStyle w:val="Body"/>
              <w:jc w:val="right"/>
            </w:pPr>
            <w:r>
              <w:t>2</w:t>
            </w:r>
          </w:p>
        </w:tc>
        <w:tc>
          <w:tcPr>
            <w:tcW w:w="2386" w:type="dxa"/>
            <w:noWrap/>
          </w:tcPr>
          <w:p w14:paraId="2AC37047" w14:textId="77777777" w:rsidR="006572F9" w:rsidRPr="004428F4" w:rsidRDefault="006572F9" w:rsidP="000F485F">
            <w:pPr>
              <w:pStyle w:val="Body"/>
              <w:ind w:right="647"/>
              <w:jc w:val="right"/>
            </w:pPr>
            <w:r>
              <w:t>2</w:t>
            </w:r>
          </w:p>
        </w:tc>
      </w:tr>
      <w:tr w:rsidR="006572F9" w:rsidRPr="004428F4" w14:paraId="4BA1CB4E" w14:textId="77777777" w:rsidTr="000F485F">
        <w:trPr>
          <w:trHeight w:val="397"/>
        </w:trPr>
        <w:tc>
          <w:tcPr>
            <w:tcW w:w="3852" w:type="dxa"/>
            <w:noWrap/>
            <w:hideMark/>
          </w:tcPr>
          <w:p w14:paraId="5B13E065" w14:textId="77777777" w:rsidR="006572F9" w:rsidRPr="004428F4" w:rsidRDefault="006572F9" w:rsidP="000F485F">
            <w:pPr>
              <w:pStyle w:val="Body"/>
            </w:pPr>
            <w:r w:rsidRPr="004428F4">
              <w:t xml:space="preserve">User </w:t>
            </w:r>
            <w:r>
              <w:t>a</w:t>
            </w:r>
            <w:r w:rsidRPr="004428F4">
              <w:t>dministration</w:t>
            </w:r>
          </w:p>
        </w:tc>
        <w:tc>
          <w:tcPr>
            <w:tcW w:w="992" w:type="dxa"/>
            <w:noWrap/>
          </w:tcPr>
          <w:p w14:paraId="249469A5" w14:textId="77777777" w:rsidR="006572F9" w:rsidRPr="004428F4" w:rsidRDefault="006572F9" w:rsidP="000F485F">
            <w:pPr>
              <w:pStyle w:val="Body"/>
              <w:jc w:val="right"/>
            </w:pPr>
            <w:r>
              <w:t>3</w:t>
            </w:r>
          </w:p>
        </w:tc>
        <w:tc>
          <w:tcPr>
            <w:tcW w:w="992" w:type="dxa"/>
            <w:noWrap/>
          </w:tcPr>
          <w:p w14:paraId="6CA5A872" w14:textId="77777777" w:rsidR="006572F9" w:rsidRPr="004428F4" w:rsidRDefault="006572F9" w:rsidP="000F485F">
            <w:pPr>
              <w:pStyle w:val="Body"/>
              <w:jc w:val="right"/>
            </w:pPr>
            <w:r>
              <w:t>3</w:t>
            </w:r>
          </w:p>
        </w:tc>
        <w:tc>
          <w:tcPr>
            <w:tcW w:w="992" w:type="dxa"/>
            <w:noWrap/>
          </w:tcPr>
          <w:p w14:paraId="2A3BFE86" w14:textId="77777777" w:rsidR="006572F9" w:rsidRPr="004428F4" w:rsidRDefault="006572F9" w:rsidP="000F485F">
            <w:pPr>
              <w:pStyle w:val="Body"/>
              <w:jc w:val="right"/>
            </w:pPr>
            <w:r>
              <w:t>6</w:t>
            </w:r>
          </w:p>
        </w:tc>
        <w:tc>
          <w:tcPr>
            <w:tcW w:w="2386" w:type="dxa"/>
            <w:noWrap/>
          </w:tcPr>
          <w:p w14:paraId="5AA01DBD" w14:textId="77777777" w:rsidR="006572F9" w:rsidRPr="004428F4" w:rsidRDefault="006572F9" w:rsidP="000F485F">
            <w:pPr>
              <w:pStyle w:val="Body"/>
              <w:ind w:right="647"/>
              <w:jc w:val="right"/>
            </w:pPr>
            <w:r>
              <w:t>12</w:t>
            </w:r>
          </w:p>
        </w:tc>
      </w:tr>
      <w:tr w:rsidR="006572F9" w:rsidRPr="004428F4" w14:paraId="2631EE70" w14:textId="77777777" w:rsidTr="000F485F">
        <w:trPr>
          <w:trHeight w:val="397"/>
        </w:trPr>
        <w:tc>
          <w:tcPr>
            <w:tcW w:w="3852" w:type="dxa"/>
            <w:noWrap/>
            <w:hideMark/>
          </w:tcPr>
          <w:p w14:paraId="19013B8A" w14:textId="77777777" w:rsidR="006572F9" w:rsidRPr="004428F4" w:rsidRDefault="006572F9" w:rsidP="000F485F">
            <w:pPr>
              <w:pStyle w:val="Body"/>
            </w:pPr>
            <w:r w:rsidRPr="004428F4">
              <w:t>Total</w:t>
            </w:r>
          </w:p>
        </w:tc>
        <w:tc>
          <w:tcPr>
            <w:tcW w:w="992" w:type="dxa"/>
            <w:noWrap/>
          </w:tcPr>
          <w:p w14:paraId="5F55EC8E" w14:textId="77777777" w:rsidR="006572F9" w:rsidRPr="004428F4" w:rsidRDefault="006572F9" w:rsidP="000F485F">
            <w:pPr>
              <w:pStyle w:val="Body"/>
              <w:jc w:val="right"/>
            </w:pPr>
            <w:r>
              <w:t>29</w:t>
            </w:r>
          </w:p>
        </w:tc>
        <w:tc>
          <w:tcPr>
            <w:tcW w:w="992" w:type="dxa"/>
            <w:noWrap/>
          </w:tcPr>
          <w:p w14:paraId="7E60F21A" w14:textId="77777777" w:rsidR="006572F9" w:rsidRPr="004428F4" w:rsidRDefault="006572F9" w:rsidP="000F485F">
            <w:pPr>
              <w:pStyle w:val="Body"/>
              <w:jc w:val="right"/>
            </w:pPr>
            <w:r>
              <w:t>67</w:t>
            </w:r>
          </w:p>
        </w:tc>
        <w:tc>
          <w:tcPr>
            <w:tcW w:w="992" w:type="dxa"/>
            <w:noWrap/>
          </w:tcPr>
          <w:p w14:paraId="6834CC93" w14:textId="77777777" w:rsidR="006572F9" w:rsidRPr="004428F4" w:rsidRDefault="006572F9" w:rsidP="000F485F">
            <w:pPr>
              <w:pStyle w:val="Body"/>
              <w:jc w:val="right"/>
            </w:pPr>
            <w:r>
              <w:t>48</w:t>
            </w:r>
          </w:p>
        </w:tc>
        <w:tc>
          <w:tcPr>
            <w:tcW w:w="2386" w:type="dxa"/>
            <w:noWrap/>
          </w:tcPr>
          <w:p w14:paraId="4C990A6E" w14:textId="77777777" w:rsidR="006572F9" w:rsidRPr="004428F4" w:rsidRDefault="006572F9" w:rsidP="000F485F">
            <w:pPr>
              <w:pStyle w:val="Body"/>
              <w:ind w:right="647"/>
              <w:jc w:val="right"/>
            </w:pPr>
            <w:r>
              <w:t>144</w:t>
            </w:r>
          </w:p>
        </w:tc>
      </w:tr>
    </w:tbl>
    <w:p w14:paraId="6494F54F" w14:textId="77777777" w:rsidR="006572F9" w:rsidRPr="00695DA3" w:rsidRDefault="006572F9" w:rsidP="006572F9">
      <w:pPr>
        <w:pStyle w:val="Body"/>
      </w:pPr>
      <w:bookmarkStart w:id="104" w:name="_Toc466373302"/>
    </w:p>
    <w:p w14:paraId="4193C180" w14:textId="77777777" w:rsidR="0021366B" w:rsidRPr="007C59EF" w:rsidRDefault="0021366B" w:rsidP="0021366B">
      <w:pPr>
        <w:pStyle w:val="Heading1"/>
      </w:pPr>
      <w:bookmarkStart w:id="105" w:name="_Toc481397739"/>
      <w:bookmarkStart w:id="106" w:name="_Toc482280322"/>
      <w:r w:rsidRPr="007C59EF">
        <w:t>Coming up next quarter</w:t>
      </w:r>
      <w:bookmarkEnd w:id="104"/>
      <w:bookmarkEnd w:id="105"/>
      <w:bookmarkEnd w:id="106"/>
    </w:p>
    <w:p w14:paraId="5C731142" w14:textId="77777777" w:rsidR="0021366B" w:rsidRDefault="0021366B" w:rsidP="0021366B">
      <w:pPr>
        <w:pStyle w:val="Bullet"/>
      </w:pPr>
      <w:r>
        <w:t xml:space="preserve"> </w:t>
      </w:r>
      <w:r w:rsidR="007C59EF">
        <w:t xml:space="preserve">Product Final </w:t>
      </w:r>
      <w:r>
        <w:t>PIQA 2016–17</w:t>
      </w:r>
      <w:r w:rsidR="007C59EF">
        <w:t xml:space="preserve"> Report</w:t>
      </w:r>
      <w:r>
        <w:t>.</w:t>
      </w:r>
    </w:p>
    <w:p w14:paraId="4569EEF0" w14:textId="77777777" w:rsidR="007C59EF" w:rsidRDefault="007C59EF" w:rsidP="0021366B">
      <w:pPr>
        <w:pStyle w:val="Bullet"/>
      </w:pPr>
      <w:r>
        <w:t>Completion of Central Mapbook Revision and commencement of North West mapbook revision.</w:t>
      </w:r>
    </w:p>
    <w:p w14:paraId="0C003E7D" w14:textId="77777777" w:rsidR="009B5C48" w:rsidRDefault="009B5C48" w:rsidP="0021366B">
      <w:pPr>
        <w:pStyle w:val="Bullet"/>
      </w:pPr>
      <w:r>
        <w:t>Vicmap LAT Spatial Improvement areas to be processed in the next quarter include:</w:t>
      </w:r>
    </w:p>
    <w:p w14:paraId="0069F7F6" w14:textId="77777777" w:rsidR="009B5C48" w:rsidRDefault="007C59EF" w:rsidP="009B5C48">
      <w:pPr>
        <w:pStyle w:val="Bullet"/>
        <w:numPr>
          <w:ilvl w:val="1"/>
          <w:numId w:val="15"/>
        </w:numPr>
      </w:pPr>
      <w:r>
        <w:t>Gisborne South</w:t>
      </w:r>
    </w:p>
    <w:p w14:paraId="7C5A54D5" w14:textId="77777777" w:rsidR="009B5C48" w:rsidRDefault="007C59EF" w:rsidP="009B5C48">
      <w:pPr>
        <w:pStyle w:val="Bullet"/>
        <w:numPr>
          <w:ilvl w:val="1"/>
          <w:numId w:val="15"/>
        </w:numPr>
      </w:pPr>
      <w:r>
        <w:t>Woodend</w:t>
      </w:r>
    </w:p>
    <w:p w14:paraId="30755FA0" w14:textId="77777777" w:rsidR="009B5C48" w:rsidRDefault="004955A1" w:rsidP="009B5C48">
      <w:pPr>
        <w:pStyle w:val="Bullet"/>
        <w:numPr>
          <w:ilvl w:val="1"/>
          <w:numId w:val="15"/>
        </w:numPr>
      </w:pPr>
      <w:r>
        <w:t>Sunbury North</w:t>
      </w:r>
      <w:r w:rsidR="006B67EE">
        <w:t>.</w:t>
      </w:r>
    </w:p>
    <w:p w14:paraId="21E242BC" w14:textId="77777777" w:rsidR="00E72746" w:rsidRDefault="00E72746" w:rsidP="00E72746">
      <w:pPr>
        <w:pStyle w:val="Bullet"/>
      </w:pPr>
      <w:r>
        <w:t>Completion of the Rural Addressing Audit Project.</w:t>
      </w:r>
    </w:p>
    <w:p w14:paraId="0026F653" w14:textId="77777777" w:rsidR="00FF0E56" w:rsidRDefault="00FF0E56">
      <w:pPr>
        <w:rPr>
          <w:rFonts w:ascii="Calibri" w:hAnsi="Calibri"/>
          <w:color w:val="auto"/>
          <w:sz w:val="22"/>
          <w:szCs w:val="24"/>
          <w:lang w:eastAsia="en-US"/>
        </w:rPr>
      </w:pPr>
      <w:r>
        <w:br w:type="page"/>
      </w:r>
    </w:p>
    <w:p w14:paraId="71C48153" w14:textId="77777777" w:rsidR="000E55ED" w:rsidRPr="00A531C2" w:rsidRDefault="000E55ED" w:rsidP="00980F9B">
      <w:pPr>
        <w:pStyle w:val="Body"/>
        <w:numPr>
          <w:ilvl w:val="0"/>
          <w:numId w:val="18"/>
        </w:numPr>
        <w:tabs>
          <w:tab w:val="num" w:pos="360"/>
        </w:tabs>
      </w:pPr>
    </w:p>
    <w:p w14:paraId="1AA24FAE" w14:textId="77777777" w:rsidR="000E55ED" w:rsidRDefault="000E55ED" w:rsidP="00980F9B">
      <w:pPr>
        <w:pStyle w:val="Body"/>
        <w:numPr>
          <w:ilvl w:val="0"/>
          <w:numId w:val="18"/>
        </w:numPr>
        <w:tabs>
          <w:tab w:val="num" w:pos="360"/>
        </w:tabs>
      </w:pPr>
      <w:r>
        <w:t>Preparations for the publishing of Edition 6 of the Central Vicmap Mapbook will begin.</w:t>
      </w:r>
      <w:r w:rsidR="007936C5">
        <w:t xml:space="preserve"> </w:t>
      </w:r>
      <w:r>
        <w:t>This will shift the focus of Data Verification (via CFA check maps and DELWP investigations) to the centre of the State.</w:t>
      </w:r>
    </w:p>
    <w:p w14:paraId="5FD7981B" w14:textId="77777777" w:rsidR="001F524A" w:rsidRDefault="000758E3" w:rsidP="001F524A">
      <w:pPr>
        <w:pStyle w:val="CertHDWhite"/>
        <w:framePr w:w="11907" w:h="1985" w:hRule="exact" w:hSpace="11340" w:vSpace="284" w:wrap="around" w:vAnchor="page" w:hAnchor="page" w:yAlign="top"/>
        <w:tabs>
          <w:tab w:val="left" w:pos="3544"/>
          <w:tab w:val="left" w:pos="7513"/>
        </w:tabs>
        <w:rPr>
          <w:szCs w:val="40"/>
        </w:rPr>
      </w:pPr>
      <w:r>
        <w:t>Appendix Title</w:t>
      </w:r>
      <w:r w:rsidR="001F524A" w:rsidRPr="001F524A">
        <w:rPr>
          <w:szCs w:val="40"/>
        </w:rPr>
        <w:t xml:space="preserve"> </w:t>
      </w:r>
      <w:r w:rsidR="001F524A">
        <w:rPr>
          <w:szCs w:val="40"/>
        </w:rPr>
        <w:t>Vicmap ™ Quarterly Bulletin</w:t>
      </w:r>
    </w:p>
    <w:p w14:paraId="6CF3321A" w14:textId="77777777" w:rsidR="0058551B" w:rsidRPr="00EB042B" w:rsidRDefault="0058551B" w:rsidP="00217998">
      <w:pPr>
        <w:pStyle w:val="BodyText"/>
        <w:rPr>
          <w:lang w:eastAsia="en-AU"/>
        </w:rPr>
      </w:pPr>
      <w:r>
        <w:rPr>
          <w:noProof/>
          <w:lang w:eastAsia="en-AU"/>
        </w:rPr>
        <mc:AlternateContent>
          <mc:Choice Requires="wpc">
            <w:drawing>
              <wp:anchor distT="0" distB="0" distL="114300" distR="114300" simplePos="0" relativeHeight="251662848" behindDoc="0" locked="0" layoutInCell="1" allowOverlap="1" wp14:anchorId="1EF125DA" wp14:editId="3D256C8E">
                <wp:simplePos x="0" y="0"/>
                <wp:positionH relativeFrom="page">
                  <wp:posOffset>0</wp:posOffset>
                </wp:positionH>
                <wp:positionV relativeFrom="page">
                  <wp:posOffset>0</wp:posOffset>
                </wp:positionV>
                <wp:extent cx="7562850" cy="10687050"/>
                <wp:effectExtent l="0" t="0" r="0" b="0"/>
                <wp:wrapNone/>
                <wp:docPr id="30"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5" name="DELWPRectangle" descr="Back Cover " title="Back Cover "/>
                        <wps:cNvSpPr>
                          <a:spLocks noChangeArrowheads="1"/>
                        </wps:cNvSpPr>
                        <wps:spPr bwMode="auto">
                          <a:xfrm>
                            <a:off x="358775" y="360045"/>
                            <a:ext cx="6840000" cy="9972000"/>
                          </a:xfrm>
                          <a:prstGeom prst="rect">
                            <a:avLst/>
                          </a:prstGeom>
                          <a:solidFill>
                            <a:srgbClr val="201547"/>
                          </a:solidFill>
                          <a:ln>
                            <a:noFill/>
                          </a:ln>
                        </wps:spPr>
                        <wps:txbx>
                          <w:txbxContent>
                            <w:p w14:paraId="098136F1" w14:textId="77777777" w:rsidR="00415172" w:rsidRDefault="00415172" w:rsidP="00980F9B"/>
                          </w:txbxContent>
                        </wps:txbx>
                        <wps:bodyPr rot="0" vert="horz" wrap="square" lIns="91440" tIns="45720" rIns="91440" bIns="45720" anchor="t" anchorCtr="0" upright="1">
                          <a:noAutofit/>
                        </wps:bodyPr>
                      </wps:wsp>
                      <wps:wsp>
                        <wps:cNvPr id="22" name="Text Box 2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63B2BD" w14:textId="77777777" w:rsidR="00415172" w:rsidRPr="00CC18C6" w:rsidRDefault="00415172" w:rsidP="00CC18C6">
                              <w:pPr>
                                <w:pStyle w:val="xWeb"/>
                                <w:rPr>
                                  <w:color w:val="FFFFFF"/>
                                </w:rPr>
                              </w:pPr>
                              <w:r w:rsidRPr="00CC18C6">
                                <w:rPr>
                                  <w:color w:val="FFFFFF"/>
                                </w:rPr>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1EF125DA" id="BackCoverPortrait" o:spid="_x0000_s1031" editas="canvas" style="position:absolute;margin-left:0;margin-top:0;width:595.5pt;height:841.5pt;z-index:251662848;mso-position-horizontal-relative:page;mso-position-vertical-relative:page" coordsize="75628,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width:75628;height:106870;visibility:visible;mso-wrap-style:square" filled="t" fillcolor="white [3212]">
                  <v:fill o:detectmouseclick="t"/>
                  <v:path o:connecttype="none"/>
                </v:shape>
                <v:rect id="DELWPRectangle" o:spid="_x0000_s1033" alt="Back Cover "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" fillcolor="#201547" stroked="f">
                  <v:textbox>
                    <w:txbxContent>
                      <w:p w14:paraId="098136F1" w14:textId="77777777" w:rsidR="00415172" w:rsidRDefault="00415172" w:rsidP="00980F9B"/>
                    </w:txbxContent>
                  </v:textbox>
                </v:rect>
                <v:shape id="Text Box 22" o:spid="_x0000_s1034"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" filled="f" stroked="f" strokeweight=".5pt">
                  <v:textbox inset="0,0,0,0">
                    <w:txbxContent>
                      <w:p w14:paraId="4A63B2BD" w14:textId="77777777" w:rsidR="00415172" w:rsidRPr="00CC18C6" w:rsidRDefault="00415172" w:rsidP="00CC18C6">
                        <w:pPr>
                          <w:pStyle w:val="xWeb"/>
                          <w:rPr>
                            <w:color w:val="FFFFFF"/>
                          </w:rPr>
                        </w:pPr>
                        <w:r w:rsidRPr="00CC18C6">
                          <w:rPr>
                            <w:color w:val="FFFFFF"/>
                          </w:rPr>
                          <w:t xml:space="preserve">delwp.vic.gov.au </w:t>
                        </w:r>
                      </w:p>
                    </w:txbxContent>
                  </v:textbox>
                </v:shape>
                <w10:wrap anchorx="page" anchory="page"/>
              </v:group>
            </w:pict>
          </mc:Fallback>
        </mc:AlternateContent>
      </w:r>
    </w:p>
    <w:sectPr w:rsidR="0058551B" w:rsidRPr="00EB042B" w:rsidSect="00E625FB">
      <w:footerReference w:type="default" r:id="rId56"/>
      <w:footerReference w:type="first" r:id="rId57"/>
      <w:pgSz w:w="11907" w:h="16840" w:code="9"/>
      <w:pgMar w:top="2268" w:right="1134" w:bottom="1134" w:left="1134" w:header="284" w:footer="284" w:gutter="0"/>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D1BA32" w14:textId="77777777" w:rsidR="00415172" w:rsidRDefault="00415172">
      <w:r>
        <w:separator/>
      </w:r>
    </w:p>
    <w:p w14:paraId="70E0D8C4" w14:textId="77777777" w:rsidR="00415172" w:rsidRDefault="00415172"/>
  </w:endnote>
  <w:endnote w:type="continuationSeparator" w:id="0">
    <w:p w14:paraId="0BAAE1CF" w14:textId="77777777" w:rsidR="00415172" w:rsidRDefault="00415172">
      <w:r>
        <w:continuationSeparator/>
      </w:r>
    </w:p>
    <w:p w14:paraId="35A5870F" w14:textId="77777777" w:rsidR="00415172" w:rsidRDefault="00415172"/>
  </w:endnote>
  <w:endnote w:type="continuationNotice" w:id="1">
    <w:p w14:paraId="3981A157" w14:textId="77777777" w:rsidR="00415172" w:rsidRDefault="0041517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415172" w14:paraId="7227D071" w14:textId="77777777" w:rsidTr="00D83BD4">
      <w:trPr>
        <w:trHeight w:val="397"/>
      </w:trPr>
      <w:tc>
        <w:tcPr>
          <w:tcW w:w="340" w:type="dxa"/>
        </w:tcPr>
        <w:p w14:paraId="6187EDC1" w14:textId="77777777" w:rsidR="00415172" w:rsidRPr="00D55628" w:rsidRDefault="00415172"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36B8FF52" w14:textId="77777777" w:rsidR="00415172" w:rsidRPr="00D55628" w:rsidRDefault="00415172" w:rsidP="00D55628">
          <w:pPr>
            <w:pStyle w:val="FooterEven"/>
          </w:pPr>
          <w:r w:rsidRPr="000A15E4">
            <w:rPr>
              <w:rStyle w:val="Bold"/>
            </w:rPr>
            <w:t>Title of document</w:t>
          </w:r>
          <w:r w:rsidRPr="00D55628">
            <w:t xml:space="preserve"> Subtitle</w:t>
          </w:r>
        </w:p>
      </w:tc>
    </w:tr>
  </w:tbl>
  <w:p w14:paraId="7C746F37" w14:textId="77777777" w:rsidR="00415172" w:rsidRPr="008B6D45" w:rsidRDefault="00415172"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E4CF41" w14:textId="77777777" w:rsidR="00415172" w:rsidRDefault="00415172">
    <w:pPr>
      <w:pStyle w:val="Footer"/>
    </w:pPr>
    <w:r w:rsidRPr="00D55628">
      <w:rPr>
        <w:noProof/>
      </w:rPr>
      <mc:AlternateContent>
        <mc:Choice Requires="wps">
          <w:drawing>
            <wp:anchor distT="0" distB="0" distL="114300" distR="114300" simplePos="0" relativeHeight="251658241" behindDoc="1" locked="1" layoutInCell="1" allowOverlap="1" wp14:anchorId="6B10461A" wp14:editId="6A5E4D0D">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17011" w14:textId="77777777" w:rsidR="00415172" w:rsidRPr="0001226A" w:rsidRDefault="00415172" w:rsidP="00DF21D2">
                          <w:pPr>
                            <w:pStyle w:val="xStatu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10461A" id="_x0000_t202" coordsize="21600,21600" o:spt="202" path="m,l,21600r21600,l21600,xe">
              <v:stroke joinstyle="miter"/>
              <v:path gradientshapeok="t" o:connecttype="rect"/>
            </v:shapetype>
            <v:shape id="Text Box 224" o:spid="_x0000_s1035" type="#_x0000_t202" alt="Title: Background Watermark Image" style="position:absolute;margin-left:0;margin-top:0;width:595.3pt;height:141.45pt;z-index:-251658239;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14:paraId="3D617011" w14:textId="77777777" w:rsidR="00415172" w:rsidRPr="0001226A" w:rsidRDefault="00415172" w:rsidP="00DF21D2">
                    <w:pPr>
                      <w:pStyle w:val="xStatus"/>
                    </w:pPr>
                  </w:p>
                </w:txbxContent>
              </v:textbox>
              <w10:wrap anchorx="page" anchory="page"/>
              <w10:anchorlock/>
            </v:shape>
          </w:pict>
        </mc:Fallback>
      </mc:AlternateContent>
    </w:r>
  </w:p>
  <w:p w14:paraId="62EFBE3D" w14:textId="77777777" w:rsidR="00415172" w:rsidRDefault="004151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48B9C7" w14:textId="77777777" w:rsidR="00415172" w:rsidRDefault="00415172" w:rsidP="004C6B4B">
    <w:pPr>
      <w:pStyle w:val="Footer"/>
    </w:pPr>
  </w:p>
  <w:p w14:paraId="4F0BBED0" w14:textId="77777777" w:rsidR="00415172" w:rsidRDefault="00415172">
    <w:pPr>
      <w:pStyle w:val="Footer"/>
    </w:pPr>
    <w:r w:rsidRPr="00D55628">
      <w:rPr>
        <w:noProof/>
      </w:rPr>
      <w:drawing>
        <wp:anchor distT="0" distB="0" distL="114300" distR="114300" simplePos="0" relativeHeight="251658240" behindDoc="1" locked="0" layoutInCell="1" allowOverlap="1" wp14:anchorId="3EBEE46F" wp14:editId="3C4E41B4">
          <wp:simplePos x="0" y="0"/>
          <wp:positionH relativeFrom="page">
            <wp:align>right</wp:align>
          </wp:positionH>
          <wp:positionV relativeFrom="page">
            <wp:align>bottom</wp:align>
          </wp:positionV>
          <wp:extent cx="2203200" cy="903600"/>
          <wp:effectExtent l="0" t="0" r="6985" b="0"/>
          <wp:wrapNone/>
          <wp:docPr id="10"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1">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57C46A" w14:textId="77777777" w:rsidR="00415172" w:rsidRDefault="00415172" w:rsidP="000E55ED">
    <w:pPr>
      <w:pStyle w:val="Footer"/>
    </w:pPr>
    <w:r w:rsidRPr="00E93DC9">
      <w:rPr>
        <w:noProof/>
      </w:rPr>
      <w:drawing>
        <wp:anchor distT="0" distB="0" distL="114300" distR="114300" simplePos="0" relativeHeight="251621888" behindDoc="0" locked="0" layoutInCell="1" allowOverlap="1" wp14:anchorId="463172D1" wp14:editId="720E886D">
          <wp:simplePos x="0" y="0"/>
          <wp:positionH relativeFrom="column">
            <wp:posOffset>4742180</wp:posOffset>
          </wp:positionH>
          <wp:positionV relativeFrom="paragraph">
            <wp:posOffset>95885</wp:posOffset>
          </wp:positionV>
          <wp:extent cx="1815465" cy="539750"/>
          <wp:effectExtent l="0" t="0" r="0" b="0"/>
          <wp:wrapNone/>
          <wp:docPr id="60" name="Picture 60"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34176" behindDoc="0" locked="0" layoutInCell="1" allowOverlap="1" wp14:anchorId="3294A8E5" wp14:editId="0C20373B">
          <wp:simplePos x="0" y="0"/>
          <wp:positionH relativeFrom="column">
            <wp:posOffset>321945</wp:posOffset>
          </wp:positionH>
          <wp:positionV relativeFrom="paragraph">
            <wp:posOffset>102147</wp:posOffset>
          </wp:positionV>
          <wp:extent cx="522000" cy="540000"/>
          <wp:effectExtent l="0" t="0" r="0" b="0"/>
          <wp:wrapNone/>
          <wp:docPr id="59" name="Picture 59"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7716EB66" w14:textId="21384C36" w:rsidR="00415172" w:rsidRDefault="00415172" w:rsidP="000E55ED">
    <w:pPr>
      <w:pStyle w:val="Footer"/>
      <w:rPr>
        <w:szCs w:val="16"/>
      </w:rPr>
    </w:pPr>
    <w:r>
      <w:tab/>
    </w: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Pr>
        <w:noProof/>
        <w:szCs w:val="16"/>
      </w:rPr>
      <w:t>3</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Pr>
        <w:noProof/>
        <w:szCs w:val="16"/>
      </w:rPr>
      <w:t>23</w:t>
    </w:r>
    <w:r w:rsidRPr="00E724A5">
      <w:rPr>
        <w:szCs w:val="16"/>
      </w:rPr>
      <w:fldChar w:fldCharType="end"/>
    </w:r>
  </w:p>
  <w:p w14:paraId="4551A08A" w14:textId="77777777" w:rsidR="00415172" w:rsidRDefault="00415172" w:rsidP="000E55ED">
    <w:pPr>
      <w:pStyle w:val="Footer"/>
      <w:rPr>
        <w:szCs w:val="16"/>
      </w:rPr>
    </w:pPr>
  </w:p>
  <w:p w14:paraId="6788AAF8" w14:textId="65936166" w:rsidR="00415172" w:rsidRPr="00031FA3" w:rsidRDefault="00415172" w:rsidP="000E55ED">
    <w:pPr>
      <w:pStyle w:val="ImprintText"/>
      <w:ind w:left="1440" w:firstLine="720"/>
    </w:pPr>
    <w:r>
      <w:t xml:space="preserve">ECM File Name : </w:t>
    </w:r>
    <w:fldSimple w:instr=" FILENAME   \* MERGEFORMAT ">
      <w:r>
        <w:rPr>
          <w:noProof/>
        </w:rPr>
        <w:t>Vicmap Quarterly Bulletin January - March 2017 Final.docx</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C5247" w14:textId="77777777" w:rsidR="00415172" w:rsidRDefault="00415172" w:rsidP="004C6B4B">
    <w:pPr>
      <w:pStyle w:val="Footer"/>
    </w:pPr>
    <w:r w:rsidRPr="00E93DC9">
      <w:rPr>
        <w:noProof/>
      </w:rPr>
      <w:drawing>
        <wp:anchor distT="0" distB="0" distL="114300" distR="114300" simplePos="0" relativeHeight="251674112" behindDoc="0" locked="0" layoutInCell="1" allowOverlap="1" wp14:anchorId="4AF38456" wp14:editId="7B28B007">
          <wp:simplePos x="0" y="0"/>
          <wp:positionH relativeFrom="column">
            <wp:posOffset>4742180</wp:posOffset>
          </wp:positionH>
          <wp:positionV relativeFrom="paragraph">
            <wp:posOffset>95885</wp:posOffset>
          </wp:positionV>
          <wp:extent cx="1815465" cy="539750"/>
          <wp:effectExtent l="0" t="0" r="0" b="0"/>
          <wp:wrapNone/>
          <wp:docPr id="51" name="Picture 51"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256" behindDoc="0" locked="0" layoutInCell="1" allowOverlap="1" wp14:anchorId="62F6061C" wp14:editId="13554CE5">
          <wp:simplePos x="0" y="0"/>
          <wp:positionH relativeFrom="column">
            <wp:posOffset>321945</wp:posOffset>
          </wp:positionH>
          <wp:positionV relativeFrom="paragraph">
            <wp:posOffset>102147</wp:posOffset>
          </wp:positionV>
          <wp:extent cx="522000" cy="540000"/>
          <wp:effectExtent l="0" t="0" r="0" b="0"/>
          <wp:wrapNone/>
          <wp:docPr id="52" name="Picture 52"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482D72DE" w14:textId="722529F7" w:rsidR="00415172" w:rsidRDefault="00415172" w:rsidP="004C6B4B">
    <w:pPr>
      <w:pStyle w:val="Footer"/>
      <w:rPr>
        <w:szCs w:val="16"/>
      </w:rPr>
    </w:pPr>
    <w:r>
      <w:tab/>
    </w: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sidR="00EE3D0B">
      <w:rPr>
        <w:noProof/>
        <w:szCs w:val="16"/>
      </w:rPr>
      <w:t>2</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sidR="00EE3D0B">
      <w:rPr>
        <w:noProof/>
        <w:szCs w:val="16"/>
      </w:rPr>
      <w:t>23</w:t>
    </w:r>
    <w:r w:rsidRPr="00E724A5">
      <w:rPr>
        <w:szCs w:val="16"/>
      </w:rPr>
      <w:fldChar w:fldCharType="end"/>
    </w:r>
  </w:p>
  <w:p w14:paraId="129C78E8" w14:textId="77777777" w:rsidR="00415172" w:rsidRDefault="00415172" w:rsidP="004C6B4B">
    <w:pPr>
      <w:pStyle w:val="Footer"/>
      <w:rPr>
        <w:szCs w:val="16"/>
      </w:rPr>
    </w:pPr>
  </w:p>
  <w:p w14:paraId="17D70FFC" w14:textId="77777777" w:rsidR="00415172" w:rsidRDefault="00415172" w:rsidP="004C6B4B">
    <w:pPr>
      <w:pStyle w:val="Footer"/>
      <w:jc w:val="center"/>
    </w:pPr>
    <w:r w:rsidRPr="00D55628">
      <w:rPr>
        <w:noProof/>
      </w:rPr>
      <w:drawing>
        <wp:anchor distT="0" distB="0" distL="114300" distR="114300" simplePos="0" relativeHeight="251665920" behindDoc="1" locked="0" layoutInCell="1" allowOverlap="1" wp14:anchorId="4A73B62C" wp14:editId="54208CAD">
          <wp:simplePos x="0" y="0"/>
          <wp:positionH relativeFrom="page">
            <wp:align>right</wp:align>
          </wp:positionH>
          <wp:positionV relativeFrom="page">
            <wp:align>bottom</wp:align>
          </wp:positionV>
          <wp:extent cx="2203200" cy="903600"/>
          <wp:effectExtent l="0" t="0" r="6985" b="0"/>
          <wp:wrapNone/>
          <wp:docPr id="53"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3">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E363DE" w14:textId="77777777" w:rsidR="00415172" w:rsidRDefault="00415172" w:rsidP="000E55ED">
    <w:pPr>
      <w:pStyle w:val="Footer"/>
    </w:pPr>
    <w:r w:rsidRPr="00E93DC9">
      <w:rPr>
        <w:noProof/>
      </w:rPr>
      <w:drawing>
        <wp:anchor distT="0" distB="0" distL="114300" distR="114300" simplePos="0" relativeHeight="251686400" behindDoc="0" locked="0" layoutInCell="1" allowOverlap="1" wp14:anchorId="7FC1A8C1" wp14:editId="4373E122">
          <wp:simplePos x="0" y="0"/>
          <wp:positionH relativeFrom="column">
            <wp:posOffset>4196252</wp:posOffset>
          </wp:positionH>
          <wp:positionV relativeFrom="paragraph">
            <wp:posOffset>95885</wp:posOffset>
          </wp:positionV>
          <wp:extent cx="1815465" cy="539750"/>
          <wp:effectExtent l="0" t="0" r="0" b="0"/>
          <wp:wrapNone/>
          <wp:docPr id="27" name="Picture 27"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2544" behindDoc="0" locked="0" layoutInCell="1" allowOverlap="1" wp14:anchorId="4F90BA48" wp14:editId="7E472954">
          <wp:simplePos x="0" y="0"/>
          <wp:positionH relativeFrom="column">
            <wp:posOffset>321945</wp:posOffset>
          </wp:positionH>
          <wp:positionV relativeFrom="paragraph">
            <wp:posOffset>102147</wp:posOffset>
          </wp:positionV>
          <wp:extent cx="522000" cy="540000"/>
          <wp:effectExtent l="0" t="0" r="0" b="0"/>
          <wp:wrapNone/>
          <wp:docPr id="35" name="Picture 35"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707B0AFF" w14:textId="57A42EEB" w:rsidR="00415172" w:rsidRDefault="00415172" w:rsidP="00B71CD7">
    <w:pPr>
      <w:pStyle w:val="Footer"/>
      <w:jc w:val="center"/>
      <w:rPr>
        <w:szCs w:val="16"/>
      </w:rPr>
    </w:pP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sidR="00EE3D0B">
      <w:rPr>
        <w:noProof/>
        <w:szCs w:val="16"/>
      </w:rPr>
      <w:t>4</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sidR="00EE3D0B">
      <w:rPr>
        <w:noProof/>
        <w:szCs w:val="16"/>
      </w:rPr>
      <w:t>23</w:t>
    </w:r>
    <w:r w:rsidRPr="00E724A5">
      <w:rPr>
        <w:szCs w:val="16"/>
      </w:rPr>
      <w:fldChar w:fldCharType="end"/>
    </w:r>
  </w:p>
  <w:p w14:paraId="3B61C030" w14:textId="77777777" w:rsidR="00415172" w:rsidRDefault="00415172" w:rsidP="000E55ED">
    <w:pPr>
      <w:pStyle w:val="Footer"/>
      <w:rPr>
        <w:szCs w:val="16"/>
      </w:rPr>
    </w:pPr>
  </w:p>
  <w:p w14:paraId="3016CC7A" w14:textId="77777777" w:rsidR="00415172" w:rsidRDefault="00415172" w:rsidP="000E55ED">
    <w:pPr>
      <w:pStyle w:val="Footer"/>
      <w:rPr>
        <w:szCs w:val="16"/>
      </w:rPr>
    </w:pPr>
  </w:p>
  <w:p w14:paraId="75AF3265" w14:textId="77777777" w:rsidR="00415172" w:rsidRDefault="00415172" w:rsidP="000E55ED">
    <w:pPr>
      <w:pStyle w:val="Footer"/>
      <w:rPr>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8AF4F" w14:textId="77777777" w:rsidR="00415172" w:rsidRDefault="00415172" w:rsidP="004C6B4B">
    <w:pPr>
      <w:pStyle w:val="Footer"/>
    </w:pPr>
    <w:r w:rsidRPr="00E93DC9">
      <w:rPr>
        <w:noProof/>
      </w:rPr>
      <w:drawing>
        <wp:anchor distT="0" distB="0" distL="114300" distR="114300" simplePos="0" relativeHeight="251658752" behindDoc="0" locked="0" layoutInCell="1" allowOverlap="1" wp14:anchorId="0B097F2B" wp14:editId="06604DA5">
          <wp:simplePos x="0" y="0"/>
          <wp:positionH relativeFrom="column">
            <wp:posOffset>4742180</wp:posOffset>
          </wp:positionH>
          <wp:positionV relativeFrom="paragraph">
            <wp:posOffset>95885</wp:posOffset>
          </wp:positionV>
          <wp:extent cx="1815465" cy="539750"/>
          <wp:effectExtent l="0" t="0" r="0" b="0"/>
          <wp:wrapNone/>
          <wp:docPr id="47" name="Picture 47"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4832" behindDoc="0" locked="0" layoutInCell="1" allowOverlap="1" wp14:anchorId="378F6F2F" wp14:editId="14A9396A">
          <wp:simplePos x="0" y="0"/>
          <wp:positionH relativeFrom="column">
            <wp:posOffset>321945</wp:posOffset>
          </wp:positionH>
          <wp:positionV relativeFrom="paragraph">
            <wp:posOffset>102147</wp:posOffset>
          </wp:positionV>
          <wp:extent cx="522000" cy="540000"/>
          <wp:effectExtent l="0" t="0" r="0" b="0"/>
          <wp:wrapNone/>
          <wp:docPr id="48" name="Picture 48"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2D2A2A70" w14:textId="1076958A" w:rsidR="00415172" w:rsidRDefault="00415172" w:rsidP="004C6B4B">
    <w:pPr>
      <w:pStyle w:val="Footer"/>
      <w:rPr>
        <w:szCs w:val="16"/>
      </w:rPr>
    </w:pPr>
    <w:r>
      <w:tab/>
    </w: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Pr>
        <w:noProof/>
        <w:szCs w:val="16"/>
      </w:rPr>
      <w:t>3</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Pr>
        <w:noProof/>
        <w:szCs w:val="16"/>
      </w:rPr>
      <w:t>23</w:t>
    </w:r>
    <w:r w:rsidRPr="00E724A5">
      <w:rPr>
        <w:szCs w:val="16"/>
      </w:rPr>
      <w:fldChar w:fldCharType="end"/>
    </w:r>
  </w:p>
  <w:p w14:paraId="45AAE221" w14:textId="77777777" w:rsidR="00415172" w:rsidRDefault="00415172" w:rsidP="004C6B4B">
    <w:pPr>
      <w:pStyle w:val="Footer"/>
      <w:rPr>
        <w:szCs w:val="16"/>
      </w:rPr>
    </w:pPr>
  </w:p>
  <w:p w14:paraId="47B1E4DA" w14:textId="118C6C67" w:rsidR="00415172" w:rsidRDefault="00415172" w:rsidP="004C6B4B">
    <w:pPr>
      <w:pStyle w:val="Footer"/>
      <w:jc w:val="center"/>
    </w:pPr>
    <w:r>
      <w:t xml:space="preserve">ECM File Name : </w:t>
    </w:r>
    <w:fldSimple w:instr=" FILENAME   \* MERGEFORMAT ">
      <w:r>
        <w:rPr>
          <w:noProof/>
        </w:rPr>
        <w:t>Vicmap Quarterly Bulletin January - March 2017 Final.docx</w:t>
      </w:r>
    </w:fldSimple>
    <w:r w:rsidRPr="00D55628">
      <w:rPr>
        <w:noProof/>
      </w:rPr>
      <w:drawing>
        <wp:anchor distT="0" distB="0" distL="114300" distR="114300" simplePos="0" relativeHeight="251646464" behindDoc="1" locked="0" layoutInCell="1" allowOverlap="1" wp14:anchorId="3B0C5B18" wp14:editId="640F7B69">
          <wp:simplePos x="0" y="0"/>
          <wp:positionH relativeFrom="page">
            <wp:align>right</wp:align>
          </wp:positionH>
          <wp:positionV relativeFrom="page">
            <wp:align>bottom</wp:align>
          </wp:positionV>
          <wp:extent cx="2203200" cy="903600"/>
          <wp:effectExtent l="0" t="0" r="6985" b="0"/>
          <wp:wrapNone/>
          <wp:docPr id="49"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3">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FED1C0" w14:textId="77777777" w:rsidR="00415172" w:rsidRPr="008F5280" w:rsidRDefault="00415172" w:rsidP="008F5280">
      <w:pPr>
        <w:pStyle w:val="FootnoteSeparator"/>
      </w:pPr>
    </w:p>
  </w:footnote>
  <w:footnote w:type="continuationSeparator" w:id="0">
    <w:p w14:paraId="76782E57" w14:textId="77777777" w:rsidR="00415172" w:rsidRDefault="00415172" w:rsidP="008F5280">
      <w:pPr>
        <w:pStyle w:val="FootnoteSeparator"/>
      </w:pPr>
    </w:p>
    <w:p w14:paraId="7B96A954" w14:textId="77777777" w:rsidR="00415172" w:rsidRDefault="00415172"/>
  </w:footnote>
  <w:footnote w:type="continuationNotice" w:id="1">
    <w:p w14:paraId="1A2C5A94" w14:textId="77777777" w:rsidR="00415172" w:rsidRDefault="00415172" w:rsidP="00D55628"/>
    <w:p w14:paraId="329B921E" w14:textId="77777777" w:rsidR="00415172" w:rsidRDefault="004151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A5298B" w14:textId="77777777" w:rsidR="00415172" w:rsidRDefault="00415172" w:rsidP="009C64FA">
    <w:pPr>
      <w:pStyle w:val="Header"/>
    </w:pPr>
  </w:p>
  <w:p w14:paraId="0F379476" w14:textId="77777777" w:rsidR="00415172" w:rsidRPr="00393205" w:rsidRDefault="00415172" w:rsidP="00393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C2F8A6" w14:textId="77777777" w:rsidR="00415172" w:rsidRDefault="00415172" w:rsidP="000E55ED">
    <w:pPr>
      <w:pStyle w:val="CertHDWhite"/>
      <w:tabs>
        <w:tab w:val="left" w:pos="7513"/>
      </w:tabs>
    </w:pPr>
    <w:r w:rsidRPr="000E46E2">
      <w:rPr>
        <w:noProof/>
        <w:lang w:eastAsia="en-AU"/>
      </w:rPr>
      <mc:AlternateContent>
        <mc:Choice Requires="wps">
          <w:drawing>
            <wp:anchor distT="0" distB="0" distL="114300" distR="114300" simplePos="0" relativeHeight="251656192" behindDoc="1" locked="1" layoutInCell="1" allowOverlap="1" wp14:anchorId="213B65E4" wp14:editId="7EC0AAF3">
              <wp:simplePos x="0" y="0"/>
              <wp:positionH relativeFrom="page">
                <wp:posOffset>506095</wp:posOffset>
              </wp:positionH>
              <wp:positionV relativeFrom="page">
                <wp:posOffset>314960</wp:posOffset>
              </wp:positionV>
              <wp:extent cx="6301740" cy="751840"/>
              <wp:effectExtent l="0" t="0" r="3810" b="0"/>
              <wp:wrapNone/>
              <wp:docPr id="74" name="CoverRectangle"/>
              <wp:cNvGraphicFramePr/>
              <a:graphic xmlns:a="http://schemas.openxmlformats.org/drawingml/2006/main">
                <a:graphicData uri="http://schemas.microsoft.com/office/word/2010/wordprocessingShape">
                  <wps:wsp>
                    <wps:cNvSpPr/>
                    <wps:spPr>
                      <a:xfrm>
                        <a:off x="0" y="0"/>
                        <a:ext cx="6301740" cy="7518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1946D5" id="CoverRectangle" o:spid="_x0000_s1026" style="position:absolute;margin-left:39.85pt;margin-top:24.8pt;width:496.2pt;height:59.2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" fillcolor="#00b2a9 [3204]" stroked="f" strokeweight="2pt">
              <w10:wrap anchorx="page" anchory="page"/>
              <w10:anchorlock/>
            </v:rect>
          </w:pict>
        </mc:Fallback>
      </mc:AlternateContent>
    </w:r>
    <w:r w:rsidRPr="000E46E2">
      <w:rPr>
        <w:noProof/>
        <w:lang w:eastAsia="en-AU"/>
      </w:rPr>
      <mc:AlternateContent>
        <mc:Choice Requires="wps">
          <w:drawing>
            <wp:anchor distT="0" distB="0" distL="114300" distR="114300" simplePos="0" relativeHeight="251664384" behindDoc="0" locked="1" layoutInCell="1" allowOverlap="1" wp14:anchorId="406B2549" wp14:editId="698248D8">
              <wp:simplePos x="0" y="0"/>
              <wp:positionH relativeFrom="page">
                <wp:posOffset>508000</wp:posOffset>
              </wp:positionH>
              <wp:positionV relativeFrom="page">
                <wp:posOffset>314960</wp:posOffset>
              </wp:positionV>
              <wp:extent cx="873760" cy="751840"/>
              <wp:effectExtent l="0" t="0" r="2540" b="0"/>
              <wp:wrapNone/>
              <wp:docPr id="75"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3760" cy="75184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785A6C" id="TriangleTop" o:spid="_x0000_s1026" style="position:absolute;margin-left:40pt;margin-top:24.8pt;width:68.8pt;height:59.2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" path="m1745,3697l,,3496,,1745,3697xe" fillcolor="#b3272f [3202]" stroked="f">
              <v:path arrowok="t" o:connecttype="custom" o:connectlocs="436130,751840;0,0;873760,0;436130,751840" o:connectangles="0,0,0,0"/>
              <w10:wrap anchorx="page" anchory="page"/>
              <w10:anchorlock/>
            </v:shape>
          </w:pict>
        </mc:Fallback>
      </mc:AlternateContent>
    </w:r>
  </w:p>
  <w:p w14:paraId="69C9B465" w14:textId="77777777" w:rsidR="00415172" w:rsidRDefault="00415172" w:rsidP="003B104B">
    <w:pPr>
      <w:pStyle w:val="CertHDWhite"/>
      <w:tabs>
        <w:tab w:val="left" w:pos="1134"/>
        <w:tab w:val="left" w:pos="7513"/>
      </w:tabs>
      <w:spacing w:line="280" w:lineRule="atLeast"/>
      <w:ind w:left="284" w:firstLine="851"/>
      <w:rPr>
        <w:rFonts w:asciiTheme="minorHAnsi" w:hAnsiTheme="minorHAnsi" w:cstheme="minorHAnsi"/>
        <w:sz w:val="28"/>
        <w:szCs w:val="28"/>
      </w:rPr>
    </w:pPr>
    <w:r w:rsidRPr="00B71CD7">
      <w:rPr>
        <w:rFonts w:asciiTheme="minorHAnsi" w:hAnsiTheme="minorHAnsi" w:cstheme="minorHAnsi"/>
        <w:sz w:val="28"/>
        <w:szCs w:val="28"/>
      </w:rPr>
      <w:t xml:space="preserve">Vicmap </w:t>
    </w:r>
    <w:r>
      <w:rPr>
        <w:rFonts w:asciiTheme="minorHAnsi" w:hAnsiTheme="minorHAnsi" w:cstheme="minorHAnsi"/>
        <w:sz w:val="28"/>
        <w:szCs w:val="28"/>
      </w:rPr>
      <w:t>Bulletin</w:t>
    </w:r>
    <w:r w:rsidRPr="00B71CD7">
      <w:rPr>
        <w:rFonts w:asciiTheme="minorHAnsi" w:hAnsiTheme="minorHAnsi" w:cstheme="minorHAnsi"/>
        <w:sz w:val="28"/>
        <w:szCs w:val="28"/>
      </w:rPr>
      <w:t xml:space="preserve"> </w:t>
    </w:r>
  </w:p>
  <w:p w14:paraId="7A1A7A74" w14:textId="77777777" w:rsidR="00415172" w:rsidRPr="00B71CD7" w:rsidRDefault="00415172" w:rsidP="003B104B">
    <w:pPr>
      <w:pStyle w:val="CertHDWhite"/>
      <w:tabs>
        <w:tab w:val="left" w:pos="1134"/>
        <w:tab w:val="left" w:pos="7513"/>
      </w:tabs>
      <w:spacing w:line="280" w:lineRule="atLeast"/>
      <w:ind w:left="284" w:firstLine="851"/>
      <w:rPr>
        <w:rFonts w:asciiTheme="minorHAnsi" w:hAnsiTheme="minorHAnsi" w:cstheme="minorHAnsi"/>
        <w:sz w:val="28"/>
        <w:szCs w:val="28"/>
      </w:rPr>
    </w:pPr>
    <w:r>
      <w:rPr>
        <w:rFonts w:asciiTheme="minorHAnsi" w:hAnsiTheme="minorHAnsi" w:cstheme="minorHAnsi"/>
        <w:sz w:val="28"/>
        <w:szCs w:val="28"/>
      </w:rPr>
      <w:t>January–March</w:t>
    </w:r>
    <w:r w:rsidRPr="00B71CD7" w:rsidDel="00FC6AA2">
      <w:rPr>
        <w:rFonts w:asciiTheme="minorHAnsi" w:hAnsiTheme="minorHAnsi" w:cstheme="minorHAnsi"/>
        <w:sz w:val="28"/>
        <w:szCs w:val="28"/>
      </w:rPr>
      <w:t xml:space="preserve"> </w:t>
    </w:r>
    <w:r w:rsidRPr="00B71CD7">
      <w:rPr>
        <w:rFonts w:asciiTheme="minorHAnsi" w:hAnsiTheme="minorHAnsi" w:cstheme="minorHAnsi"/>
        <w:sz w:val="28"/>
        <w:szCs w:val="28"/>
      </w:rPr>
      <w:t>201</w:t>
    </w:r>
    <w:r>
      <w:rPr>
        <w:rFonts w:asciiTheme="minorHAnsi" w:hAnsiTheme="minorHAnsi" w:cstheme="minorHAnsi"/>
        <w:sz w:val="28"/>
        <w:szCs w:val="28"/>
      </w:rPr>
      <w:t>7</w:t>
    </w:r>
  </w:p>
  <w:p w14:paraId="64D8A654" w14:textId="77777777" w:rsidR="00415172" w:rsidRDefault="004151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EAD000" w14:textId="77777777" w:rsidR="00415172" w:rsidRPr="00D70D15" w:rsidRDefault="00415172" w:rsidP="00D70D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 w15:restartNumberingAfterBreak="0">
    <w:nsid w:val="081956F9"/>
    <w:multiLevelType w:val="hybridMultilevel"/>
    <w:tmpl w:val="DBB2C87A"/>
    <w:lvl w:ilvl="0" w:tplc="E244F3CE">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351215"/>
    <w:multiLevelType w:val="multilevel"/>
    <w:tmpl w:val="3FDEBA7A"/>
    <w:name w:val="DELWPHeadings"/>
    <w:lvl w:ilvl="0">
      <w:start w:val="1"/>
      <w:numFmt w:val="none"/>
      <w:lvlRestart w:val="0"/>
      <w:pStyle w:val="Heading1"/>
      <w:suff w:val="nothing"/>
      <w:lvlText w:val=""/>
      <w:lvlJc w:val="left"/>
      <w:pPr>
        <w:ind w:left="0" w:firstLine="0"/>
      </w:pPr>
      <w:rPr>
        <w:rFonts w:hint="default"/>
        <w:color w:val="B3272F"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3" w15:restartNumberingAfterBreak="0">
    <w:nsid w:val="0CCE780C"/>
    <w:multiLevelType w:val="multilevel"/>
    <w:tmpl w:val="58FE81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5"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6"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7" w15:restartNumberingAfterBreak="0">
    <w:nsid w:val="27F35808"/>
    <w:multiLevelType w:val="hybridMultilevel"/>
    <w:tmpl w:val="42922E7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D545EC4"/>
    <w:multiLevelType w:val="multilevel"/>
    <w:tmpl w:val="EF529FCA"/>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4"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5"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6"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17"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18" w15:restartNumberingAfterBreak="0">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F2F404C4">
      <w:start w:val="1"/>
      <w:numFmt w:val="bullet"/>
      <w:pStyle w:val="Bullet2"/>
      <w:lvlText w:val="–"/>
      <w:lvlJc w:val="left"/>
      <w:pPr>
        <w:tabs>
          <w:tab w:val="num" w:pos="1080"/>
        </w:tabs>
        <w:ind w:left="1080" w:hanging="360"/>
      </w:pPr>
      <w:rPr>
        <w:rFonts w:ascii="Courier New" w:hAnsi="Courier New" w:hint="default"/>
      </w:rPr>
    </w:lvl>
    <w:lvl w:ilvl="2" w:tplc="2CC4DBB0">
      <w:start w:val="1"/>
      <w:numFmt w:val="decimal"/>
      <w:lvlText w:val="%3."/>
      <w:lvlJc w:val="left"/>
      <w:pPr>
        <w:tabs>
          <w:tab w:val="num" w:pos="1800"/>
        </w:tabs>
        <w:ind w:left="1800" w:hanging="360"/>
      </w:pPr>
      <w:rPr>
        <w:rFonts w:hint="default"/>
      </w:rPr>
    </w:lvl>
    <w:lvl w:ilvl="3" w:tplc="4106EDFE">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0"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1"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1"/>
  </w:num>
  <w:num w:numId="2">
    <w:abstractNumId w:val="19"/>
  </w:num>
  <w:num w:numId="3">
    <w:abstractNumId w:val="16"/>
  </w:num>
  <w:num w:numId="4">
    <w:abstractNumId w:val="21"/>
  </w:num>
  <w:num w:numId="5">
    <w:abstractNumId w:val="8"/>
  </w:num>
  <w:num w:numId="6">
    <w:abstractNumId w:val="4"/>
  </w:num>
  <w:num w:numId="7">
    <w:abstractNumId w:val="2"/>
  </w:num>
  <w:num w:numId="8">
    <w:abstractNumId w:val="0"/>
  </w:num>
  <w:num w:numId="9">
    <w:abstractNumId w:val="20"/>
  </w:num>
  <w:num w:numId="10">
    <w:abstractNumId w:val="5"/>
  </w:num>
  <w:num w:numId="11">
    <w:abstractNumId w:val="9"/>
  </w:num>
  <w:num w:numId="12">
    <w:abstractNumId w:val="6"/>
  </w:num>
  <w:num w:numId="13">
    <w:abstractNumId w:val="12"/>
  </w:num>
  <w:num w:numId="14">
    <w:abstractNumId w:val="13"/>
  </w:num>
  <w:num w:numId="15">
    <w:abstractNumId w:val="1"/>
  </w:num>
  <w:num w:numId="16">
    <w:abstractNumId w:val="18"/>
  </w:num>
  <w:num w:numId="17">
    <w:abstractNumId w:val="7"/>
  </w:num>
  <w:num w:numId="18">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en-US" w:vendorID="64" w:dllVersion="0" w:nlCheck="1" w:checkStyle="1"/>
  <w:activeWritingStyle w:appName="MSWord" w:lang="en-AU" w:vendorID="64" w:dllVersion="0" w:nlCheck="1" w:checkStyle="1"/>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trackRevisions/>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12289"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LocalInfrastructure"/>
    <w:docVar w:name="TOC" w:val="True"/>
    <w:docVar w:name="TOCNew" w:val="True"/>
    <w:docVar w:name="Version" w:val="1"/>
  </w:docVars>
  <w:rsids>
    <w:rsidRoot w:val="008B060F"/>
    <w:rsid w:val="0000017F"/>
    <w:rsid w:val="00000279"/>
    <w:rsid w:val="000004BD"/>
    <w:rsid w:val="00000B7A"/>
    <w:rsid w:val="00000C89"/>
    <w:rsid w:val="00000FEB"/>
    <w:rsid w:val="000012BE"/>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95C"/>
    <w:rsid w:val="00006A2C"/>
    <w:rsid w:val="00006F08"/>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BB6"/>
    <w:rsid w:val="00016478"/>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650"/>
    <w:rsid w:val="00043BC5"/>
    <w:rsid w:val="00043E65"/>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128E"/>
    <w:rsid w:val="00052234"/>
    <w:rsid w:val="00052630"/>
    <w:rsid w:val="00052825"/>
    <w:rsid w:val="00052C61"/>
    <w:rsid w:val="00053244"/>
    <w:rsid w:val="00053C43"/>
    <w:rsid w:val="0005472E"/>
    <w:rsid w:val="000547C6"/>
    <w:rsid w:val="00054AD4"/>
    <w:rsid w:val="00055546"/>
    <w:rsid w:val="0005568C"/>
    <w:rsid w:val="000557B4"/>
    <w:rsid w:val="00055860"/>
    <w:rsid w:val="00055D0B"/>
    <w:rsid w:val="000560BA"/>
    <w:rsid w:val="000570E5"/>
    <w:rsid w:val="00057EB2"/>
    <w:rsid w:val="0006013C"/>
    <w:rsid w:val="00060538"/>
    <w:rsid w:val="00060E07"/>
    <w:rsid w:val="00060EE0"/>
    <w:rsid w:val="00060FD9"/>
    <w:rsid w:val="00061573"/>
    <w:rsid w:val="000617D7"/>
    <w:rsid w:val="000620DA"/>
    <w:rsid w:val="000626EE"/>
    <w:rsid w:val="00062985"/>
    <w:rsid w:val="00063E71"/>
    <w:rsid w:val="000640A9"/>
    <w:rsid w:val="0006422E"/>
    <w:rsid w:val="00064489"/>
    <w:rsid w:val="00065584"/>
    <w:rsid w:val="000655FD"/>
    <w:rsid w:val="00065A52"/>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36E"/>
    <w:rsid w:val="00076B41"/>
    <w:rsid w:val="0008006E"/>
    <w:rsid w:val="000802A9"/>
    <w:rsid w:val="0008061A"/>
    <w:rsid w:val="0008129B"/>
    <w:rsid w:val="000816AD"/>
    <w:rsid w:val="00081C99"/>
    <w:rsid w:val="0008221A"/>
    <w:rsid w:val="00082224"/>
    <w:rsid w:val="0008252E"/>
    <w:rsid w:val="00082889"/>
    <w:rsid w:val="00082914"/>
    <w:rsid w:val="0008309F"/>
    <w:rsid w:val="000838A2"/>
    <w:rsid w:val="00083917"/>
    <w:rsid w:val="00083CD6"/>
    <w:rsid w:val="00084187"/>
    <w:rsid w:val="00084CB1"/>
    <w:rsid w:val="00085689"/>
    <w:rsid w:val="0008568F"/>
    <w:rsid w:val="00086075"/>
    <w:rsid w:val="0008745F"/>
    <w:rsid w:val="000908D6"/>
    <w:rsid w:val="00090B89"/>
    <w:rsid w:val="0009125C"/>
    <w:rsid w:val="000913AD"/>
    <w:rsid w:val="00091F49"/>
    <w:rsid w:val="0009214D"/>
    <w:rsid w:val="00093051"/>
    <w:rsid w:val="00093290"/>
    <w:rsid w:val="000935F8"/>
    <w:rsid w:val="000938C5"/>
    <w:rsid w:val="00093F02"/>
    <w:rsid w:val="000948CF"/>
    <w:rsid w:val="00094A84"/>
    <w:rsid w:val="00094F27"/>
    <w:rsid w:val="0009521E"/>
    <w:rsid w:val="000956B8"/>
    <w:rsid w:val="00095B79"/>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670"/>
    <w:rsid w:val="000A4744"/>
    <w:rsid w:val="000A51F3"/>
    <w:rsid w:val="000A5E67"/>
    <w:rsid w:val="000A5EBD"/>
    <w:rsid w:val="000A5F2F"/>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00"/>
    <w:rsid w:val="000B402E"/>
    <w:rsid w:val="000B40D6"/>
    <w:rsid w:val="000B44D9"/>
    <w:rsid w:val="000B46C3"/>
    <w:rsid w:val="000B4999"/>
    <w:rsid w:val="000B4CFC"/>
    <w:rsid w:val="000B5144"/>
    <w:rsid w:val="000B5240"/>
    <w:rsid w:val="000B547C"/>
    <w:rsid w:val="000B5504"/>
    <w:rsid w:val="000B561E"/>
    <w:rsid w:val="000B5EA3"/>
    <w:rsid w:val="000B669C"/>
    <w:rsid w:val="000B692B"/>
    <w:rsid w:val="000B6BF6"/>
    <w:rsid w:val="000B6CA3"/>
    <w:rsid w:val="000B7CAB"/>
    <w:rsid w:val="000B7CC2"/>
    <w:rsid w:val="000C005D"/>
    <w:rsid w:val="000C015B"/>
    <w:rsid w:val="000C0411"/>
    <w:rsid w:val="000C0A3E"/>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1AC"/>
    <w:rsid w:val="000E46E2"/>
    <w:rsid w:val="000E4B54"/>
    <w:rsid w:val="000E53BD"/>
    <w:rsid w:val="000E55A2"/>
    <w:rsid w:val="000E55ED"/>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85F"/>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BED"/>
    <w:rsid w:val="00105C32"/>
    <w:rsid w:val="0010606F"/>
    <w:rsid w:val="0010632A"/>
    <w:rsid w:val="0010632E"/>
    <w:rsid w:val="00106A7E"/>
    <w:rsid w:val="00106A81"/>
    <w:rsid w:val="00106B89"/>
    <w:rsid w:val="00106CA2"/>
    <w:rsid w:val="001070FD"/>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B42"/>
    <w:rsid w:val="00117CFE"/>
    <w:rsid w:val="00117DD6"/>
    <w:rsid w:val="00117F77"/>
    <w:rsid w:val="001202B1"/>
    <w:rsid w:val="001203C0"/>
    <w:rsid w:val="001204D7"/>
    <w:rsid w:val="0012093F"/>
    <w:rsid w:val="00120C86"/>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8B3"/>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679"/>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61D"/>
    <w:rsid w:val="001568CE"/>
    <w:rsid w:val="001568DC"/>
    <w:rsid w:val="00156A81"/>
    <w:rsid w:val="00156F4A"/>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9EE"/>
    <w:rsid w:val="00171FD1"/>
    <w:rsid w:val="00172031"/>
    <w:rsid w:val="00172DA4"/>
    <w:rsid w:val="00173EEB"/>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5EFE"/>
    <w:rsid w:val="001A6176"/>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BCC"/>
    <w:rsid w:val="001B36B4"/>
    <w:rsid w:val="001B38B7"/>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29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24A"/>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DA6"/>
    <w:rsid w:val="00213289"/>
    <w:rsid w:val="0021366B"/>
    <w:rsid w:val="002139D9"/>
    <w:rsid w:val="00213B45"/>
    <w:rsid w:val="002147CA"/>
    <w:rsid w:val="002154DF"/>
    <w:rsid w:val="002158A2"/>
    <w:rsid w:val="00215AEB"/>
    <w:rsid w:val="00215CE4"/>
    <w:rsid w:val="00215E20"/>
    <w:rsid w:val="0021610D"/>
    <w:rsid w:val="002165C1"/>
    <w:rsid w:val="00216A8E"/>
    <w:rsid w:val="00217457"/>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5BD"/>
    <w:rsid w:val="00224830"/>
    <w:rsid w:val="00224EDC"/>
    <w:rsid w:val="00224F1D"/>
    <w:rsid w:val="00225CB2"/>
    <w:rsid w:val="002262A7"/>
    <w:rsid w:val="00227B32"/>
    <w:rsid w:val="00227EAC"/>
    <w:rsid w:val="0023007D"/>
    <w:rsid w:val="002302F5"/>
    <w:rsid w:val="00230478"/>
    <w:rsid w:val="0023084B"/>
    <w:rsid w:val="00231311"/>
    <w:rsid w:val="0023151E"/>
    <w:rsid w:val="0023219B"/>
    <w:rsid w:val="0023282F"/>
    <w:rsid w:val="00232E2E"/>
    <w:rsid w:val="00232E42"/>
    <w:rsid w:val="00233827"/>
    <w:rsid w:val="00233EB7"/>
    <w:rsid w:val="00233F42"/>
    <w:rsid w:val="00234272"/>
    <w:rsid w:val="00234750"/>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846"/>
    <w:rsid w:val="00245971"/>
    <w:rsid w:val="00245CE9"/>
    <w:rsid w:val="00245E00"/>
    <w:rsid w:val="00246012"/>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DF7"/>
    <w:rsid w:val="00253E02"/>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111A"/>
    <w:rsid w:val="0028119F"/>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C19"/>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680"/>
    <w:rsid w:val="002940DF"/>
    <w:rsid w:val="002942A8"/>
    <w:rsid w:val="0029457A"/>
    <w:rsid w:val="00294BC0"/>
    <w:rsid w:val="00294C41"/>
    <w:rsid w:val="0029505A"/>
    <w:rsid w:val="002958B8"/>
    <w:rsid w:val="00295F12"/>
    <w:rsid w:val="00296613"/>
    <w:rsid w:val="002972FC"/>
    <w:rsid w:val="00297462"/>
    <w:rsid w:val="00297CA9"/>
    <w:rsid w:val="00297EC6"/>
    <w:rsid w:val="002A0342"/>
    <w:rsid w:val="002A0AED"/>
    <w:rsid w:val="002A13AD"/>
    <w:rsid w:val="002A2754"/>
    <w:rsid w:val="002A289B"/>
    <w:rsid w:val="002A307B"/>
    <w:rsid w:val="002A314B"/>
    <w:rsid w:val="002A36DE"/>
    <w:rsid w:val="002A38F1"/>
    <w:rsid w:val="002A3DA4"/>
    <w:rsid w:val="002A3F31"/>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BD6"/>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4EEB"/>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ECC"/>
    <w:rsid w:val="002F25E9"/>
    <w:rsid w:val="002F385D"/>
    <w:rsid w:val="002F3E23"/>
    <w:rsid w:val="002F4165"/>
    <w:rsid w:val="002F44C2"/>
    <w:rsid w:val="002F4916"/>
    <w:rsid w:val="002F4B98"/>
    <w:rsid w:val="002F4FB6"/>
    <w:rsid w:val="002F5494"/>
    <w:rsid w:val="002F57C5"/>
    <w:rsid w:val="002F57C9"/>
    <w:rsid w:val="002F5CA3"/>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578"/>
    <w:rsid w:val="00316EE5"/>
    <w:rsid w:val="003177C7"/>
    <w:rsid w:val="00317B03"/>
    <w:rsid w:val="00317B60"/>
    <w:rsid w:val="00320D1D"/>
    <w:rsid w:val="00320E0A"/>
    <w:rsid w:val="00321131"/>
    <w:rsid w:val="00321137"/>
    <w:rsid w:val="003217EF"/>
    <w:rsid w:val="00321955"/>
    <w:rsid w:val="0032242E"/>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1D6"/>
    <w:rsid w:val="003363DA"/>
    <w:rsid w:val="003365F6"/>
    <w:rsid w:val="00336657"/>
    <w:rsid w:val="003368F1"/>
    <w:rsid w:val="00336A3D"/>
    <w:rsid w:val="00336F65"/>
    <w:rsid w:val="003370FB"/>
    <w:rsid w:val="00337980"/>
    <w:rsid w:val="00337989"/>
    <w:rsid w:val="00340C4D"/>
    <w:rsid w:val="00341DE0"/>
    <w:rsid w:val="003420E0"/>
    <w:rsid w:val="00342173"/>
    <w:rsid w:val="00342444"/>
    <w:rsid w:val="003428F3"/>
    <w:rsid w:val="00342C49"/>
    <w:rsid w:val="00342D06"/>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841"/>
    <w:rsid w:val="00354EFD"/>
    <w:rsid w:val="003555CC"/>
    <w:rsid w:val="003561B4"/>
    <w:rsid w:val="003574ED"/>
    <w:rsid w:val="003576A7"/>
    <w:rsid w:val="003576FA"/>
    <w:rsid w:val="0036096A"/>
    <w:rsid w:val="00360B61"/>
    <w:rsid w:val="00360F3F"/>
    <w:rsid w:val="00361287"/>
    <w:rsid w:val="0036145D"/>
    <w:rsid w:val="00361F2F"/>
    <w:rsid w:val="00361FBC"/>
    <w:rsid w:val="003622D4"/>
    <w:rsid w:val="003628F9"/>
    <w:rsid w:val="00362D3F"/>
    <w:rsid w:val="00362E3A"/>
    <w:rsid w:val="003630B0"/>
    <w:rsid w:val="00363120"/>
    <w:rsid w:val="00363532"/>
    <w:rsid w:val="00363763"/>
    <w:rsid w:val="00363BBC"/>
    <w:rsid w:val="00364154"/>
    <w:rsid w:val="003649FB"/>
    <w:rsid w:val="00364CA5"/>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2C5"/>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FA"/>
    <w:rsid w:val="003A6CE9"/>
    <w:rsid w:val="003A6D48"/>
    <w:rsid w:val="003A7910"/>
    <w:rsid w:val="003A79F1"/>
    <w:rsid w:val="003A7D28"/>
    <w:rsid w:val="003A7D9F"/>
    <w:rsid w:val="003B0339"/>
    <w:rsid w:val="003B0406"/>
    <w:rsid w:val="003B061E"/>
    <w:rsid w:val="003B06BF"/>
    <w:rsid w:val="003B0724"/>
    <w:rsid w:val="003B104B"/>
    <w:rsid w:val="003B12B7"/>
    <w:rsid w:val="003B148C"/>
    <w:rsid w:val="003B1774"/>
    <w:rsid w:val="003B2E3A"/>
    <w:rsid w:val="003B32F7"/>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B7E"/>
    <w:rsid w:val="003C71FE"/>
    <w:rsid w:val="003C76D4"/>
    <w:rsid w:val="003C7B87"/>
    <w:rsid w:val="003D0360"/>
    <w:rsid w:val="003D0CA7"/>
    <w:rsid w:val="003D1288"/>
    <w:rsid w:val="003D12AE"/>
    <w:rsid w:val="003D142B"/>
    <w:rsid w:val="003D1E04"/>
    <w:rsid w:val="003D25C4"/>
    <w:rsid w:val="003D2C4D"/>
    <w:rsid w:val="003D3447"/>
    <w:rsid w:val="003D3468"/>
    <w:rsid w:val="003D357E"/>
    <w:rsid w:val="003D3695"/>
    <w:rsid w:val="003D36A7"/>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3EA"/>
    <w:rsid w:val="003E3643"/>
    <w:rsid w:val="003E39F6"/>
    <w:rsid w:val="003E3E59"/>
    <w:rsid w:val="003E4332"/>
    <w:rsid w:val="003E4DBA"/>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842"/>
    <w:rsid w:val="003F6B4D"/>
    <w:rsid w:val="003F6E4F"/>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97A"/>
    <w:rsid w:val="00415172"/>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B30"/>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80C"/>
    <w:rsid w:val="00437960"/>
    <w:rsid w:val="00437972"/>
    <w:rsid w:val="004379D8"/>
    <w:rsid w:val="00437A5E"/>
    <w:rsid w:val="00437CEA"/>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4A93"/>
    <w:rsid w:val="004454C2"/>
    <w:rsid w:val="00445CA0"/>
    <w:rsid w:val="00446176"/>
    <w:rsid w:val="0044618B"/>
    <w:rsid w:val="00446390"/>
    <w:rsid w:val="004464A2"/>
    <w:rsid w:val="004467A1"/>
    <w:rsid w:val="00446920"/>
    <w:rsid w:val="00447351"/>
    <w:rsid w:val="00447B50"/>
    <w:rsid w:val="00447BD5"/>
    <w:rsid w:val="00447C55"/>
    <w:rsid w:val="0045004D"/>
    <w:rsid w:val="00450BFC"/>
    <w:rsid w:val="00450C2B"/>
    <w:rsid w:val="00450E1B"/>
    <w:rsid w:val="004512D8"/>
    <w:rsid w:val="0045153F"/>
    <w:rsid w:val="00451B0A"/>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221"/>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1473"/>
    <w:rsid w:val="00471496"/>
    <w:rsid w:val="0047188C"/>
    <w:rsid w:val="00471D90"/>
    <w:rsid w:val="00472154"/>
    <w:rsid w:val="0047291F"/>
    <w:rsid w:val="00472D29"/>
    <w:rsid w:val="00472E08"/>
    <w:rsid w:val="00473915"/>
    <w:rsid w:val="004741FF"/>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84D"/>
    <w:rsid w:val="004778C7"/>
    <w:rsid w:val="00477A42"/>
    <w:rsid w:val="0048018C"/>
    <w:rsid w:val="0048066C"/>
    <w:rsid w:val="0048087A"/>
    <w:rsid w:val="00480DA7"/>
    <w:rsid w:val="0048154D"/>
    <w:rsid w:val="0048157D"/>
    <w:rsid w:val="0048179C"/>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02"/>
    <w:rsid w:val="00485533"/>
    <w:rsid w:val="0048558F"/>
    <w:rsid w:val="00485759"/>
    <w:rsid w:val="00485BCA"/>
    <w:rsid w:val="00485D2C"/>
    <w:rsid w:val="00485DBF"/>
    <w:rsid w:val="0048677F"/>
    <w:rsid w:val="00486AF4"/>
    <w:rsid w:val="00486B9D"/>
    <w:rsid w:val="00486F4D"/>
    <w:rsid w:val="00487767"/>
    <w:rsid w:val="00487851"/>
    <w:rsid w:val="004879B6"/>
    <w:rsid w:val="00487EC0"/>
    <w:rsid w:val="00487EC7"/>
    <w:rsid w:val="00490F9B"/>
    <w:rsid w:val="00491465"/>
    <w:rsid w:val="0049165E"/>
    <w:rsid w:val="00491A11"/>
    <w:rsid w:val="004922A5"/>
    <w:rsid w:val="004925EC"/>
    <w:rsid w:val="00492C0D"/>
    <w:rsid w:val="00492CD9"/>
    <w:rsid w:val="0049412F"/>
    <w:rsid w:val="00494637"/>
    <w:rsid w:val="0049473E"/>
    <w:rsid w:val="0049493E"/>
    <w:rsid w:val="004955A1"/>
    <w:rsid w:val="004956B2"/>
    <w:rsid w:val="0049587E"/>
    <w:rsid w:val="00495986"/>
    <w:rsid w:val="00496446"/>
    <w:rsid w:val="00496465"/>
    <w:rsid w:val="00496982"/>
    <w:rsid w:val="00496C3E"/>
    <w:rsid w:val="0049713E"/>
    <w:rsid w:val="00497A05"/>
    <w:rsid w:val="00497E51"/>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A72"/>
    <w:rsid w:val="004B0E07"/>
    <w:rsid w:val="004B0E1F"/>
    <w:rsid w:val="004B10EC"/>
    <w:rsid w:val="004B141F"/>
    <w:rsid w:val="004B1491"/>
    <w:rsid w:val="004B16BA"/>
    <w:rsid w:val="004B1E8C"/>
    <w:rsid w:val="004B3987"/>
    <w:rsid w:val="004B3A9B"/>
    <w:rsid w:val="004B3C6B"/>
    <w:rsid w:val="004B441C"/>
    <w:rsid w:val="004B44C5"/>
    <w:rsid w:val="004B4B80"/>
    <w:rsid w:val="004B54BA"/>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6B4B"/>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1FB"/>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53E"/>
    <w:rsid w:val="005019B5"/>
    <w:rsid w:val="005019C0"/>
    <w:rsid w:val="0050225A"/>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1120"/>
    <w:rsid w:val="00511156"/>
    <w:rsid w:val="0051118C"/>
    <w:rsid w:val="0051138B"/>
    <w:rsid w:val="00511A66"/>
    <w:rsid w:val="00512229"/>
    <w:rsid w:val="00512DFB"/>
    <w:rsid w:val="00512E08"/>
    <w:rsid w:val="005135E4"/>
    <w:rsid w:val="00513EDA"/>
    <w:rsid w:val="00513F6B"/>
    <w:rsid w:val="005142A8"/>
    <w:rsid w:val="00514425"/>
    <w:rsid w:val="00514679"/>
    <w:rsid w:val="00514E2D"/>
    <w:rsid w:val="00514ECF"/>
    <w:rsid w:val="00515B23"/>
    <w:rsid w:val="00515C39"/>
    <w:rsid w:val="00516381"/>
    <w:rsid w:val="00516487"/>
    <w:rsid w:val="00516C58"/>
    <w:rsid w:val="00517186"/>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945"/>
    <w:rsid w:val="00542AD5"/>
    <w:rsid w:val="00542EDE"/>
    <w:rsid w:val="0054341E"/>
    <w:rsid w:val="00543FC2"/>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65AB"/>
    <w:rsid w:val="00556A21"/>
    <w:rsid w:val="00556E29"/>
    <w:rsid w:val="00556EE7"/>
    <w:rsid w:val="0056060F"/>
    <w:rsid w:val="005613E8"/>
    <w:rsid w:val="0056158C"/>
    <w:rsid w:val="00561816"/>
    <w:rsid w:val="005619B2"/>
    <w:rsid w:val="00561C27"/>
    <w:rsid w:val="0056225F"/>
    <w:rsid w:val="0056255F"/>
    <w:rsid w:val="0056269B"/>
    <w:rsid w:val="0056298E"/>
    <w:rsid w:val="00562C8B"/>
    <w:rsid w:val="00563627"/>
    <w:rsid w:val="0056396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7ED"/>
    <w:rsid w:val="00582C5B"/>
    <w:rsid w:val="00582EE0"/>
    <w:rsid w:val="00582FAD"/>
    <w:rsid w:val="00583129"/>
    <w:rsid w:val="005835F6"/>
    <w:rsid w:val="00583D40"/>
    <w:rsid w:val="00583E2B"/>
    <w:rsid w:val="00583E96"/>
    <w:rsid w:val="005840D6"/>
    <w:rsid w:val="00584B8F"/>
    <w:rsid w:val="00584E40"/>
    <w:rsid w:val="00585055"/>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86"/>
    <w:rsid w:val="005930BC"/>
    <w:rsid w:val="005938B8"/>
    <w:rsid w:val="00594595"/>
    <w:rsid w:val="00594764"/>
    <w:rsid w:val="0059485F"/>
    <w:rsid w:val="005949B0"/>
    <w:rsid w:val="00595627"/>
    <w:rsid w:val="0059590E"/>
    <w:rsid w:val="0059613A"/>
    <w:rsid w:val="0059627F"/>
    <w:rsid w:val="0059717E"/>
    <w:rsid w:val="00597336"/>
    <w:rsid w:val="00597359"/>
    <w:rsid w:val="00597C8C"/>
    <w:rsid w:val="00597D3A"/>
    <w:rsid w:val="005A02B2"/>
    <w:rsid w:val="005A0352"/>
    <w:rsid w:val="005A1360"/>
    <w:rsid w:val="005A1526"/>
    <w:rsid w:val="005A15BB"/>
    <w:rsid w:val="005A15E6"/>
    <w:rsid w:val="005A1C96"/>
    <w:rsid w:val="005A21FA"/>
    <w:rsid w:val="005A24B9"/>
    <w:rsid w:val="005A274F"/>
    <w:rsid w:val="005A2951"/>
    <w:rsid w:val="005A2A5D"/>
    <w:rsid w:val="005A2CB7"/>
    <w:rsid w:val="005A3174"/>
    <w:rsid w:val="005A4144"/>
    <w:rsid w:val="005A42D6"/>
    <w:rsid w:val="005A44BF"/>
    <w:rsid w:val="005A44DD"/>
    <w:rsid w:val="005A4DEF"/>
    <w:rsid w:val="005A4E7B"/>
    <w:rsid w:val="005A4E82"/>
    <w:rsid w:val="005A5248"/>
    <w:rsid w:val="005A61D5"/>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1075"/>
    <w:rsid w:val="005D1248"/>
    <w:rsid w:val="005D1255"/>
    <w:rsid w:val="005D12C4"/>
    <w:rsid w:val="005D141F"/>
    <w:rsid w:val="005D1494"/>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9D"/>
    <w:rsid w:val="005E16C9"/>
    <w:rsid w:val="005E1961"/>
    <w:rsid w:val="005E2204"/>
    <w:rsid w:val="005E25C1"/>
    <w:rsid w:val="005E2661"/>
    <w:rsid w:val="005E3167"/>
    <w:rsid w:val="005E36CC"/>
    <w:rsid w:val="005E38B4"/>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C8F"/>
    <w:rsid w:val="0060043D"/>
    <w:rsid w:val="0060058E"/>
    <w:rsid w:val="006008D1"/>
    <w:rsid w:val="006009A8"/>
    <w:rsid w:val="00600A7A"/>
    <w:rsid w:val="0060128F"/>
    <w:rsid w:val="006015F5"/>
    <w:rsid w:val="00601ECC"/>
    <w:rsid w:val="006023D9"/>
    <w:rsid w:val="0060269A"/>
    <w:rsid w:val="00602739"/>
    <w:rsid w:val="00602916"/>
    <w:rsid w:val="00602979"/>
    <w:rsid w:val="00603085"/>
    <w:rsid w:val="00603830"/>
    <w:rsid w:val="006040D0"/>
    <w:rsid w:val="00604691"/>
    <w:rsid w:val="00604976"/>
    <w:rsid w:val="00604A64"/>
    <w:rsid w:val="00604F9B"/>
    <w:rsid w:val="006056E9"/>
    <w:rsid w:val="00605B53"/>
    <w:rsid w:val="00605F62"/>
    <w:rsid w:val="00606402"/>
    <w:rsid w:val="00606440"/>
    <w:rsid w:val="00606505"/>
    <w:rsid w:val="0060655A"/>
    <w:rsid w:val="00606818"/>
    <w:rsid w:val="00606CC0"/>
    <w:rsid w:val="00606EB2"/>
    <w:rsid w:val="006071AD"/>
    <w:rsid w:val="006072AD"/>
    <w:rsid w:val="00607702"/>
    <w:rsid w:val="0060793A"/>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C3A"/>
    <w:rsid w:val="00644D13"/>
    <w:rsid w:val="00645089"/>
    <w:rsid w:val="0064542C"/>
    <w:rsid w:val="00645553"/>
    <w:rsid w:val="00645637"/>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BAC"/>
    <w:rsid w:val="006572F9"/>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EB4"/>
    <w:rsid w:val="00671FFF"/>
    <w:rsid w:val="00672399"/>
    <w:rsid w:val="0067295F"/>
    <w:rsid w:val="00672BB1"/>
    <w:rsid w:val="00672D08"/>
    <w:rsid w:val="00673B0F"/>
    <w:rsid w:val="00673B43"/>
    <w:rsid w:val="00673F70"/>
    <w:rsid w:val="00674720"/>
    <w:rsid w:val="00674C30"/>
    <w:rsid w:val="00675203"/>
    <w:rsid w:val="00675547"/>
    <w:rsid w:val="00675E8D"/>
    <w:rsid w:val="006760A1"/>
    <w:rsid w:val="00676B02"/>
    <w:rsid w:val="006770D4"/>
    <w:rsid w:val="006773B8"/>
    <w:rsid w:val="006773E8"/>
    <w:rsid w:val="00677CFC"/>
    <w:rsid w:val="00677D3D"/>
    <w:rsid w:val="00677DE9"/>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0BF"/>
    <w:rsid w:val="0069540B"/>
    <w:rsid w:val="006955CD"/>
    <w:rsid w:val="00696530"/>
    <w:rsid w:val="006967A1"/>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A7D0F"/>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550D"/>
    <w:rsid w:val="006B5CB2"/>
    <w:rsid w:val="006B62DD"/>
    <w:rsid w:val="006B62E9"/>
    <w:rsid w:val="006B65FF"/>
    <w:rsid w:val="006B67EE"/>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576A"/>
    <w:rsid w:val="006D58B9"/>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2F9"/>
    <w:rsid w:val="00713B45"/>
    <w:rsid w:val="00714FD3"/>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35"/>
    <w:rsid w:val="007230EC"/>
    <w:rsid w:val="00723379"/>
    <w:rsid w:val="0072397B"/>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393"/>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0EB"/>
    <w:rsid w:val="00746166"/>
    <w:rsid w:val="00746362"/>
    <w:rsid w:val="00746592"/>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ED9"/>
    <w:rsid w:val="00756FFA"/>
    <w:rsid w:val="007579AE"/>
    <w:rsid w:val="007579E2"/>
    <w:rsid w:val="00760543"/>
    <w:rsid w:val="00760556"/>
    <w:rsid w:val="00760709"/>
    <w:rsid w:val="007608FB"/>
    <w:rsid w:val="007611B8"/>
    <w:rsid w:val="00761233"/>
    <w:rsid w:val="0076126B"/>
    <w:rsid w:val="007616A6"/>
    <w:rsid w:val="00761940"/>
    <w:rsid w:val="00761AFD"/>
    <w:rsid w:val="00762267"/>
    <w:rsid w:val="0076264F"/>
    <w:rsid w:val="00762D06"/>
    <w:rsid w:val="00762D0E"/>
    <w:rsid w:val="0076407E"/>
    <w:rsid w:val="00764110"/>
    <w:rsid w:val="00764361"/>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5AE"/>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F49"/>
    <w:rsid w:val="007843F4"/>
    <w:rsid w:val="00784B91"/>
    <w:rsid w:val="00785089"/>
    <w:rsid w:val="007851E1"/>
    <w:rsid w:val="00785300"/>
    <w:rsid w:val="0078568D"/>
    <w:rsid w:val="00785938"/>
    <w:rsid w:val="00785A12"/>
    <w:rsid w:val="00785AA2"/>
    <w:rsid w:val="00785AAE"/>
    <w:rsid w:val="00785AEE"/>
    <w:rsid w:val="00785FCA"/>
    <w:rsid w:val="00786086"/>
    <w:rsid w:val="007860F7"/>
    <w:rsid w:val="007861EC"/>
    <w:rsid w:val="00786379"/>
    <w:rsid w:val="007864F2"/>
    <w:rsid w:val="00786862"/>
    <w:rsid w:val="00786B21"/>
    <w:rsid w:val="007873DA"/>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6C5"/>
    <w:rsid w:val="007939F0"/>
    <w:rsid w:val="007943AF"/>
    <w:rsid w:val="007947CB"/>
    <w:rsid w:val="00794808"/>
    <w:rsid w:val="0079521E"/>
    <w:rsid w:val="00795366"/>
    <w:rsid w:val="00795609"/>
    <w:rsid w:val="0079581E"/>
    <w:rsid w:val="00795C30"/>
    <w:rsid w:val="00795EC4"/>
    <w:rsid w:val="0079687A"/>
    <w:rsid w:val="00796C23"/>
    <w:rsid w:val="00796C84"/>
    <w:rsid w:val="00796E7F"/>
    <w:rsid w:val="00796EA4"/>
    <w:rsid w:val="00797148"/>
    <w:rsid w:val="00797272"/>
    <w:rsid w:val="00797BC5"/>
    <w:rsid w:val="00797D2E"/>
    <w:rsid w:val="007A01A6"/>
    <w:rsid w:val="007A05FD"/>
    <w:rsid w:val="007A09E6"/>
    <w:rsid w:val="007A1097"/>
    <w:rsid w:val="007A146A"/>
    <w:rsid w:val="007A1A56"/>
    <w:rsid w:val="007A2171"/>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66B"/>
    <w:rsid w:val="007A7A5E"/>
    <w:rsid w:val="007A7DED"/>
    <w:rsid w:val="007A7DF2"/>
    <w:rsid w:val="007B00D1"/>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2DA"/>
    <w:rsid w:val="007C33A4"/>
    <w:rsid w:val="007C348B"/>
    <w:rsid w:val="007C364B"/>
    <w:rsid w:val="007C36CA"/>
    <w:rsid w:val="007C4181"/>
    <w:rsid w:val="007C472A"/>
    <w:rsid w:val="007C477E"/>
    <w:rsid w:val="007C4BCE"/>
    <w:rsid w:val="007C4EA8"/>
    <w:rsid w:val="007C518E"/>
    <w:rsid w:val="007C5400"/>
    <w:rsid w:val="007C5554"/>
    <w:rsid w:val="007C57D5"/>
    <w:rsid w:val="007C59EF"/>
    <w:rsid w:val="007C6706"/>
    <w:rsid w:val="007C6777"/>
    <w:rsid w:val="007C6AA2"/>
    <w:rsid w:val="007C6EB3"/>
    <w:rsid w:val="007C6ECA"/>
    <w:rsid w:val="007C7BDE"/>
    <w:rsid w:val="007C7E1E"/>
    <w:rsid w:val="007D00DF"/>
    <w:rsid w:val="007D02A3"/>
    <w:rsid w:val="007D0435"/>
    <w:rsid w:val="007D0603"/>
    <w:rsid w:val="007D082B"/>
    <w:rsid w:val="007D0C23"/>
    <w:rsid w:val="007D0C7F"/>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C33"/>
    <w:rsid w:val="007D605B"/>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EA8"/>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52F1"/>
    <w:rsid w:val="007F5B9D"/>
    <w:rsid w:val="007F5E2A"/>
    <w:rsid w:val="007F66D7"/>
    <w:rsid w:val="007F68B8"/>
    <w:rsid w:val="007F6F7A"/>
    <w:rsid w:val="007F7420"/>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487"/>
    <w:rsid w:val="00805563"/>
    <w:rsid w:val="00805D15"/>
    <w:rsid w:val="00805E38"/>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5D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3FA1"/>
    <w:rsid w:val="00834526"/>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417F"/>
    <w:rsid w:val="008445F6"/>
    <w:rsid w:val="008448E9"/>
    <w:rsid w:val="00844B28"/>
    <w:rsid w:val="00844B85"/>
    <w:rsid w:val="00845010"/>
    <w:rsid w:val="0084503F"/>
    <w:rsid w:val="0084589F"/>
    <w:rsid w:val="0084645D"/>
    <w:rsid w:val="0084654E"/>
    <w:rsid w:val="00846560"/>
    <w:rsid w:val="00846CDC"/>
    <w:rsid w:val="00846F12"/>
    <w:rsid w:val="00846F26"/>
    <w:rsid w:val="00847067"/>
    <w:rsid w:val="00847A28"/>
    <w:rsid w:val="00850090"/>
    <w:rsid w:val="008500A9"/>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2380"/>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183"/>
    <w:rsid w:val="00874B42"/>
    <w:rsid w:val="00874D8C"/>
    <w:rsid w:val="008759AC"/>
    <w:rsid w:val="00875CD3"/>
    <w:rsid w:val="00876BC7"/>
    <w:rsid w:val="00876EAC"/>
    <w:rsid w:val="00877975"/>
    <w:rsid w:val="00880672"/>
    <w:rsid w:val="00880758"/>
    <w:rsid w:val="008811B0"/>
    <w:rsid w:val="008814CC"/>
    <w:rsid w:val="00881C82"/>
    <w:rsid w:val="00881F0A"/>
    <w:rsid w:val="00882125"/>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48B8"/>
    <w:rsid w:val="00895015"/>
    <w:rsid w:val="0089550A"/>
    <w:rsid w:val="00895DD3"/>
    <w:rsid w:val="00896414"/>
    <w:rsid w:val="00896C5E"/>
    <w:rsid w:val="008978A8"/>
    <w:rsid w:val="00897A8F"/>
    <w:rsid w:val="00897BA4"/>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1BCF"/>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0F"/>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7AE"/>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48F7"/>
    <w:rsid w:val="008E55E1"/>
    <w:rsid w:val="008E61C4"/>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1D99"/>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ED"/>
    <w:rsid w:val="0093064D"/>
    <w:rsid w:val="00930CD3"/>
    <w:rsid w:val="0093183F"/>
    <w:rsid w:val="00931850"/>
    <w:rsid w:val="0093220A"/>
    <w:rsid w:val="00932326"/>
    <w:rsid w:val="0093234A"/>
    <w:rsid w:val="009329EE"/>
    <w:rsid w:val="00932A49"/>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3DBA"/>
    <w:rsid w:val="00944072"/>
    <w:rsid w:val="009445E0"/>
    <w:rsid w:val="00944F33"/>
    <w:rsid w:val="00944FA0"/>
    <w:rsid w:val="0094513E"/>
    <w:rsid w:val="0094554E"/>
    <w:rsid w:val="00945E56"/>
    <w:rsid w:val="00946880"/>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D57"/>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535C"/>
    <w:rsid w:val="009658AB"/>
    <w:rsid w:val="00965BD5"/>
    <w:rsid w:val="00965C39"/>
    <w:rsid w:val="00965CE0"/>
    <w:rsid w:val="00965E2D"/>
    <w:rsid w:val="00965E31"/>
    <w:rsid w:val="00965E43"/>
    <w:rsid w:val="00966A50"/>
    <w:rsid w:val="00966CA6"/>
    <w:rsid w:val="00966ED7"/>
    <w:rsid w:val="00967ADB"/>
    <w:rsid w:val="0097010A"/>
    <w:rsid w:val="009706D4"/>
    <w:rsid w:val="00970B6A"/>
    <w:rsid w:val="00970CC4"/>
    <w:rsid w:val="00970D7B"/>
    <w:rsid w:val="00972956"/>
    <w:rsid w:val="00972B1E"/>
    <w:rsid w:val="00972B93"/>
    <w:rsid w:val="00972C5B"/>
    <w:rsid w:val="00972F49"/>
    <w:rsid w:val="00973700"/>
    <w:rsid w:val="00973960"/>
    <w:rsid w:val="00973C50"/>
    <w:rsid w:val="009751B0"/>
    <w:rsid w:val="009752D5"/>
    <w:rsid w:val="0097539B"/>
    <w:rsid w:val="00975C91"/>
    <w:rsid w:val="00975D72"/>
    <w:rsid w:val="00976B89"/>
    <w:rsid w:val="00977318"/>
    <w:rsid w:val="0097757C"/>
    <w:rsid w:val="0098053B"/>
    <w:rsid w:val="009807C6"/>
    <w:rsid w:val="00980ACA"/>
    <w:rsid w:val="00980F14"/>
    <w:rsid w:val="00980F9B"/>
    <w:rsid w:val="0098125C"/>
    <w:rsid w:val="0098146B"/>
    <w:rsid w:val="00981877"/>
    <w:rsid w:val="009828BD"/>
    <w:rsid w:val="009829FD"/>
    <w:rsid w:val="00982A6F"/>
    <w:rsid w:val="00982F90"/>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A47"/>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6DCE"/>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050"/>
    <w:rsid w:val="009B129D"/>
    <w:rsid w:val="009B1335"/>
    <w:rsid w:val="009B14D7"/>
    <w:rsid w:val="009B1665"/>
    <w:rsid w:val="009B241F"/>
    <w:rsid w:val="009B27B5"/>
    <w:rsid w:val="009B31D6"/>
    <w:rsid w:val="009B385E"/>
    <w:rsid w:val="009B3AE9"/>
    <w:rsid w:val="009B4456"/>
    <w:rsid w:val="009B4E07"/>
    <w:rsid w:val="009B5C48"/>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2EB4"/>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570"/>
    <w:rsid w:val="009E2F3B"/>
    <w:rsid w:val="009E3169"/>
    <w:rsid w:val="009E3528"/>
    <w:rsid w:val="009E3B07"/>
    <w:rsid w:val="009E3BBC"/>
    <w:rsid w:val="009E3C3B"/>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4A4"/>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28D"/>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8C5"/>
    <w:rsid w:val="00A60ADB"/>
    <w:rsid w:val="00A60CB7"/>
    <w:rsid w:val="00A613D9"/>
    <w:rsid w:val="00A61413"/>
    <w:rsid w:val="00A6149F"/>
    <w:rsid w:val="00A61530"/>
    <w:rsid w:val="00A61580"/>
    <w:rsid w:val="00A61B2C"/>
    <w:rsid w:val="00A61B81"/>
    <w:rsid w:val="00A61DDD"/>
    <w:rsid w:val="00A62811"/>
    <w:rsid w:val="00A631C8"/>
    <w:rsid w:val="00A63E8C"/>
    <w:rsid w:val="00A63EEE"/>
    <w:rsid w:val="00A64417"/>
    <w:rsid w:val="00A64C9F"/>
    <w:rsid w:val="00A653F3"/>
    <w:rsid w:val="00A665C7"/>
    <w:rsid w:val="00A66C93"/>
    <w:rsid w:val="00A66F00"/>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3B7"/>
    <w:rsid w:val="00A84AB7"/>
    <w:rsid w:val="00A84FBB"/>
    <w:rsid w:val="00A85143"/>
    <w:rsid w:val="00A8564F"/>
    <w:rsid w:val="00A85F86"/>
    <w:rsid w:val="00A86220"/>
    <w:rsid w:val="00A86289"/>
    <w:rsid w:val="00A8674C"/>
    <w:rsid w:val="00A86B00"/>
    <w:rsid w:val="00A87080"/>
    <w:rsid w:val="00A873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6A"/>
    <w:rsid w:val="00AA21C0"/>
    <w:rsid w:val="00AA23E2"/>
    <w:rsid w:val="00AA24BA"/>
    <w:rsid w:val="00AA2B8F"/>
    <w:rsid w:val="00AA2C74"/>
    <w:rsid w:val="00AA2D08"/>
    <w:rsid w:val="00AA34E3"/>
    <w:rsid w:val="00AA3625"/>
    <w:rsid w:val="00AA3C21"/>
    <w:rsid w:val="00AA3DD9"/>
    <w:rsid w:val="00AA3E87"/>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5D5E"/>
    <w:rsid w:val="00AC652C"/>
    <w:rsid w:val="00AC6554"/>
    <w:rsid w:val="00AC68D7"/>
    <w:rsid w:val="00AC6B78"/>
    <w:rsid w:val="00AC6D0B"/>
    <w:rsid w:val="00AC6D19"/>
    <w:rsid w:val="00AC70C0"/>
    <w:rsid w:val="00AD02B7"/>
    <w:rsid w:val="00AD03D6"/>
    <w:rsid w:val="00AD0593"/>
    <w:rsid w:val="00AD05B0"/>
    <w:rsid w:val="00AD0B66"/>
    <w:rsid w:val="00AD0BBE"/>
    <w:rsid w:val="00AD135F"/>
    <w:rsid w:val="00AD1831"/>
    <w:rsid w:val="00AD18EE"/>
    <w:rsid w:val="00AD2747"/>
    <w:rsid w:val="00AD3037"/>
    <w:rsid w:val="00AD3296"/>
    <w:rsid w:val="00AD33BC"/>
    <w:rsid w:val="00AD391C"/>
    <w:rsid w:val="00AD49FA"/>
    <w:rsid w:val="00AD4C26"/>
    <w:rsid w:val="00AD52BD"/>
    <w:rsid w:val="00AD5DB5"/>
    <w:rsid w:val="00AD6206"/>
    <w:rsid w:val="00AD67D6"/>
    <w:rsid w:val="00AD6B3E"/>
    <w:rsid w:val="00AD70E2"/>
    <w:rsid w:val="00AD7588"/>
    <w:rsid w:val="00AD7C28"/>
    <w:rsid w:val="00AD7C88"/>
    <w:rsid w:val="00AE05C4"/>
    <w:rsid w:val="00AE0962"/>
    <w:rsid w:val="00AE0A91"/>
    <w:rsid w:val="00AE0FCB"/>
    <w:rsid w:val="00AE1B7D"/>
    <w:rsid w:val="00AE1C3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9D9"/>
    <w:rsid w:val="00AE6BCD"/>
    <w:rsid w:val="00AE710C"/>
    <w:rsid w:val="00AE7375"/>
    <w:rsid w:val="00AE76F3"/>
    <w:rsid w:val="00AE77D6"/>
    <w:rsid w:val="00AF0002"/>
    <w:rsid w:val="00AF0481"/>
    <w:rsid w:val="00AF0AEB"/>
    <w:rsid w:val="00AF0C58"/>
    <w:rsid w:val="00AF0EEA"/>
    <w:rsid w:val="00AF1079"/>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389"/>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55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2E3A"/>
    <w:rsid w:val="00B23142"/>
    <w:rsid w:val="00B2360C"/>
    <w:rsid w:val="00B23832"/>
    <w:rsid w:val="00B23EFF"/>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59E"/>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B96"/>
    <w:rsid w:val="00B63F44"/>
    <w:rsid w:val="00B6404F"/>
    <w:rsid w:val="00B64AB2"/>
    <w:rsid w:val="00B64CD9"/>
    <w:rsid w:val="00B65160"/>
    <w:rsid w:val="00B6549C"/>
    <w:rsid w:val="00B6553F"/>
    <w:rsid w:val="00B6561B"/>
    <w:rsid w:val="00B6566B"/>
    <w:rsid w:val="00B65C8D"/>
    <w:rsid w:val="00B65DA8"/>
    <w:rsid w:val="00B65EFE"/>
    <w:rsid w:val="00B65FFE"/>
    <w:rsid w:val="00B66B90"/>
    <w:rsid w:val="00B670BF"/>
    <w:rsid w:val="00B670E1"/>
    <w:rsid w:val="00B674B6"/>
    <w:rsid w:val="00B67A58"/>
    <w:rsid w:val="00B7023B"/>
    <w:rsid w:val="00B702FF"/>
    <w:rsid w:val="00B70436"/>
    <w:rsid w:val="00B70562"/>
    <w:rsid w:val="00B70D3B"/>
    <w:rsid w:val="00B71320"/>
    <w:rsid w:val="00B71A99"/>
    <w:rsid w:val="00B71B3E"/>
    <w:rsid w:val="00B71BB3"/>
    <w:rsid w:val="00B71CD7"/>
    <w:rsid w:val="00B7210F"/>
    <w:rsid w:val="00B72791"/>
    <w:rsid w:val="00B72CFC"/>
    <w:rsid w:val="00B73397"/>
    <w:rsid w:val="00B7377D"/>
    <w:rsid w:val="00B739CC"/>
    <w:rsid w:val="00B740EF"/>
    <w:rsid w:val="00B74861"/>
    <w:rsid w:val="00B74B2A"/>
    <w:rsid w:val="00B74B7C"/>
    <w:rsid w:val="00B74C0F"/>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87A47"/>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1DEF"/>
    <w:rsid w:val="00BA287A"/>
    <w:rsid w:val="00BA2A44"/>
    <w:rsid w:val="00BA2DDF"/>
    <w:rsid w:val="00BA3616"/>
    <w:rsid w:val="00BA3AA5"/>
    <w:rsid w:val="00BA3B7E"/>
    <w:rsid w:val="00BA4241"/>
    <w:rsid w:val="00BA4391"/>
    <w:rsid w:val="00BA43C5"/>
    <w:rsid w:val="00BA47A1"/>
    <w:rsid w:val="00BA4E19"/>
    <w:rsid w:val="00BA4EBC"/>
    <w:rsid w:val="00BA4FB0"/>
    <w:rsid w:val="00BA51E6"/>
    <w:rsid w:val="00BA54D2"/>
    <w:rsid w:val="00BA581B"/>
    <w:rsid w:val="00BA58A1"/>
    <w:rsid w:val="00BA655E"/>
    <w:rsid w:val="00BA7507"/>
    <w:rsid w:val="00BA7B4C"/>
    <w:rsid w:val="00BB03B6"/>
    <w:rsid w:val="00BB06D7"/>
    <w:rsid w:val="00BB09F9"/>
    <w:rsid w:val="00BB122A"/>
    <w:rsid w:val="00BB1304"/>
    <w:rsid w:val="00BB153A"/>
    <w:rsid w:val="00BB15B8"/>
    <w:rsid w:val="00BB1B50"/>
    <w:rsid w:val="00BB1C51"/>
    <w:rsid w:val="00BB1C6C"/>
    <w:rsid w:val="00BB1CAD"/>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C8D"/>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B1A"/>
    <w:rsid w:val="00BD1ED5"/>
    <w:rsid w:val="00BD1F97"/>
    <w:rsid w:val="00BD225E"/>
    <w:rsid w:val="00BD22E1"/>
    <w:rsid w:val="00BD23E9"/>
    <w:rsid w:val="00BD24F0"/>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C73"/>
    <w:rsid w:val="00BE01AD"/>
    <w:rsid w:val="00BE038A"/>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EB0"/>
    <w:rsid w:val="00BF2F5D"/>
    <w:rsid w:val="00BF35B1"/>
    <w:rsid w:val="00BF3903"/>
    <w:rsid w:val="00BF3A0B"/>
    <w:rsid w:val="00BF3BC0"/>
    <w:rsid w:val="00BF3BF1"/>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90D"/>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12B"/>
    <w:rsid w:val="00C30987"/>
    <w:rsid w:val="00C30AFA"/>
    <w:rsid w:val="00C30B58"/>
    <w:rsid w:val="00C30D8E"/>
    <w:rsid w:val="00C30DEB"/>
    <w:rsid w:val="00C30E89"/>
    <w:rsid w:val="00C31358"/>
    <w:rsid w:val="00C31439"/>
    <w:rsid w:val="00C31C12"/>
    <w:rsid w:val="00C31E6E"/>
    <w:rsid w:val="00C324FF"/>
    <w:rsid w:val="00C32704"/>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194"/>
    <w:rsid w:val="00C4238C"/>
    <w:rsid w:val="00C42B7C"/>
    <w:rsid w:val="00C42CCE"/>
    <w:rsid w:val="00C42D07"/>
    <w:rsid w:val="00C434B3"/>
    <w:rsid w:val="00C435BC"/>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47551"/>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5A9A"/>
    <w:rsid w:val="00C56020"/>
    <w:rsid w:val="00C565FD"/>
    <w:rsid w:val="00C566A2"/>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88A"/>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074"/>
    <w:rsid w:val="00C715E0"/>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8F"/>
    <w:rsid w:val="00C765D7"/>
    <w:rsid w:val="00C766E2"/>
    <w:rsid w:val="00C77B9A"/>
    <w:rsid w:val="00C80C33"/>
    <w:rsid w:val="00C80F2F"/>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F0C"/>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359B"/>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0B63"/>
    <w:rsid w:val="00CF12E0"/>
    <w:rsid w:val="00CF1959"/>
    <w:rsid w:val="00CF1F26"/>
    <w:rsid w:val="00CF1F40"/>
    <w:rsid w:val="00CF26A1"/>
    <w:rsid w:val="00CF2886"/>
    <w:rsid w:val="00CF2ABF"/>
    <w:rsid w:val="00CF2EBB"/>
    <w:rsid w:val="00CF3444"/>
    <w:rsid w:val="00CF3659"/>
    <w:rsid w:val="00CF396C"/>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E72"/>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71E"/>
    <w:rsid w:val="00D16A40"/>
    <w:rsid w:val="00D16DEC"/>
    <w:rsid w:val="00D16E03"/>
    <w:rsid w:val="00D1715D"/>
    <w:rsid w:val="00D175A9"/>
    <w:rsid w:val="00D17F9A"/>
    <w:rsid w:val="00D2011A"/>
    <w:rsid w:val="00D20BB8"/>
    <w:rsid w:val="00D214E7"/>
    <w:rsid w:val="00D21CA0"/>
    <w:rsid w:val="00D21CD3"/>
    <w:rsid w:val="00D21E8A"/>
    <w:rsid w:val="00D221C9"/>
    <w:rsid w:val="00D2267C"/>
    <w:rsid w:val="00D22895"/>
    <w:rsid w:val="00D23005"/>
    <w:rsid w:val="00D2333E"/>
    <w:rsid w:val="00D23D0E"/>
    <w:rsid w:val="00D24D9F"/>
    <w:rsid w:val="00D24E55"/>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843"/>
    <w:rsid w:val="00D66B22"/>
    <w:rsid w:val="00D66BCB"/>
    <w:rsid w:val="00D67569"/>
    <w:rsid w:val="00D67BAA"/>
    <w:rsid w:val="00D67EC9"/>
    <w:rsid w:val="00D70537"/>
    <w:rsid w:val="00D7066E"/>
    <w:rsid w:val="00D70792"/>
    <w:rsid w:val="00D70C58"/>
    <w:rsid w:val="00D70D15"/>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6A5"/>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4E3F"/>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44B"/>
    <w:rsid w:val="00D94F7E"/>
    <w:rsid w:val="00D9517F"/>
    <w:rsid w:val="00D95B90"/>
    <w:rsid w:val="00D972DF"/>
    <w:rsid w:val="00D9746A"/>
    <w:rsid w:val="00D97B01"/>
    <w:rsid w:val="00D97C41"/>
    <w:rsid w:val="00DA0680"/>
    <w:rsid w:val="00DA09FE"/>
    <w:rsid w:val="00DA0D82"/>
    <w:rsid w:val="00DA122E"/>
    <w:rsid w:val="00DA1542"/>
    <w:rsid w:val="00DA172A"/>
    <w:rsid w:val="00DA1753"/>
    <w:rsid w:val="00DA1F6B"/>
    <w:rsid w:val="00DA1F8E"/>
    <w:rsid w:val="00DA2779"/>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A7BD7"/>
    <w:rsid w:val="00DB0F93"/>
    <w:rsid w:val="00DB17F5"/>
    <w:rsid w:val="00DB1873"/>
    <w:rsid w:val="00DB19B1"/>
    <w:rsid w:val="00DB1AEB"/>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7D8"/>
    <w:rsid w:val="00DD482D"/>
    <w:rsid w:val="00DD54FD"/>
    <w:rsid w:val="00DD5A6E"/>
    <w:rsid w:val="00DD5C06"/>
    <w:rsid w:val="00DD5D1D"/>
    <w:rsid w:val="00DD5DD0"/>
    <w:rsid w:val="00DD6297"/>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B12"/>
    <w:rsid w:val="00DF0C0A"/>
    <w:rsid w:val="00DF11CA"/>
    <w:rsid w:val="00DF1784"/>
    <w:rsid w:val="00DF1ABA"/>
    <w:rsid w:val="00DF2132"/>
    <w:rsid w:val="00DF2161"/>
    <w:rsid w:val="00DF21D2"/>
    <w:rsid w:val="00DF2488"/>
    <w:rsid w:val="00DF254F"/>
    <w:rsid w:val="00DF26F1"/>
    <w:rsid w:val="00DF27D5"/>
    <w:rsid w:val="00DF2D87"/>
    <w:rsid w:val="00DF2E29"/>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15A"/>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43A"/>
    <w:rsid w:val="00E3371C"/>
    <w:rsid w:val="00E34147"/>
    <w:rsid w:val="00E34CB6"/>
    <w:rsid w:val="00E34D35"/>
    <w:rsid w:val="00E3515A"/>
    <w:rsid w:val="00E3585C"/>
    <w:rsid w:val="00E359F0"/>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1EF0"/>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CB9"/>
    <w:rsid w:val="00E60DE1"/>
    <w:rsid w:val="00E60DF1"/>
    <w:rsid w:val="00E61262"/>
    <w:rsid w:val="00E6130D"/>
    <w:rsid w:val="00E614CE"/>
    <w:rsid w:val="00E620C5"/>
    <w:rsid w:val="00E62139"/>
    <w:rsid w:val="00E6239D"/>
    <w:rsid w:val="00E625FB"/>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746"/>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7E2"/>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D91"/>
    <w:rsid w:val="00E86F02"/>
    <w:rsid w:val="00E87202"/>
    <w:rsid w:val="00E87347"/>
    <w:rsid w:val="00E874BB"/>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636B"/>
    <w:rsid w:val="00E96576"/>
    <w:rsid w:val="00E96D09"/>
    <w:rsid w:val="00E96FED"/>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0B"/>
    <w:rsid w:val="00EE3D13"/>
    <w:rsid w:val="00EE3D35"/>
    <w:rsid w:val="00EE3EBB"/>
    <w:rsid w:val="00EE4997"/>
    <w:rsid w:val="00EE4AFC"/>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2819"/>
    <w:rsid w:val="00EF322F"/>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47C"/>
    <w:rsid w:val="00F10954"/>
    <w:rsid w:val="00F11097"/>
    <w:rsid w:val="00F11189"/>
    <w:rsid w:val="00F11349"/>
    <w:rsid w:val="00F11738"/>
    <w:rsid w:val="00F11892"/>
    <w:rsid w:val="00F11CCD"/>
    <w:rsid w:val="00F124C4"/>
    <w:rsid w:val="00F128E3"/>
    <w:rsid w:val="00F12FE6"/>
    <w:rsid w:val="00F1306F"/>
    <w:rsid w:val="00F13416"/>
    <w:rsid w:val="00F13590"/>
    <w:rsid w:val="00F13B6C"/>
    <w:rsid w:val="00F13D4F"/>
    <w:rsid w:val="00F13EF6"/>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2D48"/>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353A"/>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D91"/>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EE8"/>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1070"/>
    <w:rsid w:val="00FA164F"/>
    <w:rsid w:val="00FA165E"/>
    <w:rsid w:val="00FA1ACB"/>
    <w:rsid w:val="00FA1BB5"/>
    <w:rsid w:val="00FA1FDF"/>
    <w:rsid w:val="00FA21F4"/>
    <w:rsid w:val="00FA2F3A"/>
    <w:rsid w:val="00FA304B"/>
    <w:rsid w:val="00FA3214"/>
    <w:rsid w:val="00FA371A"/>
    <w:rsid w:val="00FA397C"/>
    <w:rsid w:val="00FA3D5B"/>
    <w:rsid w:val="00FA4C7D"/>
    <w:rsid w:val="00FA4E97"/>
    <w:rsid w:val="00FA4ED6"/>
    <w:rsid w:val="00FA4FD7"/>
    <w:rsid w:val="00FA5750"/>
    <w:rsid w:val="00FA5874"/>
    <w:rsid w:val="00FA6476"/>
    <w:rsid w:val="00FA6A95"/>
    <w:rsid w:val="00FA6E13"/>
    <w:rsid w:val="00FA70CC"/>
    <w:rsid w:val="00FA7316"/>
    <w:rsid w:val="00FA77D4"/>
    <w:rsid w:val="00FA798A"/>
    <w:rsid w:val="00FA7E20"/>
    <w:rsid w:val="00FB0FF2"/>
    <w:rsid w:val="00FB18B5"/>
    <w:rsid w:val="00FB197F"/>
    <w:rsid w:val="00FB23DD"/>
    <w:rsid w:val="00FB2830"/>
    <w:rsid w:val="00FB312F"/>
    <w:rsid w:val="00FB35C3"/>
    <w:rsid w:val="00FB409D"/>
    <w:rsid w:val="00FB4272"/>
    <w:rsid w:val="00FB4C72"/>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AA2"/>
    <w:rsid w:val="00FC6BA8"/>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2A6"/>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0E56"/>
    <w:rsid w:val="00FF11C6"/>
    <w:rsid w:val="00FF1384"/>
    <w:rsid w:val="00FF1B34"/>
    <w:rsid w:val="00FF2495"/>
    <w:rsid w:val="00FF2AC3"/>
    <w:rsid w:val="00FF2EC4"/>
    <w:rsid w:val="00FF3625"/>
    <w:rsid w:val="00FF36AA"/>
    <w:rsid w:val="00FF3D9F"/>
    <w:rsid w:val="00FF4055"/>
    <w:rsid w:val="00FF4786"/>
    <w:rsid w:val="00FF4BA5"/>
    <w:rsid w:val="00FF4D59"/>
    <w:rsid w:val="00FF5169"/>
    <w:rsid w:val="00FF5328"/>
    <w:rsid w:val="00FF5399"/>
    <w:rsid w:val="00FF58A7"/>
    <w:rsid w:val="00FF6132"/>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style="mso-position-horizontal-relative:page;mso-position-vertical-relative:page" stroke="f">
      <v:stroke on="f"/>
      <o:colormru v:ext="edit" colors="white"/>
    </o:shapedefaults>
    <o:shapelayout v:ext="edit">
      <o:idmap v:ext="edit" data="1"/>
    </o:shapelayout>
  </w:shapeDefaults>
  <w:decimalSymbol w:val="."/>
  <w:listSeparator w:val=","/>
  <w14:docId w14:val="16357F09"/>
  <w15:docId w15:val="{B56781FE-6A53-4F8B-86E8-F021DC797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5AB8"/>
  </w:style>
  <w:style w:type="paragraph" w:styleId="Heading1">
    <w:name w:val="heading 1"/>
    <w:basedOn w:val="Normal"/>
    <w:next w:val="BodyText"/>
    <w:link w:val="Heading1Char"/>
    <w:qFormat/>
    <w:rsid w:val="00321955"/>
    <w:pPr>
      <w:keepNext/>
      <w:keepLines/>
      <w:numPr>
        <w:numId w:val="7"/>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B3272F"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B3272F"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B3272F" w:themeFill="text2"/>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B3272F" w:themeColor="text2"/>
      <w:kern w:val="20"/>
      <w:sz w:val="24"/>
      <w:szCs w:val="28"/>
    </w:rPr>
  </w:style>
  <w:style w:type="character" w:customStyle="1" w:styleId="Heading1Char">
    <w:name w:val="Heading 1 Char"/>
    <w:basedOn w:val="DefaultParagraphFont"/>
    <w:link w:val="Heading1"/>
    <w:rsid w:val="00321955"/>
    <w:rPr>
      <w:b/>
      <w:bCs/>
      <w:color w:val="B3272F" w:themeColor="text2"/>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CertHDWhite">
    <w:name w:val="_CertHDWhite"/>
    <w:uiPriority w:val="3"/>
    <w:rsid w:val="001F524A"/>
    <w:pPr>
      <w:spacing w:line="440" w:lineRule="atLeast"/>
    </w:pPr>
    <w:rPr>
      <w:rFonts w:ascii="Calibri" w:hAnsi="Calibri"/>
      <w:color w:val="FFFFFF"/>
      <w:sz w:val="40"/>
      <w:szCs w:val="24"/>
      <w:lang w:eastAsia="en-US"/>
    </w:rPr>
  </w:style>
  <w:style w:type="paragraph" w:customStyle="1" w:styleId="Body">
    <w:name w:val="_Body"/>
    <w:qFormat/>
    <w:rsid w:val="0007636E"/>
    <w:pPr>
      <w:spacing w:after="40"/>
    </w:pPr>
    <w:rPr>
      <w:rFonts w:ascii="Calibri" w:hAnsi="Calibri"/>
      <w:color w:val="auto"/>
      <w:sz w:val="22"/>
      <w:szCs w:val="24"/>
      <w:lang w:eastAsia="en-US"/>
    </w:rPr>
  </w:style>
  <w:style w:type="paragraph" w:customStyle="1" w:styleId="Bullet">
    <w:name w:val="_Bullet"/>
    <w:link w:val="BulletChar"/>
    <w:qFormat/>
    <w:rsid w:val="001F524A"/>
    <w:pPr>
      <w:numPr>
        <w:numId w:val="15"/>
      </w:numPr>
      <w:spacing w:after="113" w:line="220" w:lineRule="atLeast"/>
    </w:pPr>
    <w:rPr>
      <w:rFonts w:ascii="Calibri" w:hAnsi="Calibri"/>
      <w:color w:val="auto"/>
      <w:sz w:val="22"/>
      <w:szCs w:val="24"/>
      <w:lang w:eastAsia="en-US"/>
    </w:rPr>
  </w:style>
  <w:style w:type="character" w:customStyle="1" w:styleId="BulletChar">
    <w:name w:val="_Bullet Char"/>
    <w:link w:val="Bullet"/>
    <w:rsid w:val="001F524A"/>
    <w:rPr>
      <w:rFonts w:ascii="Calibri" w:hAnsi="Calibri"/>
      <w:color w:val="auto"/>
      <w:sz w:val="22"/>
      <w:szCs w:val="24"/>
      <w:lang w:eastAsia="en-US"/>
    </w:rPr>
  </w:style>
  <w:style w:type="paragraph" w:customStyle="1" w:styleId="HB">
    <w:name w:val="_HB"/>
    <w:next w:val="Body"/>
    <w:uiPriority w:val="2"/>
    <w:qFormat/>
    <w:rsid w:val="001F524A"/>
    <w:pPr>
      <w:spacing w:before="180" w:after="113" w:line="300" w:lineRule="atLeast"/>
      <w:outlineLvl w:val="0"/>
    </w:pPr>
    <w:rPr>
      <w:rFonts w:ascii="Calibri" w:hAnsi="Calibri"/>
      <w:b/>
      <w:color w:val="228591"/>
      <w:sz w:val="28"/>
      <w:szCs w:val="24"/>
      <w:lang w:eastAsia="en-US"/>
    </w:rPr>
  </w:style>
  <w:style w:type="paragraph" w:customStyle="1" w:styleId="HD">
    <w:name w:val="_HD"/>
    <w:next w:val="Body"/>
    <w:uiPriority w:val="2"/>
    <w:qFormat/>
    <w:rsid w:val="001F524A"/>
    <w:pPr>
      <w:spacing w:before="57" w:after="57" w:line="220" w:lineRule="atLeast"/>
    </w:pPr>
    <w:rPr>
      <w:rFonts w:ascii="Calibri" w:hAnsi="Calibri"/>
      <w:b/>
      <w:i/>
      <w:color w:val="auto"/>
      <w:sz w:val="22"/>
      <w:szCs w:val="24"/>
      <w:lang w:eastAsia="en-US"/>
    </w:rPr>
  </w:style>
  <w:style w:type="paragraph" w:customStyle="1" w:styleId="bulletintitle">
    <w:name w:val="bulletin title"/>
    <w:basedOn w:val="Normal"/>
    <w:qFormat/>
    <w:rsid w:val="001F524A"/>
    <w:pPr>
      <w:spacing w:after="200" w:line="276" w:lineRule="auto"/>
    </w:pPr>
    <w:rPr>
      <w:rFonts w:ascii="Calibri" w:eastAsia="Calibri" w:hAnsi="Calibri" w:cs="Times New Roman"/>
      <w:b/>
      <w:color w:val="auto"/>
      <w:sz w:val="28"/>
      <w:szCs w:val="28"/>
      <w:lang w:eastAsia="en-US"/>
    </w:rPr>
  </w:style>
  <w:style w:type="character" w:customStyle="1" w:styleId="apple-converted-space">
    <w:name w:val="apple-converted-space"/>
    <w:basedOn w:val="DefaultParagraphFont"/>
    <w:rsid w:val="001F524A"/>
  </w:style>
  <w:style w:type="paragraph" w:customStyle="1" w:styleId="DSEBody">
    <w:name w:val="DSE_Body"/>
    <w:rsid w:val="001F524A"/>
    <w:pPr>
      <w:spacing w:after="113"/>
    </w:pPr>
    <w:rPr>
      <w:rFonts w:ascii="Arial" w:hAnsi="Arial"/>
      <w:color w:val="auto"/>
      <w:sz w:val="18"/>
      <w:szCs w:val="24"/>
      <w:lang w:eastAsia="en-US"/>
    </w:rPr>
  </w:style>
  <w:style w:type="paragraph" w:customStyle="1" w:styleId="Bullet2">
    <w:name w:val="_Bullet2"/>
    <w:basedOn w:val="Bullet"/>
    <w:qFormat/>
    <w:rsid w:val="000E55ED"/>
    <w:pPr>
      <w:numPr>
        <w:ilvl w:val="1"/>
        <w:numId w:val="16"/>
      </w:numPr>
    </w:pPr>
  </w:style>
  <w:style w:type="paragraph" w:customStyle="1" w:styleId="HA">
    <w:name w:val="_HA"/>
    <w:next w:val="Body"/>
    <w:uiPriority w:val="2"/>
    <w:qFormat/>
    <w:rsid w:val="000E55ED"/>
    <w:pPr>
      <w:spacing w:after="600" w:line="460" w:lineRule="atLeast"/>
      <w:outlineLvl w:val="0"/>
    </w:pPr>
    <w:rPr>
      <w:rFonts w:ascii="Calibri" w:hAnsi="Calibri"/>
      <w:color w:val="228591"/>
      <w:sz w:val="40"/>
      <w:szCs w:val="24"/>
      <w:lang w:val="en-US" w:eastAsia="en-US"/>
    </w:rPr>
  </w:style>
  <w:style w:type="paragraph" w:customStyle="1" w:styleId="TableTitle">
    <w:name w:val="_TableTitle"/>
    <w:qFormat/>
    <w:rsid w:val="000E55ED"/>
    <w:pPr>
      <w:spacing w:after="120" w:line="220" w:lineRule="atLeast"/>
    </w:pPr>
    <w:rPr>
      <w:rFonts w:ascii="Calibri" w:hAnsi="Calibri"/>
      <w:b/>
      <w:color w:val="404040"/>
      <w:sz w:val="22"/>
      <w:szCs w:val="18"/>
      <w:lang w:eastAsia="en-US"/>
    </w:rPr>
  </w:style>
  <w:style w:type="paragraph" w:customStyle="1" w:styleId="TblBdy">
    <w:name w:val="_TblBdy"/>
    <w:uiPriority w:val="1"/>
    <w:qFormat/>
    <w:rsid w:val="000E55ED"/>
    <w:pPr>
      <w:spacing w:before="80" w:after="60" w:line="240" w:lineRule="auto"/>
    </w:pPr>
    <w:rPr>
      <w:rFonts w:ascii="Calibri" w:hAnsi="Calibri"/>
      <w:color w:val="auto"/>
      <w:sz w:val="22"/>
      <w:szCs w:val="24"/>
      <w:lang w:eastAsia="en-US"/>
    </w:rPr>
  </w:style>
  <w:style w:type="paragraph" w:customStyle="1" w:styleId="TblHd">
    <w:name w:val="_TblHd"/>
    <w:qFormat/>
    <w:rsid w:val="00C3012B"/>
    <w:pPr>
      <w:spacing w:before="60" w:after="60" w:line="230" w:lineRule="atLeast"/>
    </w:pPr>
    <w:rPr>
      <w:rFonts w:ascii="Calibri" w:hAnsi="Calibri"/>
      <w:b/>
      <w:color w:val="FFFFFF" w:themeColor="background1"/>
      <w:sz w:val="22"/>
      <w:szCs w:val="24"/>
      <w:lang w:eastAsia="en-US"/>
    </w:rPr>
  </w:style>
  <w:style w:type="paragraph" w:customStyle="1" w:styleId="ImprintText">
    <w:name w:val="_ImprintText"/>
    <w:uiPriority w:val="9"/>
    <w:rsid w:val="000E55ED"/>
    <w:pPr>
      <w:spacing w:after="85" w:line="170" w:lineRule="atLeast"/>
    </w:pPr>
    <w:rPr>
      <w:rFonts w:ascii="Calibri" w:hAnsi="Calibri"/>
      <w:color w:val="auto"/>
      <w:sz w:val="16"/>
      <w:szCs w:val="14"/>
      <w:lang w:eastAsia="en-US"/>
    </w:rPr>
  </w:style>
  <w:style w:type="character" w:styleId="Emphasis">
    <w:name w:val="Emphasis"/>
    <w:qFormat/>
    <w:rsid w:val="000E55ED"/>
    <w:rPr>
      <w:i/>
      <w:iCs/>
    </w:rPr>
  </w:style>
  <w:style w:type="paragraph" w:styleId="ListBullet4">
    <w:name w:val="List Bullet 4"/>
    <w:basedOn w:val="Normal"/>
    <w:semiHidden/>
    <w:rsid w:val="000E55ED"/>
    <w:pPr>
      <w:tabs>
        <w:tab w:val="num" w:pos="1209"/>
      </w:tabs>
      <w:spacing w:line="240" w:lineRule="auto"/>
      <w:ind w:left="1209" w:hanging="360"/>
    </w:pPr>
    <w:rPr>
      <w:rFonts w:ascii="Calibri" w:hAnsi="Calibri" w:cs="Times New Roman"/>
      <w:color w:val="auto"/>
      <w:sz w:val="22"/>
      <w:szCs w:val="24"/>
      <w:lang w:eastAsia="en-US"/>
    </w:rPr>
  </w:style>
  <w:style w:type="paragraph" w:styleId="Revision">
    <w:name w:val="Revision"/>
    <w:hidden/>
    <w:uiPriority w:val="99"/>
    <w:semiHidden/>
    <w:rsid w:val="00E1215A"/>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07263550">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1.xml"/><Relationship Id="rId26" Type="http://schemas.openxmlformats.org/officeDocument/2006/relationships/hyperlink" Target="http://www.delwp.vic.gov.au" TargetMode="External"/><Relationship Id="rId39" Type="http://schemas.openxmlformats.org/officeDocument/2006/relationships/hyperlink" Target="mailto:coordinated.imagery@delwp.vic.gov.au" TargetMode="External"/><Relationship Id="rId21" Type="http://schemas.openxmlformats.org/officeDocument/2006/relationships/footer" Target="footer3.xml"/><Relationship Id="rId34" Type="http://schemas.openxmlformats.org/officeDocument/2006/relationships/hyperlink" Target="mailto:vicmap.info@delwp.vic.gov.au" TargetMode="External"/><Relationship Id="rId42" Type="http://schemas.openxmlformats.org/officeDocument/2006/relationships/chart" Target="charts/chart3.xml"/><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hyperlink" Target="mailto:vicmap.help@delwp.vic.gov.au" TargetMode="Externa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jpg"/><Relationship Id="rId25" Type="http://schemas.openxmlformats.org/officeDocument/2006/relationships/hyperlink" Target="http://www.relayservice.com.au" TargetMode="External"/><Relationship Id="rId33" Type="http://schemas.openxmlformats.org/officeDocument/2006/relationships/hyperlink" Target="http://services.land.vic.gov.au/SpatialDatamart" TargetMode="External"/><Relationship Id="rId38" Type="http://schemas.openxmlformats.org/officeDocument/2006/relationships/hyperlink" Target="http://www.delwp.vic.gov.au/cip" TargetMode="External"/><Relationship Id="rId46" Type="http://schemas.openxmlformats.org/officeDocument/2006/relationships/image" Target="media/image15.jp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footer" Target="footer2.xml"/><Relationship Id="rId29" Type="http://schemas.openxmlformats.org/officeDocument/2006/relationships/header" Target="header3.xml"/><Relationship Id="rId41" Type="http://schemas.openxmlformats.org/officeDocument/2006/relationships/chart" Target="charts/chart2.xml"/><Relationship Id="rId54" Type="http://schemas.openxmlformats.org/officeDocument/2006/relationships/hyperlink" Target="mailto:vicmap.help@delwp.vic.gov.au"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mailto:customer.service@delwp.vic.gov.au" TargetMode="External"/><Relationship Id="rId32" Type="http://schemas.openxmlformats.org/officeDocument/2006/relationships/hyperlink" Target="http://www.data.vic.gov.au/" TargetMode="External"/><Relationship Id="rId37" Type="http://schemas.openxmlformats.org/officeDocument/2006/relationships/image" Target="media/image11.png"/><Relationship Id="rId40" Type="http://schemas.openxmlformats.org/officeDocument/2006/relationships/chart" Target="charts/chart1.xml"/><Relationship Id="rId45" Type="http://schemas.openxmlformats.org/officeDocument/2006/relationships/image" Target="media/image14.png"/><Relationship Id="rId53" Type="http://schemas.openxmlformats.org/officeDocument/2006/relationships/hyperlink" Target="mailto:vicmap.help@delwp.vic.gov.au" TargetMode="External"/><Relationship Id="rId58"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hyperlink" Target="http://creativecommons.org/licenses/by/4.0/" TargetMode="External"/><Relationship Id="rId28" Type="http://schemas.openxmlformats.org/officeDocument/2006/relationships/footer" Target="footer4.xml"/><Relationship Id="rId36" Type="http://schemas.openxmlformats.org/officeDocument/2006/relationships/image" Target="media/image10.png"/><Relationship Id="rId49" Type="http://schemas.openxmlformats.org/officeDocument/2006/relationships/image" Target="media/image18.tif"/><Relationship Id="rId57" Type="http://schemas.openxmlformats.org/officeDocument/2006/relationships/footer" Target="footer7.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hyperlink" Target="mailto:peter.debicki@delwp.vic.gov.au" TargetMode="External"/><Relationship Id="rId44" Type="http://schemas.openxmlformats.org/officeDocument/2006/relationships/image" Target="media/image13.png"/><Relationship Id="rId52" Type="http://schemas.openxmlformats.org/officeDocument/2006/relationships/hyperlink" Target="mailto:vicmap.help@delwp.vic.gov.au"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emf"/><Relationship Id="rId27" Type="http://schemas.openxmlformats.org/officeDocument/2006/relationships/header" Target="header2.xml"/><Relationship Id="rId30" Type="http://schemas.openxmlformats.org/officeDocument/2006/relationships/footer" Target="footer5.xml"/><Relationship Id="rId35" Type="http://schemas.openxmlformats.org/officeDocument/2006/relationships/image" Target="media/image9.png"/><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footer" Target="footer6.xml"/><Relationship Id="rId8" Type="http://schemas.openxmlformats.org/officeDocument/2006/relationships/numbering" Target="numbering.xml"/><Relationship Id="rId51" Type="http://schemas.openxmlformats.org/officeDocument/2006/relationships/hyperlink" Target="mailto:vicmap.help@delwp.vic.gov.au" TargetMode="Externa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er4.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emf"/></Relationships>
</file>

<file path=word/_rels/footer5.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8.png"/><Relationship Id="rId1" Type="http://schemas.openxmlformats.org/officeDocument/2006/relationships/image" Target="media/image7.emf"/></Relationships>
</file>

<file path=word/_rels/footer6.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emf"/></Relationships>
</file>

<file path=word/_rels/footer7.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8.png"/><Relationship Id="rId1"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63\AppData\Roaming\Microsoft\Templates\DELWP%20Report%20template.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rm39\AppData\Local\Temp\notes8C248C\TopoMappingQuarterlyRep1617_3rdQuarter.doc!_1554276935"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https://ecm.delwp.vic.gov.au/sites/ecm_4/Data%20Management/Vicmap%20Data%20Services%20Monthly%20Performance%20Reporting%20Figur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5"/>
            </a:pPr>
            <a:r>
              <a:rPr lang="en-US" sz="1175" b="1" i="0" u="none" strike="noStrike" baseline="0">
                <a:effectLst/>
              </a:rPr>
              <a:t>Vicmap</a:t>
            </a:r>
            <a:r>
              <a:rPr lang="en-US" sz="1175" b="1" i="0" u="none" strike="noStrike" baseline="30000">
                <a:effectLst/>
              </a:rPr>
              <a:t>TM</a:t>
            </a:r>
            <a:r>
              <a:rPr lang="en-US" sz="1175" b="1" i="0" u="none" strike="noStrike" baseline="0">
                <a:effectLst/>
              </a:rPr>
              <a:t> Topographic Hardcopy Updates </a:t>
            </a:r>
            <a:endParaRPr lang="en-AU" sz="1000"/>
          </a:p>
        </c:rich>
      </c:tx>
      <c:overlay val="0"/>
    </c:title>
    <c:autoTitleDeleted val="0"/>
    <c:plotArea>
      <c:layout/>
      <c:barChart>
        <c:barDir val="col"/>
        <c:grouping val="clustered"/>
        <c:varyColors val="0"/>
        <c:ser>
          <c:idx val="7"/>
          <c:order val="0"/>
          <c:tx>
            <c:strRef>
              <c:f>topo_20162017!$L$2</c:f>
              <c:strCache>
                <c:ptCount val="1"/>
                <c:pt idx="0">
                  <c:v>Harcopy Updates</c:v>
                </c:pt>
              </c:strCache>
            </c:strRef>
          </c:tx>
          <c:spPr>
            <a:solidFill>
              <a:srgbClr val="00B2A9"/>
            </a:solidFill>
          </c:spPr>
          <c:invertIfNegative val="0"/>
          <c:cat>
            <c:numRef>
              <c:f>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topo_20162017!$L$3:$L$14</c:f>
              <c:numCache>
                <c:formatCode>General</c:formatCode>
                <c:ptCount val="12"/>
                <c:pt idx="0">
                  <c:v>1</c:v>
                </c:pt>
                <c:pt idx="1">
                  <c:v>6</c:v>
                </c:pt>
                <c:pt idx="2">
                  <c:v>12</c:v>
                </c:pt>
                <c:pt idx="3">
                  <c:v>20</c:v>
                </c:pt>
                <c:pt idx="4">
                  <c:v>28</c:v>
                </c:pt>
                <c:pt idx="5">
                  <c:v>30</c:v>
                </c:pt>
                <c:pt idx="6">
                  <c:v>33</c:v>
                </c:pt>
                <c:pt idx="7">
                  <c:v>40</c:v>
                </c:pt>
                <c:pt idx="8">
                  <c:v>45</c:v>
                </c:pt>
              </c:numCache>
            </c:numRef>
          </c:val>
          <c:extLst>
            <c:ext xmlns:c16="http://schemas.microsoft.com/office/drawing/2014/chart" uri="{C3380CC4-5D6E-409C-BE32-E72D297353CC}">
              <c16:uniqueId val="{00000000-B575-42EC-A62A-389A396C9541}"/>
            </c:ext>
          </c:extLst>
        </c:ser>
        <c:dLbls>
          <c:showLegendKey val="0"/>
          <c:showVal val="0"/>
          <c:showCatName val="0"/>
          <c:showSerName val="0"/>
          <c:showPercent val="0"/>
          <c:showBubbleSize val="0"/>
        </c:dLbls>
        <c:gapWidth val="150"/>
        <c:axId val="200274088"/>
        <c:axId val="1"/>
      </c:barChart>
      <c:lineChart>
        <c:grouping val="standard"/>
        <c:varyColors val="0"/>
        <c:ser>
          <c:idx val="8"/>
          <c:order val="1"/>
          <c:tx>
            <c:strRef>
              <c:f>topo_20162017!$M$2</c:f>
              <c:strCache>
                <c:ptCount val="1"/>
                <c:pt idx="0">
                  <c:v>Harcopy Updates Target</c:v>
                </c:pt>
              </c:strCache>
            </c:strRef>
          </c:tx>
          <c:spPr>
            <a:ln>
              <a:solidFill>
                <a:srgbClr val="FF0000"/>
              </a:solidFill>
            </a:ln>
          </c:spPr>
          <c:marker>
            <c:symbol val="none"/>
          </c:marker>
          <c:cat>
            <c:numRef>
              <c:f>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topo_20162017!$M$3:$M$14</c:f>
              <c:numCache>
                <c:formatCode>0.00</c:formatCode>
                <c:ptCount val="12"/>
                <c:pt idx="0">
                  <c:v>5.166666666666667</c:v>
                </c:pt>
                <c:pt idx="1">
                  <c:v>10.333333333333334</c:v>
                </c:pt>
                <c:pt idx="2">
                  <c:v>15.5</c:v>
                </c:pt>
                <c:pt idx="3">
                  <c:v>20.666666666666668</c:v>
                </c:pt>
                <c:pt idx="4">
                  <c:v>25.833333333333336</c:v>
                </c:pt>
                <c:pt idx="5">
                  <c:v>31</c:v>
                </c:pt>
                <c:pt idx="6">
                  <c:v>36.166666666666671</c:v>
                </c:pt>
                <c:pt idx="7">
                  <c:v>41.333333333333336</c:v>
                </c:pt>
                <c:pt idx="8">
                  <c:v>46.5</c:v>
                </c:pt>
                <c:pt idx="9">
                  <c:v>51.666666666666671</c:v>
                </c:pt>
                <c:pt idx="10">
                  <c:v>56.833333333333336</c:v>
                </c:pt>
                <c:pt idx="11">
                  <c:v>62</c:v>
                </c:pt>
              </c:numCache>
            </c:numRef>
          </c:val>
          <c:smooth val="0"/>
          <c:extLst>
            <c:ext xmlns:c16="http://schemas.microsoft.com/office/drawing/2014/chart" uri="{C3380CC4-5D6E-409C-BE32-E72D297353CC}">
              <c16:uniqueId val="{00000001-B575-42EC-A62A-389A396C9541}"/>
            </c:ext>
          </c:extLst>
        </c:ser>
        <c:dLbls>
          <c:showLegendKey val="0"/>
          <c:showVal val="0"/>
          <c:showCatName val="0"/>
          <c:showSerName val="0"/>
          <c:showPercent val="0"/>
          <c:showBubbleSize val="0"/>
        </c:dLbls>
        <c:marker val="1"/>
        <c:smooth val="0"/>
        <c:axId val="200274088"/>
        <c:axId val="1"/>
      </c:lineChart>
      <c:dateAx>
        <c:axId val="200274088"/>
        <c:scaling>
          <c:orientation val="minMax"/>
        </c:scaling>
        <c:delete val="0"/>
        <c:axPos val="b"/>
        <c:numFmt formatCode="mmm\-yy" sourceLinked="0"/>
        <c:majorTickMark val="out"/>
        <c:minorTickMark val="none"/>
        <c:tickLblPos val="nextTo"/>
        <c:txPr>
          <a:bodyPr/>
          <a:lstStyle/>
          <a:p>
            <a:pPr>
              <a:defRPr sz="940"/>
            </a:pPr>
            <a:endParaRPr lang="en-US"/>
          </a:p>
        </c:txPr>
        <c:crossAx val="1"/>
        <c:crosses val="autoZero"/>
        <c:auto val="1"/>
        <c:lblOffset val="100"/>
        <c:baseTimeUnit val="months"/>
      </c:dateAx>
      <c:valAx>
        <c:axId val="1"/>
        <c:scaling>
          <c:orientation val="minMax"/>
        </c:scaling>
        <c:delete val="0"/>
        <c:axPos val="l"/>
        <c:majorGridlines/>
        <c:numFmt formatCode="General" sourceLinked="1"/>
        <c:majorTickMark val="out"/>
        <c:minorTickMark val="none"/>
        <c:tickLblPos val="nextTo"/>
        <c:txPr>
          <a:bodyPr/>
          <a:lstStyle/>
          <a:p>
            <a:pPr>
              <a:defRPr sz="940"/>
            </a:pPr>
            <a:endParaRPr lang="en-US"/>
          </a:p>
        </c:txPr>
        <c:crossAx val="200274088"/>
        <c:crosses val="autoZero"/>
        <c:crossBetween val="between"/>
      </c:valAx>
    </c:plotArea>
    <c:legend>
      <c:legendPos val="b"/>
      <c:overlay val="0"/>
      <c:txPr>
        <a:bodyPr/>
        <a:lstStyle/>
        <a:p>
          <a:pPr>
            <a:defRPr sz="1058"/>
          </a:pPr>
          <a:endParaRPr lang="en-US"/>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en-US" sz="1000" b="1" i="0" u="none" strike="noStrike" baseline="0">
                <a:effectLst/>
              </a:rPr>
              <a:t>Vicmap</a:t>
            </a:r>
            <a:r>
              <a:rPr lang="en-US" sz="1000" b="1" i="0" u="none" strike="noStrike" baseline="30000">
                <a:effectLst/>
              </a:rPr>
              <a:t>TM</a:t>
            </a:r>
            <a:r>
              <a:rPr lang="en-US" sz="1000" b="1" i="0" u="none" strike="noStrike" baseline="0">
                <a:effectLst/>
              </a:rPr>
              <a:t> Topographic Digital Updates </a:t>
            </a:r>
            <a:endParaRPr lang="en-AU" sz="1000"/>
          </a:p>
        </c:rich>
      </c:tx>
      <c:overlay val="0"/>
    </c:title>
    <c:autoTitleDeleted val="0"/>
    <c:plotArea>
      <c:layout/>
      <c:barChart>
        <c:barDir val="col"/>
        <c:grouping val="clustered"/>
        <c:varyColors val="0"/>
        <c:ser>
          <c:idx val="6"/>
          <c:order val="1"/>
          <c:tx>
            <c:strRef>
              <c:f>'[Chart in C  Users rm39 AppData Local Temp notes8C248C TopoMappingQuarterlyRep1617_3rdQuarter.doc]topo_20162017'!$K$2</c:f>
              <c:strCache>
                <c:ptCount val="1"/>
                <c:pt idx="0">
                  <c:v>Digital Updates</c:v>
                </c:pt>
              </c:strCache>
            </c:strRef>
          </c:tx>
          <c:spPr>
            <a:solidFill>
              <a:srgbClr val="00B2A9"/>
            </a:solidFill>
          </c:spPr>
          <c:invertIfNegative val="0"/>
          <c:cat>
            <c:numRef>
              <c:f>'[Chart in C  Users rm39 AppData Local Temp notes8C248C TopoMappingQuarterlyRep1617_3rdQuarter.doc]topo_20162017'!$A$3:$A$14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'[Chart in C  Users rm39 AppData Local Temp notes8C248C TopoMappingQuarterlyRep1617_3rdQuarter.doc]topo_20162017'!$K$3:$K$14</c:f>
              <c:numCache>
                <c:formatCode>General</c:formatCode>
                <c:ptCount val="12"/>
                <c:pt idx="0">
                  <c:v>0.7</c:v>
                </c:pt>
                <c:pt idx="1">
                  <c:v>1.3</c:v>
                </c:pt>
                <c:pt idx="2">
                  <c:v>1.7</c:v>
                </c:pt>
                <c:pt idx="3">
                  <c:v>3</c:v>
                </c:pt>
                <c:pt idx="4">
                  <c:v>3.8</c:v>
                </c:pt>
                <c:pt idx="5">
                  <c:v>4.0999999999999996</c:v>
                </c:pt>
                <c:pt idx="6">
                  <c:v>5</c:v>
                </c:pt>
                <c:pt idx="7">
                  <c:v>5.3</c:v>
                </c:pt>
                <c:pt idx="8">
                  <c:v>5.8</c:v>
                </c:pt>
              </c:numCache>
            </c:numRef>
          </c:val>
          <c:extLst>
            <c:ext xmlns:c16="http://schemas.microsoft.com/office/drawing/2014/chart" uri="{C3380CC4-5D6E-409C-BE32-E72D297353CC}">
              <c16:uniqueId val="{00000000-8792-48D8-A38C-4627BC167798}"/>
            </c:ext>
          </c:extLst>
        </c:ser>
        <c:dLbls>
          <c:showLegendKey val="0"/>
          <c:showVal val="0"/>
          <c:showCatName val="0"/>
          <c:showSerName val="0"/>
          <c:showPercent val="0"/>
          <c:showBubbleSize val="0"/>
        </c:dLbls>
        <c:gapWidth val="150"/>
        <c:axId val="190390824"/>
        <c:axId val="1"/>
      </c:barChart>
      <c:lineChart>
        <c:grouping val="standard"/>
        <c:varyColors val="0"/>
        <c:ser>
          <c:idx val="5"/>
          <c:order val="0"/>
          <c:tx>
            <c:strRef>
              <c:f>'[Chart in C  Users rm39 AppData Local Temp notes8C248C TopoMappingQuarterlyRep1617_3rdQuarter.doc]topo_20162017'!$J$2</c:f>
              <c:strCache>
                <c:ptCount val="1"/>
                <c:pt idx="0">
                  <c:v>Digital Updates Target</c:v>
                </c:pt>
              </c:strCache>
            </c:strRef>
          </c:tx>
          <c:spPr>
            <a:ln>
              <a:solidFill>
                <a:srgbClr val="FF0000"/>
              </a:solidFill>
            </a:ln>
          </c:spPr>
          <c:marker>
            <c:symbol val="none"/>
          </c:marker>
          <c:cat>
            <c:numRef>
              <c:f>'[Chart in C  Users rm39 AppData Local Temp notes8C248C TopoMappingQuarterlyRep1617_3rdQuarter.doc]topo_20162017'!$A$3:$A$14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'[Chart in C  Users rm39 AppData Local Temp notes8C248C TopoMappingQuarterlyRep1617_3rdQuarter.doc]topo_20162017'!$J$3:$J$14</c:f>
              <c:numCache>
                <c:formatCode>0.00</c:formatCode>
                <c:ptCount val="12"/>
                <c:pt idx="0">
                  <c:v>0.7</c:v>
                </c:pt>
                <c:pt idx="1">
                  <c:v>1.32</c:v>
                </c:pt>
                <c:pt idx="2">
                  <c:v>2</c:v>
                </c:pt>
                <c:pt idx="3">
                  <c:v>2.7</c:v>
                </c:pt>
                <c:pt idx="4">
                  <c:v>3.36</c:v>
                </c:pt>
                <c:pt idx="5">
                  <c:v>4.0199999999999996</c:v>
                </c:pt>
                <c:pt idx="6">
                  <c:v>4.68</c:v>
                </c:pt>
                <c:pt idx="7">
                  <c:v>5.34</c:v>
                </c:pt>
                <c:pt idx="8">
                  <c:v>6</c:v>
                </c:pt>
                <c:pt idx="9">
                  <c:v>6.66</c:v>
                </c:pt>
                <c:pt idx="10">
                  <c:v>7.32</c:v>
                </c:pt>
                <c:pt idx="11">
                  <c:v>8</c:v>
                </c:pt>
              </c:numCache>
            </c:numRef>
          </c:val>
          <c:smooth val="0"/>
          <c:extLst>
            <c:ext xmlns:c16="http://schemas.microsoft.com/office/drawing/2014/chart" uri="{C3380CC4-5D6E-409C-BE32-E72D297353CC}">
              <c16:uniqueId val="{00000001-8792-48D8-A38C-4627BC167798}"/>
            </c:ext>
          </c:extLst>
        </c:ser>
        <c:dLbls>
          <c:showLegendKey val="0"/>
          <c:showVal val="0"/>
          <c:showCatName val="0"/>
          <c:showSerName val="0"/>
          <c:showPercent val="0"/>
          <c:showBubbleSize val="0"/>
        </c:dLbls>
        <c:marker val="1"/>
        <c:smooth val="0"/>
        <c:axId val="190390824"/>
        <c:axId val="1"/>
      </c:lineChart>
      <c:dateAx>
        <c:axId val="190390824"/>
        <c:scaling>
          <c:orientation val="minMax"/>
        </c:scaling>
        <c:delete val="0"/>
        <c:axPos val="b"/>
        <c:numFmt formatCode="mmm\-yy" sourceLinked="0"/>
        <c:majorTickMark val="out"/>
        <c:minorTickMark val="none"/>
        <c:tickLblPos val="nextTo"/>
        <c:txPr>
          <a:bodyPr/>
          <a:lstStyle/>
          <a:p>
            <a:pPr>
              <a:defRPr sz="800"/>
            </a:pPr>
            <a:endParaRPr lang="en-US"/>
          </a:p>
        </c:txPr>
        <c:crossAx val="1"/>
        <c:crosses val="autoZero"/>
        <c:auto val="1"/>
        <c:lblOffset val="100"/>
        <c:baseTimeUnit val="months"/>
      </c:dateAx>
      <c:valAx>
        <c:axId val="1"/>
        <c:scaling>
          <c:orientation val="minMax"/>
        </c:scaling>
        <c:delete val="0"/>
        <c:axPos val="l"/>
        <c:majorGridlines/>
        <c:numFmt formatCode="General" sourceLinked="1"/>
        <c:majorTickMark val="out"/>
        <c:minorTickMark val="none"/>
        <c:tickLblPos val="nextTo"/>
        <c:txPr>
          <a:bodyPr/>
          <a:lstStyle/>
          <a:p>
            <a:pPr>
              <a:defRPr sz="800"/>
            </a:pPr>
            <a:endParaRPr lang="en-US"/>
          </a:p>
        </c:txPr>
        <c:crossAx val="190390824"/>
        <c:crosses val="autoZero"/>
        <c:crossBetween val="between"/>
      </c:valAx>
    </c:plotArea>
    <c:legend>
      <c:legendPos val="b"/>
      <c:overlay val="0"/>
      <c:txPr>
        <a:bodyPr/>
        <a:lstStyle/>
        <a:p>
          <a:pPr>
            <a:defRPr sz="900"/>
          </a:pPr>
          <a:endParaRPr lang="en-US"/>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AU" sz="1000"/>
              <a:t>Approved Lots Received - Last 4 years</a:t>
            </a:r>
          </a:p>
        </c:rich>
      </c:tx>
      <c:overlay val="0"/>
    </c:title>
    <c:autoTitleDeleted val="0"/>
    <c:plotArea>
      <c:layout/>
      <c:barChart>
        <c:barDir val="col"/>
        <c:grouping val="clustered"/>
        <c:varyColors val="0"/>
        <c:ser>
          <c:idx val="0"/>
          <c:order val="0"/>
          <c:tx>
            <c:strRef>
              <c:f>'Plan of Sub Receipts'!$B$1</c:f>
              <c:strCache>
                <c:ptCount val="1"/>
                <c:pt idx="0">
                  <c:v>2013/14</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Receipts'!$B$2:$B$13</c:f>
              <c:numCache>
                <c:formatCode>General</c:formatCode>
                <c:ptCount val="12"/>
                <c:pt idx="0">
                  <c:v>3842</c:v>
                </c:pt>
                <c:pt idx="1">
                  <c:v>4489</c:v>
                </c:pt>
                <c:pt idx="2">
                  <c:v>3735</c:v>
                </c:pt>
                <c:pt idx="3">
                  <c:v>3590</c:v>
                </c:pt>
                <c:pt idx="4">
                  <c:v>4878</c:v>
                </c:pt>
                <c:pt idx="5">
                  <c:v>4179</c:v>
                </c:pt>
                <c:pt idx="6">
                  <c:v>3654</c:v>
                </c:pt>
                <c:pt idx="7">
                  <c:v>3801</c:v>
                </c:pt>
                <c:pt idx="8">
                  <c:v>6253</c:v>
                </c:pt>
                <c:pt idx="9">
                  <c:v>3880</c:v>
                </c:pt>
                <c:pt idx="10">
                  <c:v>9390</c:v>
                </c:pt>
                <c:pt idx="11">
                  <c:v>5604</c:v>
                </c:pt>
              </c:numCache>
            </c:numRef>
          </c:val>
          <c:extLst>
            <c:ext xmlns:c16="http://schemas.microsoft.com/office/drawing/2014/chart" uri="{C3380CC4-5D6E-409C-BE32-E72D297353CC}">
              <c16:uniqueId val="{00000000-F438-4584-AF15-75A95595A657}"/>
            </c:ext>
          </c:extLst>
        </c:ser>
        <c:ser>
          <c:idx val="1"/>
          <c:order val="1"/>
          <c:tx>
            <c:strRef>
              <c:f>'Plan of Sub Receipts'!$C$1</c:f>
              <c:strCache>
                <c:ptCount val="1"/>
                <c:pt idx="0">
                  <c:v>2014/15</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Receipts'!$C$2:$C$13</c:f>
              <c:numCache>
                <c:formatCode>General</c:formatCode>
                <c:ptCount val="12"/>
                <c:pt idx="0">
                  <c:v>4689</c:v>
                </c:pt>
                <c:pt idx="1">
                  <c:v>4436</c:v>
                </c:pt>
                <c:pt idx="2">
                  <c:v>4728</c:v>
                </c:pt>
                <c:pt idx="3">
                  <c:v>5976</c:v>
                </c:pt>
                <c:pt idx="4">
                  <c:v>5653</c:v>
                </c:pt>
                <c:pt idx="5">
                  <c:v>5179</c:v>
                </c:pt>
                <c:pt idx="6">
                  <c:v>4647</c:v>
                </c:pt>
                <c:pt idx="7">
                  <c:v>5095</c:v>
                </c:pt>
                <c:pt idx="8">
                  <c:v>5969</c:v>
                </c:pt>
                <c:pt idx="9">
                  <c:v>4599</c:v>
                </c:pt>
                <c:pt idx="10">
                  <c:v>5319</c:v>
                </c:pt>
                <c:pt idx="11">
                  <c:v>6037</c:v>
                </c:pt>
              </c:numCache>
            </c:numRef>
          </c:val>
          <c:extLst>
            <c:ext xmlns:c16="http://schemas.microsoft.com/office/drawing/2014/chart" uri="{C3380CC4-5D6E-409C-BE32-E72D297353CC}">
              <c16:uniqueId val="{00000001-F438-4584-AF15-75A95595A657}"/>
            </c:ext>
          </c:extLst>
        </c:ser>
        <c:ser>
          <c:idx val="2"/>
          <c:order val="2"/>
          <c:tx>
            <c:strRef>
              <c:f>'Plan of Sub Receipts'!$D$1</c:f>
              <c:strCache>
                <c:ptCount val="1"/>
                <c:pt idx="0">
                  <c:v>2015/16</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Receipts'!$D$2:$D$13</c:f>
              <c:numCache>
                <c:formatCode>General</c:formatCode>
                <c:ptCount val="12"/>
                <c:pt idx="0">
                  <c:v>5359</c:v>
                </c:pt>
                <c:pt idx="1">
                  <c:v>6465</c:v>
                </c:pt>
                <c:pt idx="2">
                  <c:v>6520</c:v>
                </c:pt>
                <c:pt idx="3">
                  <c:v>5957</c:v>
                </c:pt>
                <c:pt idx="4">
                  <c:v>6738</c:v>
                </c:pt>
                <c:pt idx="5">
                  <c:v>6242</c:v>
                </c:pt>
                <c:pt idx="6">
                  <c:v>4229</c:v>
                </c:pt>
                <c:pt idx="7">
                  <c:v>6775</c:v>
                </c:pt>
                <c:pt idx="8">
                  <c:v>5024</c:v>
                </c:pt>
                <c:pt idx="9">
                  <c:v>5701</c:v>
                </c:pt>
                <c:pt idx="10">
                  <c:v>6789</c:v>
                </c:pt>
                <c:pt idx="11">
                  <c:v>7957</c:v>
                </c:pt>
              </c:numCache>
            </c:numRef>
          </c:val>
          <c:extLst>
            <c:ext xmlns:c16="http://schemas.microsoft.com/office/drawing/2014/chart" uri="{C3380CC4-5D6E-409C-BE32-E72D297353CC}">
              <c16:uniqueId val="{00000002-F438-4584-AF15-75A95595A657}"/>
            </c:ext>
          </c:extLst>
        </c:ser>
        <c:ser>
          <c:idx val="3"/>
          <c:order val="3"/>
          <c:tx>
            <c:strRef>
              <c:f>'Plan of Sub Receipts'!$E$1</c:f>
              <c:strCache>
                <c:ptCount val="1"/>
                <c:pt idx="0">
                  <c:v>2016/17</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Receipts'!$E$2:$E$13</c:f>
              <c:numCache>
                <c:formatCode>General</c:formatCode>
                <c:ptCount val="12"/>
                <c:pt idx="0">
                  <c:v>4563</c:v>
                </c:pt>
                <c:pt idx="1">
                  <c:v>5880</c:v>
                </c:pt>
                <c:pt idx="2">
                  <c:v>7425</c:v>
                </c:pt>
                <c:pt idx="3">
                  <c:v>5791</c:v>
                </c:pt>
                <c:pt idx="4">
                  <c:v>6205</c:v>
                </c:pt>
                <c:pt idx="5">
                  <c:v>6294</c:v>
                </c:pt>
                <c:pt idx="6">
                  <c:v>3922</c:v>
                </c:pt>
                <c:pt idx="7">
                  <c:v>6240</c:v>
                </c:pt>
                <c:pt idx="8">
                  <c:v>6945</c:v>
                </c:pt>
              </c:numCache>
            </c:numRef>
          </c:val>
          <c:extLst>
            <c:ext xmlns:c16="http://schemas.microsoft.com/office/drawing/2014/chart" uri="{C3380CC4-5D6E-409C-BE32-E72D297353CC}">
              <c16:uniqueId val="{00000003-F438-4584-AF15-75A95595A657}"/>
            </c:ext>
          </c:extLst>
        </c:ser>
        <c:dLbls>
          <c:showLegendKey val="0"/>
          <c:showVal val="0"/>
          <c:showCatName val="0"/>
          <c:showSerName val="0"/>
          <c:showPercent val="0"/>
          <c:showBubbleSize val="0"/>
        </c:dLbls>
        <c:gapWidth val="150"/>
        <c:axId val="395775360"/>
        <c:axId val="443147392"/>
      </c:barChart>
      <c:catAx>
        <c:axId val="395775360"/>
        <c:scaling>
          <c:orientation val="minMax"/>
        </c:scaling>
        <c:delete val="0"/>
        <c:axPos val="b"/>
        <c:numFmt formatCode="General" sourceLinked="0"/>
        <c:majorTickMark val="none"/>
        <c:minorTickMark val="none"/>
        <c:tickLblPos val="nextTo"/>
        <c:crossAx val="443147392"/>
        <c:crosses val="autoZero"/>
        <c:auto val="1"/>
        <c:lblAlgn val="ctr"/>
        <c:lblOffset val="100"/>
        <c:noMultiLvlLbl val="0"/>
      </c:catAx>
      <c:valAx>
        <c:axId val="443147392"/>
        <c:scaling>
          <c:orientation val="minMax"/>
        </c:scaling>
        <c:delete val="0"/>
        <c:axPos val="l"/>
        <c:majorGridlines/>
        <c:numFmt formatCode="General" sourceLinked="1"/>
        <c:majorTickMark val="none"/>
        <c:minorTickMark val="none"/>
        <c:tickLblPos val="nextTo"/>
        <c:spPr>
          <a:ln w="9525">
            <a:noFill/>
          </a:ln>
        </c:spPr>
        <c:crossAx val="395775360"/>
        <c:crosses val="autoZero"/>
        <c:crossBetween val="between"/>
      </c:valAx>
      <c:spPr>
        <a:ln>
          <a:solidFill>
            <a:schemeClr val="tx1"/>
          </a:solidFill>
        </a:ln>
      </c:spPr>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UI/_rels/customUI.xml.rels><?xml version="1.0" encoding="UTF-8" standalone="yes"?>
<Relationships xmlns="http://schemas.openxmlformats.org/package/2006/relationships"><Relationship Id="ColumnBreakIcon" Type="http://schemas.openxmlformats.org/officeDocument/2006/relationships/image" Target="images/ColumnBreakIcon.jpg"/><Relationship Id="BackPageIcon" Type="http://schemas.openxmlformats.org/officeDocument/2006/relationships/image" Target="images/BackPageIcon.jpg"/><Relationship Id="SectionDividerIconRemove" Type="http://schemas.openxmlformats.org/officeDocument/2006/relationships/image" Target="images/SectionDividerIconRemove.jpg"/><Relationship Id="CoverPageIcon" Type="http://schemas.openxmlformats.org/officeDocument/2006/relationships/image" Target="images/CoverPageIcon.jpg"/><Relationship Id="BackPageIconRemove" Type="http://schemas.openxmlformats.org/officeDocument/2006/relationships/image" Target="images/BackPageIconRemove.jpg"/><Relationship Id="BoldItalics" Type="http://schemas.openxmlformats.org/officeDocument/2006/relationships/image" Target="images/BoldItalics.jpg"/><Relationship Id="AlphaList2" Type="http://schemas.openxmlformats.org/officeDocument/2006/relationships/image" Target="images/AlphaList2.jpg"/><Relationship Id="SectionDividerIcon" Type="http://schemas.openxmlformats.org/officeDocument/2006/relationships/image" Target="images/SectionDividerIcon.jpg"/><Relationship Id="HighlightBoxIcon" Type="http://schemas.openxmlformats.org/officeDocument/2006/relationships/image" Target="images/HighlightBoxIcon.jpg"/></Relationships>
</file>

<file path=customUI/customUI.xml><?xml version="1.0" encoding="utf-8"?>
<customUI xmlns="http://schemas.microsoft.com/office/2006/01/customui" onLoad="ReportOnRibbonLoad">
  <ribbon startFromScratch="false">
    <tabs>
      <tab id="DELWPTools" label="DELWP" insertBeforeMso="TabHome" keytip="Q">
        <!-- Document   -->
        <group id="customGroup" label="Colour">
          <button id="button1" label="Change Doc Colour" imageMso="ColorPickerCalendar" size="large" onAction="RibbonControls.ShowColorWheel"/>
        </group>
        <!-- Pic Fill  -->
        <group id="PicFill" label="Pic Fill">
          <button id="PictureFill" label="Picture Fill..." imageMso="SlideMasterPicturePlaceholderInsert" size="normal" onAction="InsertPictureFill"/>
          <button idMso="PictureFillCrop" label="Crop to Fill" size="normal"/>
          <button id="FillWhite" label="Fill White" imageMso="AppointmentColor0" onAction="RibbonControls.FillWhite"/>
        </group>
        <!-- Insert Menu   -->
        <group id="Inserts" label="Insert">
          <menu id="MenuInserts1" label="DELWP Insert" imageMso="ControlTitle" size="large" itemSize="large">
            <button id="HighlightBox" label="Insert Highlight Text Box" image="HighlightBoxIcon" onAction="RibbonControls.InsertHighlightBox"/>
          </menu>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xsnScope>
</customXsn>
</file>

<file path=customXml/item2.xml><?xml version="1.0" encoding="utf-8"?>
<?mso-contentType ?>
<SharedContentType xmlns="Microsoft.SharePoint.Taxonomy.ContentTypeSync" SourceId="3452d580-73c1-4b2b-acb3-3600a17877a9" ContentTypeId="0x0101002517F445A0F35E449C98AAD631F2B0384513"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erformance Report - Operational" ma:contentTypeID="0x0101002517F445A0F35E449C98AAD631F2B0384513001B3E453D57C6E946BF0230FBEAFBEA62" ma:contentTypeVersion="20" ma:contentTypeDescription="" ma:contentTypeScope="" ma:versionID="e7f3be682d9cf5d0b111c11a43d06464">
  <xsd:schema xmlns:xsd="http://www.w3.org/2001/XMLSchema" xmlns:xs="http://www.w3.org/2001/XMLSchema" xmlns:p="http://schemas.microsoft.com/office/2006/metadata/properties" xmlns:ns1="f9fdf435-1fb2-43df-a3b1-d6467df17920" xmlns:ns2="http://schemas.microsoft.com/sharepoint/v3" xmlns:ns3="a5f32de4-e402-4188-b034-e71ca7d22e54" targetNamespace="http://schemas.microsoft.com/office/2006/metadata/properties" ma:root="true" ma:fieldsID="c2987eea60672d7deb6f34029acc1848" ns1:_="" ns2:_="" ns3:_="">
    <xsd:import namespace="f9fdf435-1fb2-43df-a3b1-d6467df17920"/>
    <xsd:import namespace="http://schemas.microsoft.com/sharepoint/v3"/>
    <xsd:import namespace="a5f32de4-e402-4188-b034-e71ca7d22e54"/>
    <xsd:element name="properties">
      <xsd:complexType>
        <xsd:sequence>
          <xsd:element name="documentManagement">
            <xsd:complexType>
              <xsd:all>
                <xsd:element ref="ns1:_dlc_DocIdUrl" minOccurs="0"/>
                <xsd:element ref="ns1:_dlc_DocId" minOccurs="0"/>
                <xsd:element ref="ns2:RoutingRuleDescription" minOccurs="0"/>
                <xsd:element ref="ns3:Reference_x0020_Number" minOccurs="0"/>
                <xsd:element ref="ns2:Language"/>
                <xsd:element ref="ns3:fb3179c379644f499d7166d0c985669b" minOccurs="0"/>
                <xsd:element ref="ns1:TaxCatchAll" minOccurs="0"/>
                <xsd:element ref="ns1:TaxCatchAllLabel" minOccurs="0"/>
                <xsd:element ref="ns3:ece32f50ba964e1fbf627a9d83fe6c01" minOccurs="0"/>
                <xsd:element ref="ns3:ic50d0a05a8e4d9791dac67f8a1e716c" minOccurs="0"/>
                <xsd:element ref="ns3:n771d69a070c4babbf278c67c8a2b859" minOccurs="0"/>
                <xsd:element ref="ns1:_dlc_DocIdPersistId" minOccurs="0"/>
                <xsd:element ref="ns3:ld508a88e6264ce89693af80a72862cb" minOccurs="0"/>
                <xsd:element ref="ns3:pd01c257034b4e86b1f58279a3bd54c6" minOccurs="0"/>
                <xsd:element ref="ns3:k1bd994a94c2413797db3bab8f123f6f" minOccurs="0"/>
                <xsd:element ref="ns3:a25c4e3633654d669cbaa09ae6b70789" minOccurs="0"/>
                <xsd:element ref="ns3:mfe9accc5a0b4653a7b513b67ffd122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fdf435-1fb2-43df-a3b1-d6467df17920"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TaxCatchAll" ma:index="17" nillable="true" ma:displayName="Taxonomy Catch All Column" ma:description="" ma:hidden="true" ma:list="{3d603f21-c649-4b62-9c76-38c767483454}" ma:internalName="TaxCatchAll" ma:showField="CatchAllData" ma:web="e14f367b-ccfd-4d97-9c2e-2a9ae259931d">
      <xsd:complexType>
        <xsd:complexContent>
          <xsd:extension base="dms:MultiChoiceLookup">
            <xsd:sequence>
              <xsd:element name="Value" type="dms:Lookup" maxOccurs="unbounded" minOccurs="0" nillable="true"/>
            </xsd:sequence>
          </xsd:extension>
        </xsd:complexContent>
      </xsd:complexType>
    </xsd:element>
    <xsd:element name="TaxCatchAllLabel" ma:index="18" nillable="true" ma:displayName="Taxonomy Catch All Column1" ma:description="" ma:hidden="true" ma:list="{3d603f21-c649-4b62-9c76-38c767483454}" ma:internalName="TaxCatchAllLabel" ma:readOnly="true" ma:showField="CatchAllDataLabel" ma:web="e14f367b-ccfd-4d97-9c2e-2a9ae259931d">
      <xsd:complexType>
        <xsd:complexContent>
          <xsd:extension base="dms:MultiChoiceLookup">
            <xsd:sequence>
              <xsd:element name="Value" type="dms:Lookup" maxOccurs="unbounded" minOccurs="0" nillable="true"/>
            </xsd:sequence>
          </xsd:extension>
        </xsd:complexContent>
      </xsd:complexType>
    </xsd:element>
    <xsd:element name="_dlc_DocIdPersistId" ma:index="26"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Language" ma:index="15"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Reference_x0020_Number" ma:index="5" nillable="true" ma:displayName="Reference Number" ma:internalName="Reference_x0020_Number">
      <xsd:simpleType>
        <xsd:restriction base="dms:Text">
          <xsd:maxLength value="255"/>
        </xsd:restriction>
      </xsd:simpleType>
    </xsd:element>
    <xsd:element name="fb3179c379644f499d7166d0c985669b" ma:index="16" ma:taxonomy="true" ma:internalName="fb3179c379644f499d7166d0c985669b" ma:taxonomyFieldName="Dissemination_x0020_Limiting_x0020_Marker" ma:displayName="Dissemination Limiting Marker" ma:readOnly="false" ma:default="3;#FOUO|955eb6fc-b35a-4808-8aa5-31e514fa3f26" ma:fieldId="{fb3179c3-7964-4f49-9d71-66d0c985669b}" ma:sspId="3452d580-73c1-4b2b-acb3-3600a17877a9" ma:termSetId="f41b4dff-1c0e-42ed-b4e6-3638cbec140f" ma:anchorId="00000000-0000-0000-0000-000000000000" ma:open="false" ma:isKeyword="false">
      <xsd:complexType>
        <xsd:sequence>
          <xsd:element ref="pc:Terms" minOccurs="0" maxOccurs="1"/>
        </xsd:sequence>
      </xsd:complexType>
    </xsd:element>
    <xsd:element name="ece32f50ba964e1fbf627a9d83fe6c01" ma:index="20" ma:taxonomy="true" ma:internalName="ece32f50ba964e1fbf627a9d83fe6c01" ma:taxonomyFieldName="Agency" ma:displayName="Agency" ma:readOnly="false" ma:default="12;#Department of Environment, Land, Water and Planning|607a3f87-1228-4cd9-82a5-076aa8776274" ma:fieldId="{ece32f50-ba96-4e1f-bf62-7a9d83fe6c01}" ma:sspId="3452d580-73c1-4b2b-acb3-3600a17877a9"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22" ma:taxonomy="true" ma:internalName="ic50d0a05a8e4d9791dac67f8a1e716c" ma:taxonomyFieldName="Group1" ma:displayName="Group" ma:readOnly="false" ma:default="" ma:fieldId="{2c50d0a0-5a8e-4d97-91da-c67f8a1e716c}" ma:sspId="3452d580-73c1-4b2b-acb3-3600a17877a9"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4" ma:taxonomy="true" ma:internalName="n771d69a070c4babbf278c67c8a2b859" ma:taxonomyFieldName="Division" ma:displayName="Division" ma:readOnly="false" ma:default="" ma:fieldId="{7771d69a-070c-4bab-bf27-8c67c8a2b859}" ma:sspId="3452d580-73c1-4b2b-acb3-3600a17877a9" ma:termSetId="0b563327-3fd1-4e33-bf14-c9e227ef5a35" ma:anchorId="00000000-0000-0000-0000-000000000000" ma:open="false" ma:isKeyword="false">
      <xsd:complexType>
        <xsd:sequence>
          <xsd:element ref="pc:Terms" minOccurs="0" maxOccurs="1"/>
        </xsd:sequence>
      </xsd:complexType>
    </xsd:element>
    <xsd:element name="ld508a88e6264ce89693af80a72862cb" ma:index="27" nillable="true" ma:taxonomy="true" ma:internalName="ld508a88e6264ce89693af80a72862cb" ma:taxonomyFieldName="Reference_x0020_Type" ma:displayName="Reference Type" ma:default="" ma:fieldId="{5d508a88-e626-4ce8-9693-af80a72862cb}" ma:sspId="3452d580-73c1-4b2b-acb3-3600a17877a9" ma:termSetId="11043c92-3a71-4a36-852c-b5b476b0493f" ma:anchorId="00000000-0000-0000-0000-000000000000" ma:open="false" ma:isKeyword="false">
      <xsd:complexType>
        <xsd:sequence>
          <xsd:element ref="pc:Terms" minOccurs="0" maxOccurs="1"/>
        </xsd:sequence>
      </xsd:complexType>
    </xsd:element>
    <xsd:element name="pd01c257034b4e86b1f58279a3bd54c6" ma:index="28" ma:taxonomy="true" ma:internalName="pd01c257034b4e86b1f58279a3bd54c6" ma:taxonomyFieldName="Security_x0020_Classification" ma:displayName="Security Classification" ma:readOnly="false" ma:default="2;#Unclassified|7fa379f4-4aba-4692-ab80-7d39d3a23cf4" ma:fieldId="{9d01c257-034b-4e86-b1f5-8279a3bd54c6}" ma:sspId="3452d580-73c1-4b2b-acb3-3600a17877a9" ma:termSetId="6da6c671-4dae-4188-8808-548c864e9f8b" ma:anchorId="00000000-0000-0000-0000-000000000000" ma:open="false" ma:isKeyword="false">
      <xsd:complexType>
        <xsd:sequence>
          <xsd:element ref="pc:Terms" minOccurs="0" maxOccurs="1"/>
        </xsd:sequence>
      </xsd:complexType>
    </xsd:element>
    <xsd:element name="k1bd994a94c2413797db3bab8f123f6f" ma:index="29" nillable="true" ma:taxonomy="true" ma:internalName="k1bd994a94c2413797db3bab8f123f6f" ma:taxonomyFieldName="Section" ma:displayName="Section" ma:readOnly="false" ma:default="" ma:fieldId="{41bd994a-94c2-4137-97db-3bab8f123f6f}" ma:sspId="3452d580-73c1-4b2b-acb3-3600a17877a9"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31" nillable="true" ma:taxonomy="true" ma:internalName="a25c4e3633654d669cbaa09ae6b70789" ma:taxonomyFieldName="Sub_x002d_Section" ma:displayName="Sub-Section" ma:readOnly="false" ma:default="" ma:fieldId="{a25c4e36-3365-4d66-9cba-a09ae6b70789}" ma:sspId="3452d580-73c1-4b2b-acb3-3600a17877a9" ma:termSetId="52866136-d969-4b31-8d96-2f1d875187a1" ma:anchorId="00000000-0000-0000-0000-000000000000" ma:open="false" ma:isKeyword="false">
      <xsd:complexType>
        <xsd:sequence>
          <xsd:element ref="pc:Terms" minOccurs="0" maxOccurs="1"/>
        </xsd:sequence>
      </xsd:complexType>
    </xsd:element>
    <xsd:element name="mfe9accc5a0b4653a7b513b67ffd122d" ma:index="33" ma:taxonomy="true" ma:internalName="mfe9accc5a0b4653a7b513b67ffd122d" ma:taxonomyFieldName="Branch" ma:displayName="Branch" ma:readOnly="false" ma:default="" ma:fieldId="{6fe9accc-5a0b-4653-a7b5-13b67ffd122d}" ma:sspId="3452d580-73c1-4b2b-acb3-3600a17877a9" ma:termSetId="2966b9b6-b7ea-4bfd-a4f9-f27ab5012f44"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1"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anguage xmlns="http://schemas.microsoft.com/sharepoint/v3">English</Language>
    <fb3179c379644f499d7166d0c985669b xmlns="a5f32de4-e402-4188-b034-e71ca7d22e5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mfe9accc5a0b4653a7b513b67ffd122d xmlns="a5f32de4-e402-4188-b034-e71ca7d22e54">
      <Terms xmlns="http://schemas.microsoft.com/office/infopath/2007/PartnerControls">
        <TermInfo xmlns="http://schemas.microsoft.com/office/infopath/2007/PartnerControls">
          <TermName>All</TermName>
          <TermId>8270565e-a836-42c0-aa61-1ac7b0ff14aa</TermId>
        </TermInfo>
      </Terms>
    </mfe9accc5a0b4653a7b513b67ffd122d>
    <Reference_x0020_Number xmlns="a5f32de4-e402-4188-b034-e71ca7d22e54" xsi:nil="true"/>
    <ece32f50ba964e1fbf627a9d83fe6c01 xmlns="a5f32de4-e402-4188-b034-e71ca7d22e5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RoutingRuleDescription xmlns="http://schemas.microsoft.com/sharepoint/v3">Vicmap, products, data, foundation, performance, </RoutingRuleDescription>
    <n771d69a070c4babbf278c67c8a2b859 xmlns="a5f32de4-e402-4188-b034-e71ca7d22e54">
      <Terms xmlns="http://schemas.microsoft.com/office/infopath/2007/PartnerControls">
        <TermInfo xmlns="http://schemas.microsoft.com/office/infopath/2007/PartnerControls">
          <TermName>Land Use Victoria</TermName>
          <TermId>df55b370-7608-494b-9fb4-f51a3f958028</TermId>
        </TermInfo>
      </Terms>
    </n771d69a070c4babbf278c67c8a2b859>
    <k1bd994a94c2413797db3bab8f123f6f xmlns="a5f32de4-e402-4188-b034-e71ca7d22e54">
      <Terms xmlns="http://schemas.microsoft.com/office/infopath/2007/PartnerControls">
        <TermInfo xmlns="http://schemas.microsoft.com/office/infopath/2007/PartnerControls">
          <TermName>Collaboration and Communication</TermName>
          <TermId>98f6d1bb-18b8-4cd3-a457-743392978726</TermId>
        </TermInfo>
      </Terms>
    </k1bd994a94c2413797db3bab8f123f6f>
    <TaxCatchAll xmlns="f9fdf435-1fb2-43df-a3b1-d6467df17920">
      <Value>14</Value>
      <Value>30</Value>
      <Value>12</Value>
      <Value>23</Value>
      <Value>3</Value>
      <Value>2</Value>
      <Value>34</Value>
    </TaxCatchAll>
    <ld508a88e6264ce89693af80a72862cb xmlns="a5f32de4-e402-4188-b034-e71ca7d22e54">
      <Terms xmlns="http://schemas.microsoft.com/office/infopath/2007/PartnerControls"/>
    </ld508a88e6264ce89693af80a72862cb>
    <pd01c257034b4e86b1f58279a3bd54c6 xmlns="a5f32de4-e402-4188-b034-e71ca7d22e5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ic50d0a05a8e4d9791dac67f8a1e716c xmlns="a5f32de4-e402-4188-b034-e71ca7d22e54">
      <Terms xmlns="http://schemas.microsoft.com/office/infopath/2007/PartnerControls">
        <TermInfo xmlns="http://schemas.microsoft.com/office/infopath/2007/PartnerControls">
          <TermName>Local Infrastructure</TermName>
          <TermId>35232ce7-1039-46ab-a331-4c8e969be43f</TermId>
        </TermInfo>
      </Terms>
    </ic50d0a05a8e4d9791dac67f8a1e716c>
    <a25c4e3633654d669cbaa09ae6b70789 xmlns="a5f32de4-e402-4188-b034-e71ca7d22e54">
      <Terms xmlns="http://schemas.microsoft.com/office/infopath/2007/PartnerControls"/>
    </a25c4e3633654d669cbaa09ae6b70789>
    <_dlc_DocId xmlns="f9fdf435-1fb2-43df-a3b1-d6467df17920">DOCID4-3-505</_dlc_DocId>
    <_dlc_DocIdUrl xmlns="f9fdf435-1fb2-43df-a3b1-d6467df17920">
      <Url>https://ecm.delwp.vic.gov.au/sites/ecm_4/_layouts/15/DocIdRedir.aspx?ID=DOCID4-3-505</Url>
      <Description>DOCID4-3-505</Description>
    </_dlc_DocIdUrl>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579149-45B7-4460-9712-33D4675122FE}">
  <ds:schemaRefs>
    <ds:schemaRef ds:uri="http://schemas.microsoft.com/office/2006/metadata/customXsn"/>
  </ds:schemaRefs>
</ds:datastoreItem>
</file>

<file path=customXml/itemProps2.xml><?xml version="1.0" encoding="utf-8"?>
<ds:datastoreItem xmlns:ds="http://schemas.openxmlformats.org/officeDocument/2006/customXml" ds:itemID="{5CA3E8F0-A19D-40FF-8DC5-34C2D3313E7F}">
  <ds:schemaRefs>
    <ds:schemaRef ds:uri="Microsoft.SharePoint.Taxonomy.ContentTypeSync"/>
  </ds:schemaRefs>
</ds:datastoreItem>
</file>

<file path=customXml/itemProps3.xml><?xml version="1.0" encoding="utf-8"?>
<ds:datastoreItem xmlns:ds="http://schemas.openxmlformats.org/officeDocument/2006/customXml" ds:itemID="{ABEB7B23-FE71-43CD-A31A-31470729604B}">
  <ds:schemaRefs>
    <ds:schemaRef ds:uri="http://schemas.microsoft.com/sharepoint/events"/>
  </ds:schemaRefs>
</ds:datastoreItem>
</file>

<file path=customXml/itemProps4.xml><?xml version="1.0" encoding="utf-8"?>
<ds:datastoreItem xmlns:ds="http://schemas.openxmlformats.org/officeDocument/2006/customXml" ds:itemID="{5D0899CF-37F5-4A7F-B434-725E38977B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fdf435-1fb2-43df-a3b1-d6467df17920"/>
    <ds:schemaRef ds:uri="http://schemas.microsoft.com/sharepoint/v3"/>
    <ds:schemaRef ds:uri="a5f32de4-e402-4188-b034-e71ca7d22e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182B718-F07A-4A4B-8992-12FCD836F92F}">
  <ds:schemaRefs>
    <ds:schemaRef ds:uri="http://schemas.microsoft.com/sharepoint/v3/contenttype/forms"/>
  </ds:schemaRefs>
</ds:datastoreItem>
</file>

<file path=customXml/itemProps6.xml><?xml version="1.0" encoding="utf-8"?>
<ds:datastoreItem xmlns:ds="http://schemas.openxmlformats.org/officeDocument/2006/customXml" ds:itemID="{7429B7FB-2CA3-459C-93A8-B822EF27F080}">
  <ds:schemaRefs>
    <ds:schemaRef ds:uri="http://www.w3.org/XML/1998/namespace"/>
    <ds:schemaRef ds:uri="http://schemas.microsoft.com/office/2006/metadata/properties"/>
    <ds:schemaRef ds:uri="http://purl.org/dc/elements/1.1/"/>
    <ds:schemaRef ds:uri="http://schemas.microsoft.com/office/2006/documentManagement/types"/>
    <ds:schemaRef ds:uri="http://purl.org/dc/dcmitype/"/>
    <ds:schemaRef ds:uri="http://schemas.microsoft.com/office/infopath/2007/PartnerControls"/>
    <ds:schemaRef ds:uri="http://purl.org/dc/terms/"/>
    <ds:schemaRef ds:uri="http://schemas.openxmlformats.org/package/2006/metadata/core-properties"/>
    <ds:schemaRef ds:uri="a5f32de4-e402-4188-b034-e71ca7d22e54"/>
    <ds:schemaRef ds:uri="http://schemas.microsoft.com/sharepoint/v3"/>
    <ds:schemaRef ds:uri="f9fdf435-1fb2-43df-a3b1-d6467df17920"/>
  </ds:schemaRefs>
</ds:datastoreItem>
</file>

<file path=customXml/itemProps7.xml><?xml version="1.0" encoding="utf-8"?>
<ds:datastoreItem xmlns:ds="http://schemas.openxmlformats.org/officeDocument/2006/customXml" ds:itemID="{82B7D510-E09C-4C6B-95D8-153B701C41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0</TotalTime>
  <Pages>23</Pages>
  <Words>3482</Words>
  <Characters>19851</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Vicmap Quarterly Bulletin Jan to Mar 2016</vt:lpstr>
    </vt:vector>
  </TitlesOfParts>
  <Company>Victorian Government</Company>
  <LinksUpToDate>false</LinksUpToDate>
  <CharactersWithSpaces>23287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Vicmap Quarterly Bulletin Jan to Mar 2016</dc:title>
  <dc:creator>Rob Morrison</dc:creator>
  <cp:lastModifiedBy>Robert H Morrison (DELWP)</cp:lastModifiedBy>
  <cp:revision>2</cp:revision>
  <cp:lastPrinted>2017-05-11T05:40:00Z</cp:lastPrinted>
  <dcterms:created xsi:type="dcterms:W3CDTF">2017-05-26T05:17:00Z</dcterms:created>
  <dcterms:modified xsi:type="dcterms:W3CDTF">2017-05-26T05:17:00Z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ContentTypeId">
    <vt:lpwstr>0x0101002517F445A0F35E449C98AAD631F2B0384513001B3E453D57C6E946BF0230FBEAFBEA62</vt:lpwstr>
  </property>
  <property fmtid="{D5CDD505-2E9C-101B-9397-08002B2CF9AE}" pid="19" name="Section">
    <vt:lpwstr>34;#Collaboration and Communication|98f6d1bb-18b8-4cd3-a457-743392978726</vt:lpwstr>
  </property>
  <property fmtid="{D5CDD505-2E9C-101B-9397-08002B2CF9AE}" pid="20" name="Agency">
    <vt:lpwstr>12;#Department of Environment, Land, Water and Planning|607a3f87-1228-4cd9-82a5-076aa8776274</vt:lpwstr>
  </property>
  <property fmtid="{D5CDD505-2E9C-101B-9397-08002B2CF9AE}" pid="21" name="Sub-Section">
    <vt:lpwstr/>
  </property>
  <property fmtid="{D5CDD505-2E9C-101B-9397-08002B2CF9AE}" pid="22" name="Branch">
    <vt:lpwstr>14;#All|8270565e-a836-42c0-aa61-1ac7b0ff14aa</vt:lpwstr>
  </property>
  <property fmtid="{D5CDD505-2E9C-101B-9397-08002B2CF9AE}" pid="23" name="o85941e134754762b9719660a258a6e6">
    <vt:lpwstr/>
  </property>
  <property fmtid="{D5CDD505-2E9C-101B-9397-08002B2CF9AE}" pid="24" name="Reference Type">
    <vt:lpwstr/>
  </property>
  <property fmtid="{D5CDD505-2E9C-101B-9397-08002B2CF9AE}" pid="25" name="Copyright Licence Name">
    <vt:lpwstr/>
  </property>
  <property fmtid="{D5CDD505-2E9C-101B-9397-08002B2CF9AE}" pid="26" name="Copyright License Type">
    <vt:lpwstr/>
  </property>
  <property fmtid="{D5CDD505-2E9C-101B-9397-08002B2CF9AE}" pid="27" name="df723ab3fe1c4eb7a0b151674e7ac40d">
    <vt:lpwstr/>
  </property>
  <property fmtid="{D5CDD505-2E9C-101B-9397-08002B2CF9AE}" pid="28" name="Division">
    <vt:lpwstr>30;#Land Use Victoria|df55b370-7608-494b-9fb4-f51a3f958028</vt:lpwstr>
  </property>
  <property fmtid="{D5CDD505-2E9C-101B-9397-08002B2CF9AE}" pid="29" name="Location Type">
    <vt:lpwstr/>
  </property>
  <property fmtid="{D5CDD505-2E9C-101B-9397-08002B2CF9AE}" pid="30" name="Group1">
    <vt:lpwstr>23;#Local Infrastructure|35232ce7-1039-46ab-a331-4c8e969be43f</vt:lpwstr>
  </property>
  <property fmtid="{D5CDD505-2E9C-101B-9397-08002B2CF9AE}" pid="31" name="Dissemination Limiting Marker">
    <vt:lpwstr>3;#FOUO|955eb6fc-b35a-4808-8aa5-31e514fa3f26</vt:lpwstr>
  </property>
  <property fmtid="{D5CDD505-2E9C-101B-9397-08002B2CF9AE}" pid="32" name="Security Classification">
    <vt:lpwstr>2;#Unclassified|7fa379f4-4aba-4692-ab80-7d39d3a23cf4</vt:lpwstr>
  </property>
  <property fmtid="{D5CDD505-2E9C-101B-9397-08002B2CF9AE}" pid="33" name="o2e611f6ba3e4c8f9a895dfb7980639e">
    <vt:lpwstr/>
  </property>
  <property fmtid="{D5CDD505-2E9C-101B-9397-08002B2CF9AE}" pid="34" name="_dlc_DocIdItemGuid">
    <vt:lpwstr>a0dd1a64-e50d-431c-ba4c-60e0a5b201a9</vt:lpwstr>
  </property>
  <property fmtid="{D5CDD505-2E9C-101B-9397-08002B2CF9AE}" pid="35" name="Originating Author">
    <vt:lpwstr>John Gallagher</vt:lpwstr>
  </property>
</Properties>
</file>

<file path=userCustomization/customUI.xml><?xml version="1.0" encoding="utf-8"?>
<mso:customUI xmlns:mso="http://schemas.microsoft.com/office/2006/01/customui">
  <mso:ribbon>
    <mso:qat>
      <mso:documentControls>
        <mso:control idQ="mso:ParagraphMarks" visible="true"/>
        <mso:control idQ="mso:QuickPartsInsertGallery" visible="true"/>
        <mso:control idQ="mso:ParagraphKeepWithNext" visible="true"/>
        <mso:control idQ="mso:BreakParagraphPageBreakBefore" visible="true"/>
        <mso:control idQ="mso:PageNext" visible="true"/>
        <mso:control idQ="mso:PagePrevious" visible="true"/>
        <mso:control idQ="mso:TableRepeatHeaderRows" visible="true"/>
      </mso:documentControls>
    </mso:qat>
  </mso:ribbon>
</mso:customUI>
</file>